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6E4" w:rsidRPr="00365321" w:rsidRDefault="007026E4" w:rsidP="007026E4">
      <w:pPr>
        <w:jc w:val="center"/>
        <w:rPr>
          <w:b/>
          <w:sz w:val="28"/>
          <w:szCs w:val="28"/>
        </w:rPr>
      </w:pPr>
      <w:r w:rsidRPr="00365321">
        <w:rPr>
          <w:b/>
          <w:sz w:val="28"/>
          <w:szCs w:val="28"/>
        </w:rPr>
        <w:t>Автономная некоммерческая организация высшего образования</w:t>
      </w:r>
    </w:p>
    <w:p w:rsidR="007026E4" w:rsidRPr="00365321" w:rsidRDefault="007026E4" w:rsidP="007026E4">
      <w:pPr>
        <w:jc w:val="center"/>
        <w:rPr>
          <w:b/>
          <w:sz w:val="28"/>
          <w:szCs w:val="28"/>
        </w:rPr>
      </w:pPr>
      <w:r w:rsidRPr="00365321">
        <w:rPr>
          <w:b/>
          <w:sz w:val="28"/>
          <w:szCs w:val="28"/>
        </w:rPr>
        <w:t>«Открытый университет экономики, управления и права»</w:t>
      </w:r>
    </w:p>
    <w:p w:rsidR="007026E4" w:rsidRPr="00365321" w:rsidRDefault="007026E4" w:rsidP="007026E4">
      <w:pPr>
        <w:jc w:val="center"/>
        <w:rPr>
          <w:sz w:val="28"/>
          <w:szCs w:val="28"/>
        </w:rPr>
      </w:pPr>
      <w:r w:rsidRPr="00365321">
        <w:rPr>
          <w:b/>
          <w:sz w:val="28"/>
          <w:szCs w:val="28"/>
        </w:rPr>
        <w:t>(АНО ВО ОУЭП)</w:t>
      </w:r>
    </w:p>
    <w:p w:rsidR="007026E4" w:rsidRPr="00365321" w:rsidRDefault="007026E4" w:rsidP="007026E4">
      <w:pPr>
        <w:tabs>
          <w:tab w:val="left" w:pos="900"/>
          <w:tab w:val="left" w:pos="1080"/>
        </w:tabs>
        <w:suppressAutoHyphens/>
        <w:ind w:firstLine="709"/>
        <w:jc w:val="both"/>
        <w:rPr>
          <w:b/>
          <w:sz w:val="20"/>
          <w:szCs w:val="20"/>
        </w:rPr>
      </w:pPr>
    </w:p>
    <w:p w:rsidR="007026E4" w:rsidRPr="00365321" w:rsidRDefault="007026E4" w:rsidP="007026E4">
      <w:pPr>
        <w:tabs>
          <w:tab w:val="left" w:pos="900"/>
          <w:tab w:val="left" w:pos="1080"/>
        </w:tabs>
        <w:suppressAutoHyphens/>
        <w:ind w:firstLine="709"/>
        <w:jc w:val="both"/>
        <w:rPr>
          <w:b/>
          <w:sz w:val="20"/>
          <w:szCs w:val="20"/>
        </w:rPr>
      </w:pPr>
    </w:p>
    <w:p w:rsidR="007026E4" w:rsidRPr="00365321" w:rsidRDefault="007026E4" w:rsidP="007026E4">
      <w:pPr>
        <w:tabs>
          <w:tab w:val="left" w:pos="900"/>
          <w:tab w:val="left" w:pos="1080"/>
        </w:tabs>
        <w:suppressAutoHyphens/>
        <w:ind w:firstLine="709"/>
        <w:jc w:val="both"/>
        <w:rPr>
          <w:b/>
          <w:sz w:val="20"/>
          <w:szCs w:val="20"/>
        </w:rPr>
      </w:pPr>
    </w:p>
    <w:p w:rsidR="007026E4" w:rsidRPr="00365321" w:rsidRDefault="007026E4" w:rsidP="007026E4">
      <w:pPr>
        <w:tabs>
          <w:tab w:val="left" w:pos="900"/>
          <w:tab w:val="left" w:pos="1080"/>
        </w:tabs>
        <w:suppressAutoHyphens/>
        <w:ind w:firstLine="709"/>
        <w:jc w:val="both"/>
        <w:rPr>
          <w:b/>
          <w:sz w:val="20"/>
          <w:szCs w:val="20"/>
        </w:rPr>
      </w:pPr>
    </w:p>
    <w:p w:rsidR="007026E4" w:rsidRPr="000C11EC" w:rsidRDefault="007026E4" w:rsidP="007026E4">
      <w:pPr>
        <w:tabs>
          <w:tab w:val="left" w:pos="900"/>
          <w:tab w:val="left" w:pos="1080"/>
        </w:tabs>
        <w:suppressAutoHyphens/>
        <w:ind w:firstLine="709"/>
        <w:jc w:val="right"/>
        <w:rPr>
          <w:b/>
          <w:sz w:val="20"/>
          <w:szCs w:val="20"/>
        </w:rPr>
      </w:pPr>
      <w:r w:rsidRPr="000C11EC">
        <w:rPr>
          <w:b/>
          <w:sz w:val="20"/>
          <w:szCs w:val="20"/>
        </w:rPr>
        <w:t>УТВЕРЖДАЮ:</w:t>
      </w:r>
    </w:p>
    <w:p w:rsidR="007026E4" w:rsidRPr="000C11EC" w:rsidRDefault="007026E4" w:rsidP="007026E4">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7026E4" w:rsidRPr="000C11EC" w:rsidRDefault="007026E4" w:rsidP="007026E4">
      <w:pPr>
        <w:tabs>
          <w:tab w:val="left" w:pos="900"/>
          <w:tab w:val="left" w:pos="1080"/>
        </w:tabs>
        <w:suppressAutoHyphens/>
        <w:ind w:firstLine="709"/>
        <w:jc w:val="right"/>
        <w:rPr>
          <w:sz w:val="20"/>
          <w:szCs w:val="20"/>
        </w:rPr>
      </w:pPr>
    </w:p>
    <w:p w:rsidR="007026E4" w:rsidRPr="000C11EC" w:rsidRDefault="007026E4" w:rsidP="007026E4">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026E4" w:rsidRPr="000C11EC" w:rsidRDefault="007026E4" w:rsidP="007026E4">
      <w:pPr>
        <w:tabs>
          <w:tab w:val="left" w:pos="900"/>
          <w:tab w:val="left" w:pos="1080"/>
        </w:tabs>
        <w:suppressAutoHyphens/>
        <w:ind w:firstLine="709"/>
        <w:jc w:val="right"/>
        <w:rPr>
          <w:sz w:val="20"/>
          <w:szCs w:val="20"/>
        </w:rPr>
      </w:pPr>
      <w:r w:rsidRPr="000C11EC">
        <w:rPr>
          <w:sz w:val="20"/>
          <w:szCs w:val="20"/>
        </w:rPr>
        <w:t>19 апреля 2023 г.</w:t>
      </w:r>
    </w:p>
    <w:p w:rsidR="007026E4" w:rsidRPr="000C11EC" w:rsidRDefault="007026E4" w:rsidP="007026E4">
      <w:pPr>
        <w:tabs>
          <w:tab w:val="left" w:pos="900"/>
          <w:tab w:val="left" w:pos="1080"/>
        </w:tabs>
        <w:suppressAutoHyphens/>
        <w:ind w:firstLine="709"/>
        <w:jc w:val="right"/>
        <w:rPr>
          <w:sz w:val="20"/>
          <w:szCs w:val="20"/>
        </w:rPr>
      </w:pPr>
    </w:p>
    <w:p w:rsidR="007026E4" w:rsidRPr="000C11EC" w:rsidRDefault="007026E4" w:rsidP="007026E4">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7026E4" w:rsidRPr="000C11EC" w:rsidRDefault="007026E4" w:rsidP="007026E4">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2F3BC2" w:rsidRPr="003D14DD" w:rsidRDefault="002F3BC2" w:rsidP="002F3BC2">
      <w:pPr>
        <w:tabs>
          <w:tab w:val="left" w:pos="900"/>
          <w:tab w:val="left" w:pos="1080"/>
        </w:tabs>
        <w:suppressAutoHyphens/>
        <w:ind w:firstLine="709"/>
        <w:jc w:val="right"/>
      </w:pPr>
    </w:p>
    <w:p w:rsidR="002F3BC2" w:rsidRPr="00193A53" w:rsidRDefault="002F3BC2" w:rsidP="0006000A">
      <w:pPr>
        <w:tabs>
          <w:tab w:val="left" w:pos="900"/>
          <w:tab w:val="left" w:pos="1080"/>
        </w:tabs>
        <w:suppressAutoHyphens/>
      </w:pPr>
    </w:p>
    <w:p w:rsidR="002F3BC2" w:rsidRPr="003D14DD" w:rsidRDefault="002F3BC2" w:rsidP="002F3BC2">
      <w:pPr>
        <w:tabs>
          <w:tab w:val="left" w:pos="900"/>
          <w:tab w:val="left" w:pos="1080"/>
        </w:tabs>
        <w:suppressAutoHyphens/>
        <w:ind w:firstLine="709"/>
        <w:jc w:val="center"/>
      </w:pPr>
    </w:p>
    <w:p w:rsidR="002F3BC2" w:rsidRPr="003D14DD" w:rsidRDefault="002F3BC2" w:rsidP="002F3BC2">
      <w:pPr>
        <w:tabs>
          <w:tab w:val="left" w:pos="900"/>
          <w:tab w:val="left" w:pos="1080"/>
        </w:tabs>
        <w:suppressAutoHyphens/>
        <w:ind w:firstLine="709"/>
        <w:jc w:val="center"/>
        <w:rPr>
          <w:b/>
        </w:rPr>
      </w:pPr>
      <w:r w:rsidRPr="003D14DD">
        <w:rPr>
          <w:b/>
        </w:rPr>
        <w:t>РАБОЧАЯ ПРОГРАММА</w:t>
      </w:r>
    </w:p>
    <w:p w:rsidR="002F3BC2" w:rsidRPr="003D14DD" w:rsidRDefault="002F3BC2" w:rsidP="002F3BC2">
      <w:pPr>
        <w:tabs>
          <w:tab w:val="left" w:pos="900"/>
          <w:tab w:val="left" w:pos="1080"/>
        </w:tabs>
        <w:suppressAutoHyphens/>
        <w:ind w:firstLine="709"/>
        <w:jc w:val="center"/>
        <w:rPr>
          <w:b/>
        </w:rPr>
      </w:pPr>
    </w:p>
    <w:p w:rsidR="002F3BC2" w:rsidRPr="003D14DD" w:rsidRDefault="002F3BC2" w:rsidP="002F3BC2">
      <w:pPr>
        <w:tabs>
          <w:tab w:val="left" w:pos="900"/>
          <w:tab w:val="left" w:pos="1080"/>
        </w:tabs>
        <w:suppressAutoHyphens/>
        <w:ind w:firstLine="709"/>
        <w:jc w:val="center"/>
        <w:rPr>
          <w:b/>
        </w:rPr>
      </w:pPr>
      <w:r w:rsidRPr="003D14DD">
        <w:rPr>
          <w:b/>
        </w:rPr>
        <w:t>по дисциплине</w:t>
      </w:r>
    </w:p>
    <w:p w:rsidR="002F3BC2" w:rsidRPr="003D14DD" w:rsidRDefault="002F3BC2" w:rsidP="002F3BC2">
      <w:pPr>
        <w:tabs>
          <w:tab w:val="left" w:pos="900"/>
          <w:tab w:val="left" w:pos="1080"/>
        </w:tabs>
        <w:suppressAutoHyphens/>
        <w:ind w:firstLine="709"/>
        <w:jc w:val="center"/>
        <w:rPr>
          <w:b/>
        </w:rPr>
      </w:pPr>
    </w:p>
    <w:p w:rsidR="002F3BC2" w:rsidRPr="003D14DD" w:rsidRDefault="002F3BC2" w:rsidP="002F3BC2">
      <w:pPr>
        <w:tabs>
          <w:tab w:val="left" w:pos="900"/>
          <w:tab w:val="left" w:pos="1080"/>
        </w:tabs>
        <w:suppressAutoHyphens/>
        <w:ind w:firstLine="567"/>
        <w:jc w:val="center"/>
      </w:pPr>
      <w:r w:rsidRPr="003D14DD">
        <w:t>На</w:t>
      </w:r>
      <w:r w:rsidR="00681AF4">
        <w:t>именование дисциплины ФТД.</w:t>
      </w:r>
      <w:r w:rsidR="0049733D">
        <w:t xml:space="preserve">03 </w:t>
      </w:r>
      <w:r w:rsidRPr="003D14DD">
        <w:t>Органи</w:t>
      </w:r>
      <w:r w:rsidR="0049733D">
        <w:t>зация волонтерской деятельности</w:t>
      </w:r>
    </w:p>
    <w:p w:rsidR="002F3BC2" w:rsidRPr="003D14DD" w:rsidRDefault="002F3BC2" w:rsidP="002F3BC2">
      <w:pPr>
        <w:tabs>
          <w:tab w:val="left" w:pos="900"/>
          <w:tab w:val="left" w:pos="1080"/>
        </w:tabs>
        <w:suppressAutoHyphens/>
        <w:ind w:firstLine="567"/>
        <w:jc w:val="center"/>
      </w:pPr>
      <w:r w:rsidRPr="003D14DD">
        <w:t>Образовательная программа направления подготовки</w:t>
      </w:r>
    </w:p>
    <w:p w:rsidR="002F3BC2" w:rsidRPr="003D14DD" w:rsidRDefault="002F3BC2" w:rsidP="002F3BC2">
      <w:pPr>
        <w:tabs>
          <w:tab w:val="left" w:pos="900"/>
          <w:tab w:val="left" w:pos="1080"/>
        </w:tabs>
        <w:suppressAutoHyphens/>
        <w:ind w:firstLine="567"/>
        <w:jc w:val="center"/>
      </w:pPr>
      <w:r w:rsidRPr="003D14DD">
        <w:t>44.04.01 «Педагогическое образование»</w:t>
      </w:r>
    </w:p>
    <w:p w:rsidR="002F3BC2" w:rsidRPr="003D14DD" w:rsidRDefault="002F3BC2" w:rsidP="002F3BC2">
      <w:pPr>
        <w:tabs>
          <w:tab w:val="left" w:pos="900"/>
          <w:tab w:val="left" w:pos="1080"/>
        </w:tabs>
        <w:suppressAutoHyphens/>
        <w:ind w:firstLine="567"/>
        <w:jc w:val="center"/>
      </w:pPr>
      <w:r w:rsidRPr="003D14DD">
        <w:t>направленность (профиль): «Информационные технологии в образовании»</w:t>
      </w:r>
    </w:p>
    <w:p w:rsidR="002F3BC2" w:rsidRPr="003D14DD" w:rsidRDefault="002F3BC2" w:rsidP="002F3BC2">
      <w:pPr>
        <w:tabs>
          <w:tab w:val="left" w:pos="900"/>
          <w:tab w:val="left" w:pos="1080"/>
        </w:tabs>
        <w:suppressAutoHyphens/>
        <w:ind w:firstLine="709"/>
        <w:jc w:val="center"/>
      </w:pPr>
    </w:p>
    <w:p w:rsidR="002F3BC2" w:rsidRPr="003D14DD" w:rsidRDefault="002F3BC2" w:rsidP="002F3BC2">
      <w:pPr>
        <w:tabs>
          <w:tab w:val="left" w:pos="900"/>
          <w:tab w:val="left" w:pos="1080"/>
        </w:tabs>
        <w:suppressAutoHyphens/>
        <w:ind w:firstLine="709"/>
        <w:rPr>
          <w:b/>
        </w:rPr>
      </w:pPr>
    </w:p>
    <w:p w:rsidR="002F3BC2" w:rsidRPr="003D14DD" w:rsidRDefault="002F3BC2" w:rsidP="002F3BC2">
      <w:pPr>
        <w:tabs>
          <w:tab w:val="left" w:pos="900"/>
          <w:tab w:val="left" w:pos="1080"/>
        </w:tabs>
        <w:suppressAutoHyphens/>
        <w:ind w:firstLine="709"/>
        <w:jc w:val="right"/>
      </w:pPr>
    </w:p>
    <w:p w:rsidR="002F3BC2" w:rsidRPr="003D14DD" w:rsidRDefault="002F3BC2" w:rsidP="002F3BC2">
      <w:pPr>
        <w:tabs>
          <w:tab w:val="left" w:pos="900"/>
          <w:tab w:val="left" w:pos="1080"/>
        </w:tabs>
        <w:suppressAutoHyphens/>
        <w:ind w:firstLine="709"/>
        <w:jc w:val="right"/>
      </w:pPr>
    </w:p>
    <w:p w:rsidR="002F3BC2" w:rsidRPr="003D14DD" w:rsidRDefault="002F3BC2" w:rsidP="002F3BC2">
      <w:pPr>
        <w:tabs>
          <w:tab w:val="left" w:pos="900"/>
          <w:tab w:val="left" w:pos="1080"/>
        </w:tabs>
        <w:suppressAutoHyphens/>
        <w:ind w:firstLine="709"/>
        <w:jc w:val="right"/>
        <w:rPr>
          <w:sz w:val="20"/>
          <w:szCs w:val="20"/>
        </w:rPr>
      </w:pPr>
    </w:p>
    <w:p w:rsidR="002F3BC2" w:rsidRPr="003D14DD" w:rsidRDefault="002F3BC2" w:rsidP="002F3BC2">
      <w:pPr>
        <w:tabs>
          <w:tab w:val="left" w:pos="900"/>
          <w:tab w:val="left" w:pos="1080"/>
        </w:tabs>
        <w:suppressAutoHyphens/>
        <w:ind w:firstLine="709"/>
        <w:jc w:val="right"/>
        <w:rPr>
          <w:sz w:val="20"/>
          <w:szCs w:val="20"/>
        </w:rPr>
      </w:pPr>
    </w:p>
    <w:p w:rsidR="002F3BC2" w:rsidRPr="003D14DD" w:rsidRDefault="007026E4" w:rsidP="002F3BC2">
      <w:pPr>
        <w:jc w:val="right"/>
        <w:rPr>
          <w:sz w:val="20"/>
          <w:szCs w:val="20"/>
        </w:rPr>
      </w:pPr>
      <w:r>
        <w:rPr>
          <w:sz w:val="20"/>
          <w:szCs w:val="20"/>
        </w:rPr>
        <w:t xml:space="preserve"> </w:t>
      </w:r>
      <w:r w:rsidR="002F3BC2" w:rsidRPr="003D14DD">
        <w:rPr>
          <w:sz w:val="20"/>
          <w:szCs w:val="20"/>
        </w:rPr>
        <w:t xml:space="preserve"> </w:t>
      </w:r>
    </w:p>
    <w:p w:rsidR="002F3BC2" w:rsidRPr="003D14DD" w:rsidRDefault="002F3BC2" w:rsidP="002F3BC2">
      <w:pPr>
        <w:tabs>
          <w:tab w:val="left" w:pos="900"/>
          <w:tab w:val="left" w:pos="1080"/>
        </w:tabs>
        <w:suppressAutoHyphens/>
        <w:ind w:firstLine="709"/>
        <w:jc w:val="right"/>
        <w:rPr>
          <w:sz w:val="20"/>
          <w:szCs w:val="20"/>
        </w:rPr>
      </w:pPr>
    </w:p>
    <w:p w:rsidR="002F3BC2" w:rsidRPr="003D14DD" w:rsidRDefault="002F3BC2" w:rsidP="002F3BC2">
      <w:pPr>
        <w:tabs>
          <w:tab w:val="left" w:pos="900"/>
          <w:tab w:val="left" w:pos="1080"/>
        </w:tabs>
        <w:suppressAutoHyphens/>
        <w:ind w:firstLine="709"/>
        <w:rPr>
          <w:sz w:val="20"/>
          <w:szCs w:val="20"/>
        </w:rPr>
      </w:pPr>
    </w:p>
    <w:p w:rsidR="002F3BC2" w:rsidRPr="003D14DD" w:rsidRDefault="002F3BC2" w:rsidP="002F3BC2">
      <w:pPr>
        <w:tabs>
          <w:tab w:val="left" w:pos="900"/>
          <w:tab w:val="left" w:pos="1080"/>
        </w:tabs>
        <w:suppressAutoHyphens/>
        <w:ind w:firstLine="709"/>
        <w:rPr>
          <w:sz w:val="20"/>
          <w:szCs w:val="20"/>
        </w:rPr>
      </w:pPr>
    </w:p>
    <w:p w:rsidR="002F3BC2" w:rsidRPr="003D14DD" w:rsidRDefault="002F3BC2" w:rsidP="002F3BC2">
      <w:pPr>
        <w:tabs>
          <w:tab w:val="left" w:pos="900"/>
          <w:tab w:val="left" w:pos="1080"/>
        </w:tabs>
        <w:suppressAutoHyphens/>
        <w:ind w:firstLine="709"/>
        <w:rPr>
          <w:sz w:val="20"/>
          <w:szCs w:val="20"/>
        </w:rPr>
      </w:pPr>
    </w:p>
    <w:p w:rsidR="002F3BC2" w:rsidRPr="003D14DD" w:rsidRDefault="002F3BC2" w:rsidP="002F3BC2">
      <w:pPr>
        <w:tabs>
          <w:tab w:val="left" w:pos="900"/>
          <w:tab w:val="left" w:pos="1080"/>
        </w:tabs>
        <w:suppressAutoHyphens/>
        <w:rPr>
          <w:u w:val="single"/>
        </w:rPr>
      </w:pPr>
      <w:r w:rsidRPr="003D14DD">
        <w:t xml:space="preserve">Квалификация - </w:t>
      </w:r>
      <w:r w:rsidRPr="003D14DD">
        <w:rPr>
          <w:u w:val="single"/>
        </w:rPr>
        <w:t>магистр</w:t>
      </w:r>
    </w:p>
    <w:p w:rsidR="002F3BC2" w:rsidRPr="003D14DD" w:rsidRDefault="002F3BC2" w:rsidP="002F3BC2">
      <w:pPr>
        <w:tabs>
          <w:tab w:val="left" w:pos="900"/>
          <w:tab w:val="left" w:pos="1080"/>
        </w:tabs>
        <w:suppressAutoHyphens/>
        <w:ind w:firstLine="709"/>
        <w:rPr>
          <w:sz w:val="20"/>
          <w:szCs w:val="20"/>
          <w:u w:val="single"/>
        </w:rPr>
      </w:pPr>
    </w:p>
    <w:p w:rsidR="002F3BC2" w:rsidRPr="003D14DD" w:rsidRDefault="002F3BC2" w:rsidP="002F3BC2">
      <w:pPr>
        <w:tabs>
          <w:tab w:val="left" w:pos="900"/>
          <w:tab w:val="left" w:pos="1080"/>
        </w:tabs>
        <w:suppressAutoHyphens/>
        <w:ind w:firstLine="709"/>
        <w:rPr>
          <w:sz w:val="20"/>
          <w:szCs w:val="20"/>
          <w:u w:val="single"/>
        </w:rPr>
      </w:pPr>
    </w:p>
    <w:p w:rsidR="002F3BC2" w:rsidRPr="003D14DD" w:rsidRDefault="002F3BC2" w:rsidP="002F3BC2">
      <w:pPr>
        <w:tabs>
          <w:tab w:val="left" w:pos="900"/>
          <w:tab w:val="left" w:pos="1080"/>
        </w:tabs>
        <w:suppressAutoHyphens/>
        <w:rPr>
          <w:sz w:val="20"/>
          <w:szCs w:val="20"/>
        </w:rPr>
      </w:pPr>
      <w:r w:rsidRPr="003D14DD">
        <w:rPr>
          <w:b/>
          <w:sz w:val="20"/>
          <w:szCs w:val="20"/>
        </w:rPr>
        <w:t>Разработчик</w:t>
      </w:r>
      <w:r w:rsidRPr="003D14DD">
        <w:rPr>
          <w:sz w:val="20"/>
          <w:szCs w:val="20"/>
        </w:rPr>
        <w:t xml:space="preserve">: </w:t>
      </w:r>
    </w:p>
    <w:p w:rsidR="002F3BC2" w:rsidRPr="003D14DD" w:rsidRDefault="002F3BC2" w:rsidP="002F3BC2">
      <w:pPr>
        <w:tabs>
          <w:tab w:val="left" w:pos="900"/>
          <w:tab w:val="left" w:pos="1080"/>
        </w:tabs>
        <w:suppressAutoHyphens/>
        <w:rPr>
          <w:sz w:val="20"/>
          <w:szCs w:val="20"/>
          <w:u w:val="single"/>
        </w:rPr>
      </w:pPr>
      <w:proofErr w:type="spellStart"/>
      <w:r w:rsidRPr="003D14DD">
        <w:rPr>
          <w:sz w:val="20"/>
          <w:szCs w:val="20"/>
        </w:rPr>
        <w:t>Масягин</w:t>
      </w:r>
      <w:proofErr w:type="spellEnd"/>
      <w:r w:rsidRPr="003D14DD">
        <w:rPr>
          <w:sz w:val="20"/>
          <w:szCs w:val="20"/>
        </w:rPr>
        <w:t xml:space="preserve"> В.П., </w:t>
      </w:r>
      <w:proofErr w:type="spellStart"/>
      <w:r w:rsidRPr="003D14DD">
        <w:rPr>
          <w:sz w:val="20"/>
          <w:szCs w:val="20"/>
        </w:rPr>
        <w:t>д.пед.н</w:t>
      </w:r>
      <w:proofErr w:type="spellEnd"/>
      <w:r w:rsidRPr="003D14DD">
        <w:rPr>
          <w:sz w:val="20"/>
          <w:szCs w:val="20"/>
        </w:rPr>
        <w:t>., проф.</w:t>
      </w:r>
    </w:p>
    <w:p w:rsidR="002F3BC2" w:rsidRPr="003D14DD" w:rsidRDefault="002F3BC2" w:rsidP="002F3BC2">
      <w:pPr>
        <w:tabs>
          <w:tab w:val="left" w:pos="900"/>
          <w:tab w:val="left" w:pos="1080"/>
        </w:tabs>
        <w:suppressAutoHyphens/>
        <w:ind w:firstLine="709"/>
        <w:rPr>
          <w:u w:val="single"/>
        </w:rPr>
      </w:pPr>
    </w:p>
    <w:p w:rsidR="002F3BC2" w:rsidRPr="003D14DD" w:rsidRDefault="002F3BC2" w:rsidP="002F3BC2">
      <w:pPr>
        <w:tabs>
          <w:tab w:val="left" w:pos="900"/>
          <w:tab w:val="left" w:pos="1080"/>
        </w:tabs>
        <w:suppressAutoHyphens/>
        <w:ind w:firstLine="709"/>
        <w:rPr>
          <w:u w:val="single"/>
        </w:rPr>
      </w:pPr>
    </w:p>
    <w:p w:rsidR="002F3BC2" w:rsidRPr="003D14DD" w:rsidRDefault="002F3BC2" w:rsidP="002F3BC2">
      <w:pPr>
        <w:tabs>
          <w:tab w:val="left" w:pos="900"/>
          <w:tab w:val="left" w:pos="1080"/>
        </w:tabs>
        <w:suppressAutoHyphens/>
        <w:ind w:firstLine="709"/>
        <w:rPr>
          <w:u w:val="single"/>
        </w:rPr>
      </w:pPr>
    </w:p>
    <w:p w:rsidR="002F3BC2" w:rsidRPr="003D14DD" w:rsidRDefault="002F3BC2" w:rsidP="002F3BC2">
      <w:pPr>
        <w:tabs>
          <w:tab w:val="left" w:pos="900"/>
          <w:tab w:val="left" w:pos="1080"/>
        </w:tabs>
        <w:suppressAutoHyphens/>
        <w:ind w:firstLine="709"/>
        <w:rPr>
          <w:u w:val="single"/>
        </w:rPr>
      </w:pPr>
    </w:p>
    <w:p w:rsidR="002F3BC2" w:rsidRPr="00AE7051" w:rsidRDefault="002F3BC2" w:rsidP="002F3BC2">
      <w:pPr>
        <w:tabs>
          <w:tab w:val="left" w:pos="900"/>
          <w:tab w:val="left" w:pos="1080"/>
        </w:tabs>
        <w:suppressAutoHyphens/>
        <w:ind w:firstLine="709"/>
        <w:rPr>
          <w:sz w:val="20"/>
          <w:szCs w:val="20"/>
          <w:u w:val="single"/>
        </w:rPr>
      </w:pPr>
    </w:p>
    <w:p w:rsidR="002F3BC2" w:rsidRPr="00AE7051" w:rsidRDefault="00AE7051" w:rsidP="002F3BC2">
      <w:pPr>
        <w:jc w:val="center"/>
        <w:rPr>
          <w:sz w:val="20"/>
          <w:szCs w:val="20"/>
        </w:rPr>
      </w:pPr>
      <w:r>
        <w:rPr>
          <w:sz w:val="20"/>
          <w:szCs w:val="20"/>
        </w:rPr>
        <w:t>Москва 202</w:t>
      </w:r>
      <w:r w:rsidR="007026E4">
        <w:rPr>
          <w:sz w:val="20"/>
          <w:szCs w:val="20"/>
        </w:rPr>
        <w:t>3</w:t>
      </w:r>
      <w:bookmarkStart w:id="0" w:name="_GoBack"/>
      <w:bookmarkEnd w:id="0"/>
    </w:p>
    <w:p w:rsidR="007026E4" w:rsidRDefault="007026E4">
      <w:pPr>
        <w:spacing w:after="160" w:line="259" w:lineRule="auto"/>
      </w:pPr>
      <w:r>
        <w:br w:type="page"/>
      </w:r>
    </w:p>
    <w:p w:rsidR="00D20E1B" w:rsidRPr="003D14DD" w:rsidRDefault="00D20E1B" w:rsidP="002F3BC2">
      <w:pPr>
        <w:jc w:val="center"/>
      </w:pPr>
    </w:p>
    <w:p w:rsidR="002F3BC2" w:rsidRPr="003D14DD" w:rsidRDefault="002F3BC2" w:rsidP="002F3BC2">
      <w:pPr>
        <w:jc w:val="center"/>
      </w:pPr>
    </w:p>
    <w:p w:rsidR="002F3BC2" w:rsidRPr="003D14DD" w:rsidRDefault="002F3BC2" w:rsidP="002F3BC2">
      <w:pPr>
        <w:numPr>
          <w:ilvl w:val="0"/>
          <w:numId w:val="21"/>
        </w:numPr>
        <w:tabs>
          <w:tab w:val="left" w:pos="900"/>
        </w:tabs>
        <w:ind w:left="0" w:firstLine="709"/>
        <w:jc w:val="both"/>
        <w:rPr>
          <w:b/>
          <w:sz w:val="20"/>
          <w:szCs w:val="20"/>
        </w:rPr>
      </w:pPr>
      <w:r w:rsidRPr="003D14DD">
        <w:rPr>
          <w:b/>
          <w:sz w:val="20"/>
          <w:szCs w:val="20"/>
        </w:rPr>
        <w:t>Цель и задачи дисциплины</w:t>
      </w:r>
    </w:p>
    <w:p w:rsidR="002F3BC2" w:rsidRPr="003D14DD" w:rsidRDefault="002F3BC2" w:rsidP="002F3BC2">
      <w:pPr>
        <w:pStyle w:val="Default"/>
        <w:tabs>
          <w:tab w:val="left" w:pos="993"/>
        </w:tabs>
        <w:ind w:firstLine="709"/>
        <w:jc w:val="both"/>
        <w:rPr>
          <w:sz w:val="20"/>
          <w:szCs w:val="20"/>
        </w:rPr>
      </w:pPr>
      <w:r w:rsidRPr="003D14DD">
        <w:rPr>
          <w:b/>
          <w:i/>
          <w:sz w:val="20"/>
          <w:szCs w:val="20"/>
        </w:rPr>
        <w:t>Цель дисциплины</w:t>
      </w:r>
      <w:r w:rsidRPr="003D14DD">
        <w:rPr>
          <w:sz w:val="20"/>
          <w:szCs w:val="20"/>
        </w:rPr>
        <w:t xml:space="preserve"> </w:t>
      </w:r>
      <w:r w:rsidRPr="003D14DD">
        <w:rPr>
          <w:b/>
          <w:spacing w:val="-1"/>
          <w:sz w:val="20"/>
          <w:szCs w:val="20"/>
        </w:rPr>
        <w:t xml:space="preserve">– </w:t>
      </w:r>
      <w:r w:rsidRPr="003D14DD">
        <w:rPr>
          <w:sz w:val="20"/>
          <w:szCs w:val="20"/>
        </w:rPr>
        <w:t>развитие у магистрантов системы знаний, навыков, умений, универсальных компетенций в области организации волонтерской деятельности, взаимодействия с социально ориентированными некоммерческими организациями, органами власти и подведомственными им организациями.</w:t>
      </w:r>
    </w:p>
    <w:p w:rsidR="002F3BC2" w:rsidRPr="003D14DD" w:rsidRDefault="002F3BC2" w:rsidP="002F3BC2">
      <w:pPr>
        <w:tabs>
          <w:tab w:val="left" w:pos="900"/>
          <w:tab w:val="left" w:pos="993"/>
        </w:tabs>
        <w:suppressAutoHyphens/>
        <w:ind w:firstLine="709"/>
        <w:jc w:val="both"/>
        <w:rPr>
          <w:sz w:val="20"/>
          <w:szCs w:val="20"/>
        </w:rPr>
      </w:pPr>
      <w:r w:rsidRPr="003D14DD">
        <w:rPr>
          <w:b/>
          <w:i/>
          <w:sz w:val="20"/>
          <w:szCs w:val="20"/>
        </w:rPr>
        <w:t>Задачи дисциплины:</w:t>
      </w:r>
    </w:p>
    <w:p w:rsidR="002F3BC2" w:rsidRPr="003D14DD" w:rsidRDefault="002F3BC2" w:rsidP="002F3BC2">
      <w:pPr>
        <w:pStyle w:val="2f0"/>
        <w:numPr>
          <w:ilvl w:val="0"/>
          <w:numId w:val="22"/>
        </w:numPr>
        <w:tabs>
          <w:tab w:val="left" w:pos="900"/>
        </w:tabs>
        <w:ind w:left="0" w:firstLine="709"/>
        <w:contextualSpacing/>
        <w:jc w:val="both"/>
        <w:rPr>
          <w:sz w:val="20"/>
        </w:rPr>
      </w:pPr>
      <w:r w:rsidRPr="003D14DD">
        <w:rPr>
          <w:sz w:val="20"/>
        </w:rPr>
        <w:t>освоение обучающимися содержанием волонтерской деятельности и о</w:t>
      </w:r>
      <w:r w:rsidRPr="003D14DD">
        <w:rPr>
          <w:bCs/>
          <w:sz w:val="20"/>
        </w:rPr>
        <w:t xml:space="preserve">рганизацией </w:t>
      </w:r>
      <w:r w:rsidRPr="003D14DD">
        <w:rPr>
          <w:sz w:val="20"/>
        </w:rPr>
        <w:t>командной</w:t>
      </w:r>
      <w:r w:rsidRPr="003D14DD">
        <w:rPr>
          <w:bCs/>
          <w:sz w:val="20"/>
        </w:rPr>
        <w:t xml:space="preserve"> работы с волонтерами, способами </w:t>
      </w:r>
      <w:r w:rsidRPr="003D14DD">
        <w:rPr>
          <w:sz w:val="20"/>
        </w:rPr>
        <w:t>выработки командной стратегии для достижения поставленных целей, взаимодействия волонтерских организаций</w:t>
      </w:r>
      <w:r w:rsidRPr="003D14DD">
        <w:rPr>
          <w:bCs/>
          <w:sz w:val="20"/>
        </w:rPr>
        <w:t xml:space="preserve"> с социально ориентированными некоммерческими организациями, инициативными группами, органами власти и другими организациями</w:t>
      </w:r>
      <w:r w:rsidRPr="003D14DD">
        <w:rPr>
          <w:sz w:val="20"/>
        </w:rPr>
        <w:t xml:space="preserve"> по реализации основных направлений </w:t>
      </w:r>
      <w:proofErr w:type="spellStart"/>
      <w:r w:rsidRPr="003D14DD">
        <w:rPr>
          <w:sz w:val="20"/>
        </w:rPr>
        <w:t>волонтерства</w:t>
      </w:r>
      <w:proofErr w:type="spellEnd"/>
      <w:r w:rsidRPr="003D14DD">
        <w:rPr>
          <w:sz w:val="20"/>
        </w:rPr>
        <w:t>;</w:t>
      </w:r>
    </w:p>
    <w:p w:rsidR="002F3BC2" w:rsidRPr="003D14DD" w:rsidRDefault="002F3BC2" w:rsidP="002F3BC2">
      <w:pPr>
        <w:numPr>
          <w:ilvl w:val="0"/>
          <w:numId w:val="22"/>
        </w:numPr>
        <w:tabs>
          <w:tab w:val="left" w:pos="0"/>
          <w:tab w:val="left" w:pos="142"/>
          <w:tab w:val="left" w:pos="851"/>
        </w:tabs>
        <w:suppressAutoHyphens/>
        <w:ind w:left="0" w:firstLine="709"/>
        <w:jc w:val="both"/>
        <w:rPr>
          <w:sz w:val="20"/>
          <w:szCs w:val="20"/>
        </w:rPr>
      </w:pPr>
      <w:r w:rsidRPr="003D14DD">
        <w:rPr>
          <w:sz w:val="20"/>
          <w:szCs w:val="20"/>
        </w:rPr>
        <w:t xml:space="preserve">овладение обучающимися практическими навыками и умениями, необходимыми для организации и руководства работой команды волонтеров, планирования и реализации приоритетов своей деятельности и способов ее непрерывного совершенствования в процессе </w:t>
      </w:r>
      <w:proofErr w:type="spellStart"/>
      <w:r w:rsidRPr="003D14DD">
        <w:rPr>
          <w:sz w:val="20"/>
          <w:szCs w:val="20"/>
        </w:rPr>
        <w:t>волонтерства</w:t>
      </w:r>
      <w:proofErr w:type="spellEnd"/>
      <w:r w:rsidRPr="003D14DD">
        <w:rPr>
          <w:sz w:val="20"/>
          <w:szCs w:val="20"/>
        </w:rPr>
        <w:t xml:space="preserve"> на основе обеспечения законности, безопасности личности, общества, государства;</w:t>
      </w:r>
    </w:p>
    <w:p w:rsidR="002F3BC2" w:rsidRPr="003D14DD" w:rsidRDefault="002F3BC2" w:rsidP="002F3BC2">
      <w:pPr>
        <w:numPr>
          <w:ilvl w:val="0"/>
          <w:numId w:val="22"/>
        </w:numPr>
        <w:tabs>
          <w:tab w:val="left" w:pos="851"/>
          <w:tab w:val="left" w:pos="900"/>
        </w:tabs>
        <w:suppressAutoHyphens/>
        <w:autoSpaceDE w:val="0"/>
        <w:autoSpaceDN w:val="0"/>
        <w:adjustRightInd w:val="0"/>
        <w:ind w:left="0" w:firstLine="709"/>
        <w:jc w:val="both"/>
        <w:rPr>
          <w:sz w:val="20"/>
          <w:szCs w:val="20"/>
        </w:rPr>
      </w:pPr>
      <w:r w:rsidRPr="003D14DD">
        <w:rPr>
          <w:sz w:val="20"/>
          <w:szCs w:val="20"/>
        </w:rPr>
        <w:t>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Российской Федерации.</w:t>
      </w:r>
    </w:p>
    <w:p w:rsidR="002F3BC2" w:rsidRPr="003D14DD" w:rsidRDefault="002F3BC2" w:rsidP="002F3BC2">
      <w:pPr>
        <w:pStyle w:val="Default"/>
        <w:tabs>
          <w:tab w:val="left" w:pos="993"/>
        </w:tabs>
        <w:ind w:firstLine="709"/>
        <w:jc w:val="both"/>
        <w:rPr>
          <w:sz w:val="20"/>
          <w:szCs w:val="20"/>
        </w:rPr>
      </w:pPr>
      <w:r w:rsidRPr="003D14DD">
        <w:rPr>
          <w:sz w:val="20"/>
          <w:szCs w:val="20"/>
        </w:rPr>
        <w:tab/>
      </w:r>
    </w:p>
    <w:p w:rsidR="002F3BC2" w:rsidRPr="003D14DD" w:rsidRDefault="002F3BC2" w:rsidP="002F3BC2">
      <w:pPr>
        <w:pStyle w:val="11"/>
        <w:tabs>
          <w:tab w:val="left" w:pos="993"/>
          <w:tab w:val="right" w:leader="dot" w:pos="9600"/>
        </w:tabs>
        <w:ind w:firstLine="709"/>
        <w:jc w:val="both"/>
        <w:rPr>
          <w:sz w:val="20"/>
          <w:szCs w:val="20"/>
        </w:rPr>
      </w:pPr>
      <w:r w:rsidRPr="003D14DD">
        <w:rPr>
          <w:sz w:val="20"/>
          <w:szCs w:val="20"/>
        </w:rPr>
        <w:t>2. М</w:t>
      </w:r>
      <w:r w:rsidRPr="003D14DD">
        <w:rPr>
          <w:caps w:val="0"/>
          <w:sz w:val="20"/>
          <w:szCs w:val="20"/>
        </w:rPr>
        <w:t>есто дисциплины в структуре ОП</w:t>
      </w:r>
    </w:p>
    <w:p w:rsidR="002F3BC2" w:rsidRPr="003D14DD" w:rsidRDefault="002F3BC2" w:rsidP="002F3BC2">
      <w:pPr>
        <w:pStyle w:val="af3"/>
        <w:tabs>
          <w:tab w:val="left" w:pos="900"/>
          <w:tab w:val="left" w:pos="993"/>
          <w:tab w:val="left" w:pos="1080"/>
        </w:tabs>
        <w:suppressAutoHyphens/>
        <w:ind w:firstLine="709"/>
        <w:jc w:val="both"/>
        <w:rPr>
          <w:rFonts w:ascii="Times New Roman" w:hAnsi="Times New Roman"/>
        </w:rPr>
      </w:pPr>
      <w:r w:rsidRPr="003D14DD">
        <w:rPr>
          <w:rFonts w:ascii="Times New Roman" w:hAnsi="Times New Roman"/>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2F3BC2" w:rsidRPr="003D14DD" w:rsidRDefault="002F3BC2" w:rsidP="002F3BC2">
      <w:pPr>
        <w:pStyle w:val="af3"/>
        <w:tabs>
          <w:tab w:val="left" w:pos="900"/>
          <w:tab w:val="left" w:pos="1080"/>
        </w:tabs>
        <w:suppressAutoHyphens/>
        <w:ind w:firstLine="709"/>
        <w:jc w:val="both"/>
        <w:rPr>
          <w:rFonts w:ascii="Times New Roman" w:hAnsi="Times New Roman"/>
        </w:rPr>
      </w:pPr>
    </w:p>
    <w:p w:rsidR="002F3BC2" w:rsidRPr="003D14DD" w:rsidRDefault="002F3BC2" w:rsidP="002F3BC2">
      <w:pPr>
        <w:pStyle w:val="11"/>
        <w:tabs>
          <w:tab w:val="right" w:leader="dot" w:pos="9600"/>
        </w:tabs>
        <w:ind w:firstLine="709"/>
        <w:rPr>
          <w:sz w:val="20"/>
          <w:szCs w:val="20"/>
        </w:rPr>
      </w:pPr>
      <w:r w:rsidRPr="003D14DD">
        <w:rPr>
          <w:sz w:val="20"/>
          <w:szCs w:val="20"/>
        </w:rPr>
        <w:t>3. П</w:t>
      </w:r>
      <w:r w:rsidRPr="003D14DD">
        <w:rPr>
          <w:caps w:val="0"/>
          <w:sz w:val="20"/>
          <w:szCs w:val="20"/>
        </w:rPr>
        <w:t>ланируемые результаты обучения по дисциплине</w:t>
      </w:r>
    </w:p>
    <w:p w:rsidR="002F3BC2" w:rsidRPr="003D14DD" w:rsidRDefault="002F3BC2" w:rsidP="002F3BC2">
      <w:pPr>
        <w:tabs>
          <w:tab w:val="left" w:pos="900"/>
          <w:tab w:val="left" w:pos="1080"/>
        </w:tabs>
        <w:ind w:firstLine="709"/>
        <w:rPr>
          <w:sz w:val="20"/>
          <w:szCs w:val="20"/>
        </w:rPr>
      </w:pPr>
      <w:r w:rsidRPr="003D14DD">
        <w:rPr>
          <w:sz w:val="20"/>
          <w:szCs w:val="20"/>
        </w:rPr>
        <w:t>В результате изучения дисциплины обучающийся должен освоить:</w:t>
      </w:r>
    </w:p>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r w:rsidRPr="003D14DD">
        <w:rPr>
          <w:i/>
          <w:sz w:val="20"/>
          <w:szCs w:val="20"/>
        </w:rPr>
        <w:t>универсальные компетенции</w:t>
      </w:r>
    </w:p>
    <w:p w:rsidR="002F3BC2" w:rsidRPr="003D14DD" w:rsidRDefault="002F3BC2" w:rsidP="002F3BC2">
      <w:pPr>
        <w:tabs>
          <w:tab w:val="left" w:pos="900"/>
        </w:tabs>
        <w:ind w:firstLine="709"/>
        <w:jc w:val="both"/>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2F3BC2" w:rsidRPr="003D14DD" w:rsidRDefault="002F3BC2" w:rsidP="002F3BC2">
      <w:pPr>
        <w:tabs>
          <w:tab w:val="left" w:pos="900"/>
        </w:tabs>
        <w:suppressAutoHyphens/>
        <w:ind w:firstLine="709"/>
        <w:jc w:val="both"/>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2F3BC2" w:rsidRPr="003D14DD" w:rsidRDefault="002F3BC2" w:rsidP="002F3BC2">
      <w:pPr>
        <w:tabs>
          <w:tab w:val="left" w:pos="900"/>
        </w:tabs>
        <w:suppressAutoHyphens/>
        <w:ind w:firstLine="709"/>
        <w:jc w:val="both"/>
        <w:rPr>
          <w:sz w:val="20"/>
          <w:szCs w:val="20"/>
        </w:rPr>
      </w:pPr>
    </w:p>
    <w:p w:rsidR="002F3BC2" w:rsidRPr="003D14DD" w:rsidRDefault="002F3BC2" w:rsidP="002F3BC2">
      <w:pPr>
        <w:tabs>
          <w:tab w:val="left" w:pos="900"/>
        </w:tabs>
        <w:suppressAutoHyphens/>
        <w:ind w:firstLine="709"/>
        <w:jc w:val="both"/>
        <w:rPr>
          <w:b/>
          <w:i/>
          <w:sz w:val="20"/>
        </w:rPr>
      </w:pPr>
      <w:r w:rsidRPr="003D14DD">
        <w:rPr>
          <w:b/>
          <w:i/>
          <w:sz w:val="20"/>
        </w:rPr>
        <w:t>Результаты освоения дисциплины, установленные индикаторы достижения компетенций</w:t>
      </w:r>
    </w:p>
    <w:p w:rsidR="002F3BC2" w:rsidRPr="003D14DD" w:rsidRDefault="002F3BC2" w:rsidP="002F3BC2">
      <w:pPr>
        <w:tabs>
          <w:tab w:val="left" w:pos="900"/>
        </w:tabs>
        <w:ind w:firstLine="709"/>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3530"/>
        <w:gridCol w:w="3670"/>
      </w:tblGrid>
      <w:tr w:rsidR="002F3BC2" w:rsidRPr="003D14DD" w:rsidTr="004D69F2">
        <w:trPr>
          <w:tblHeader/>
        </w:trPr>
        <w:tc>
          <w:tcPr>
            <w:tcW w:w="2628" w:type="dxa"/>
          </w:tcPr>
          <w:p w:rsidR="002F3BC2" w:rsidRPr="003D14DD" w:rsidRDefault="002F3BC2"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530" w:type="dxa"/>
          </w:tcPr>
          <w:p w:rsidR="002F3BC2" w:rsidRPr="003D14DD" w:rsidRDefault="002F3BC2" w:rsidP="004D69F2">
            <w:pPr>
              <w:tabs>
                <w:tab w:val="left" w:pos="1080"/>
              </w:tabs>
              <w:jc w:val="center"/>
              <w:rPr>
                <w:b/>
                <w:sz w:val="20"/>
                <w:szCs w:val="20"/>
              </w:rPr>
            </w:pPr>
            <w:r w:rsidRPr="003D14DD">
              <w:rPr>
                <w:b/>
                <w:sz w:val="20"/>
              </w:rPr>
              <w:t>Индикаторы достижений компетенции</w:t>
            </w:r>
          </w:p>
        </w:tc>
        <w:tc>
          <w:tcPr>
            <w:tcW w:w="3670" w:type="dxa"/>
          </w:tcPr>
          <w:p w:rsidR="002F3BC2" w:rsidRPr="003D14DD" w:rsidRDefault="002F3BC2"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F3BC2" w:rsidRPr="003D14DD" w:rsidTr="004D69F2">
        <w:trPr>
          <w:trHeight w:val="2576"/>
        </w:trPr>
        <w:tc>
          <w:tcPr>
            <w:tcW w:w="2628" w:type="dxa"/>
            <w:vMerge w:val="restart"/>
          </w:tcPr>
          <w:p w:rsidR="002F3BC2" w:rsidRPr="003D14DD" w:rsidRDefault="002F3BC2" w:rsidP="004D69F2">
            <w:pPr>
              <w:tabs>
                <w:tab w:val="left" w:pos="900"/>
                <w:tab w:val="left" w:pos="1080"/>
              </w:tabs>
              <w:suppressAutoHyphens/>
              <w:overflowPunct w:val="0"/>
              <w:autoSpaceDE w:val="0"/>
              <w:autoSpaceDN w:val="0"/>
              <w:adjustRightInd w:val="0"/>
              <w:textAlignment w:val="baseline"/>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530" w:type="dxa"/>
            <w:vMerge w:val="restart"/>
          </w:tcPr>
          <w:p w:rsidR="002F3BC2" w:rsidRPr="003D14DD" w:rsidRDefault="002F3BC2" w:rsidP="004D69F2">
            <w:pPr>
              <w:rPr>
                <w:sz w:val="20"/>
                <w:szCs w:val="20"/>
              </w:rPr>
            </w:pPr>
            <w:r w:rsidRPr="003D14DD">
              <w:rPr>
                <w:sz w:val="20"/>
                <w:szCs w:val="20"/>
              </w:rPr>
              <w:t>УК-3.1. Знать:</w:t>
            </w:r>
          </w:p>
          <w:p w:rsidR="002F3BC2" w:rsidRPr="003D14DD" w:rsidRDefault="002F3BC2" w:rsidP="004D69F2">
            <w:pPr>
              <w:rPr>
                <w:sz w:val="20"/>
                <w:szCs w:val="20"/>
              </w:rPr>
            </w:pPr>
            <w:r w:rsidRPr="003D14DD">
              <w:rPr>
                <w:sz w:val="20"/>
                <w:szCs w:val="20"/>
              </w:rPr>
              <w:t>различные приемы и способы социализации личности и социального взаимодействия,</w:t>
            </w:r>
          </w:p>
          <w:p w:rsidR="002F3BC2" w:rsidRPr="003D14DD" w:rsidRDefault="002F3BC2" w:rsidP="004D69F2">
            <w:pPr>
              <w:shd w:val="clear" w:color="auto" w:fill="FFFFFF"/>
              <w:rPr>
                <w:sz w:val="20"/>
                <w:szCs w:val="20"/>
              </w:rPr>
            </w:pPr>
            <w:r w:rsidRPr="003D14DD">
              <w:rPr>
                <w:sz w:val="20"/>
                <w:szCs w:val="20"/>
              </w:rPr>
              <w:t>профессиональные и этические аспекты преподавательской деятельности, взаимодействия в коллективе обучающихся,</w:t>
            </w:r>
          </w:p>
          <w:p w:rsidR="002F3BC2" w:rsidRPr="003D14DD" w:rsidRDefault="002F3BC2" w:rsidP="004D69F2">
            <w:pPr>
              <w:rPr>
                <w:sz w:val="20"/>
                <w:szCs w:val="20"/>
              </w:rPr>
            </w:pPr>
            <w:r w:rsidRPr="003D14DD">
              <w:rPr>
                <w:sz w:val="20"/>
                <w:szCs w:val="20"/>
              </w:rPr>
              <w:t>этические нормы профессиональной деятельности педагога</w:t>
            </w:r>
          </w:p>
          <w:p w:rsidR="002F3BC2" w:rsidRPr="003D14DD" w:rsidRDefault="002F3BC2" w:rsidP="004D69F2">
            <w:pPr>
              <w:rPr>
                <w:sz w:val="20"/>
                <w:szCs w:val="20"/>
              </w:rPr>
            </w:pPr>
          </w:p>
          <w:p w:rsidR="002F3BC2" w:rsidRPr="003D14DD" w:rsidRDefault="002F3BC2" w:rsidP="004D69F2">
            <w:pPr>
              <w:rPr>
                <w:sz w:val="20"/>
                <w:szCs w:val="20"/>
              </w:rPr>
            </w:pPr>
            <w:r w:rsidRPr="003D14DD">
              <w:rPr>
                <w:sz w:val="20"/>
                <w:szCs w:val="20"/>
              </w:rPr>
              <w:t>УК-3.2. Уметь:</w:t>
            </w:r>
          </w:p>
          <w:p w:rsidR="002F3BC2" w:rsidRPr="003D14DD" w:rsidRDefault="002F3BC2" w:rsidP="004D69F2">
            <w:pPr>
              <w:rPr>
                <w:sz w:val="20"/>
                <w:szCs w:val="20"/>
              </w:rPr>
            </w:pPr>
            <w:r w:rsidRPr="003D14DD">
              <w:rPr>
                <w:sz w:val="20"/>
                <w:szCs w:val="20"/>
              </w:rPr>
              <w:t>строить отношения с окружающими людьми и коллегами,</w:t>
            </w:r>
          </w:p>
          <w:p w:rsidR="002F3BC2" w:rsidRPr="003D14DD" w:rsidRDefault="002F3BC2" w:rsidP="004D69F2">
            <w:pPr>
              <w:rPr>
                <w:sz w:val="20"/>
                <w:szCs w:val="20"/>
              </w:rPr>
            </w:pPr>
            <w:r w:rsidRPr="003D14DD">
              <w:rPr>
                <w:sz w:val="20"/>
                <w:szCs w:val="20"/>
              </w:rPr>
              <w:t>использовать профессиональные знания для построения стратегий межличностного взаимодействия,</w:t>
            </w:r>
          </w:p>
          <w:p w:rsidR="002F3BC2" w:rsidRPr="003D14DD" w:rsidRDefault="002F3BC2" w:rsidP="004D69F2">
            <w:pPr>
              <w:rPr>
                <w:sz w:val="20"/>
                <w:szCs w:val="20"/>
              </w:rPr>
            </w:pPr>
            <w:r w:rsidRPr="003D14DD">
              <w:rPr>
                <w:sz w:val="20"/>
                <w:szCs w:val="20"/>
              </w:rPr>
              <w:t xml:space="preserve">устанавливать разные виды коммуникации (устную, письменную, </w:t>
            </w:r>
            <w:r w:rsidRPr="003D14DD">
              <w:rPr>
                <w:sz w:val="20"/>
                <w:szCs w:val="20"/>
              </w:rPr>
              <w:lastRenderedPageBreak/>
              <w:t>вербальную, невербальную, реальную, виртуальную, межличностную и др.) для руководства командой и достижения поставленной цели</w:t>
            </w:r>
          </w:p>
          <w:p w:rsidR="002F3BC2" w:rsidRPr="003D14DD" w:rsidRDefault="002F3BC2" w:rsidP="004D69F2">
            <w:pPr>
              <w:rPr>
                <w:sz w:val="20"/>
                <w:szCs w:val="20"/>
              </w:rPr>
            </w:pPr>
          </w:p>
          <w:p w:rsidR="002F3BC2" w:rsidRPr="003D14DD" w:rsidRDefault="002F3BC2" w:rsidP="004D69F2">
            <w:pPr>
              <w:rPr>
                <w:sz w:val="20"/>
                <w:szCs w:val="20"/>
              </w:rPr>
            </w:pPr>
            <w:r w:rsidRPr="003D14DD">
              <w:rPr>
                <w:sz w:val="20"/>
                <w:szCs w:val="20"/>
              </w:rPr>
              <w:t>УК-3.3. Владеть:</w:t>
            </w:r>
          </w:p>
          <w:p w:rsidR="002F3BC2" w:rsidRPr="003D14DD" w:rsidRDefault="002F3BC2" w:rsidP="004D69F2">
            <w:pPr>
              <w:shd w:val="clear" w:color="auto" w:fill="FFFFFF"/>
              <w:rPr>
                <w:sz w:val="20"/>
                <w:szCs w:val="20"/>
              </w:rPr>
            </w:pPr>
            <w:r w:rsidRPr="003D14DD">
              <w:rPr>
                <w:sz w:val="20"/>
                <w:szCs w:val="20"/>
              </w:rPr>
              <w:t>навыками участия в командной работе, в социальных проектах, распределения ролей в условиях командного взаимодействия,</w:t>
            </w:r>
          </w:p>
          <w:p w:rsidR="002F3BC2" w:rsidRPr="003D14DD" w:rsidRDefault="002F3BC2" w:rsidP="004D69F2">
            <w:pPr>
              <w:rPr>
                <w:sz w:val="20"/>
                <w:szCs w:val="20"/>
              </w:rPr>
            </w:pPr>
            <w:r w:rsidRPr="003D14DD">
              <w:rPr>
                <w:sz w:val="20"/>
                <w:szCs w:val="20"/>
              </w:rPr>
              <w:t>навыками использования своего личностного потенциала, имеющихся психолого-педагогических знаний для проектирования стратегий управления коллективом с учетом специфики возраста, индивидуальных особенностей и контингента обучающихся</w:t>
            </w:r>
          </w:p>
        </w:tc>
        <w:tc>
          <w:tcPr>
            <w:tcW w:w="3670" w:type="dxa"/>
          </w:tcPr>
          <w:p w:rsidR="002F3BC2" w:rsidRPr="003D14DD" w:rsidRDefault="002F3BC2" w:rsidP="004D69F2">
            <w:pPr>
              <w:tabs>
                <w:tab w:val="left" w:pos="168"/>
                <w:tab w:val="left" w:pos="237"/>
                <w:tab w:val="left" w:pos="1080"/>
              </w:tabs>
              <w:ind w:left="20"/>
              <w:jc w:val="both"/>
              <w:rPr>
                <w:b/>
                <w:sz w:val="20"/>
                <w:szCs w:val="20"/>
                <w:u w:val="single"/>
                <w:lang w:val="en-US"/>
              </w:rPr>
            </w:pPr>
            <w:r w:rsidRPr="003D14DD">
              <w:rPr>
                <w:b/>
                <w:sz w:val="20"/>
                <w:szCs w:val="20"/>
                <w:u w:val="single"/>
              </w:rPr>
              <w:lastRenderedPageBreak/>
              <w:t>Знать:</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содержание понятий, применяемых в учебной дисциплине;</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действующие правовые нормы российского законодательства в области организации волонтёрской деятельности;</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основные способы организации и руководства работой команды (коллектива) волонтёров, выработки командной стратегии для достижения поставленной цели в волонтёрской деятельности;</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способы планирования и реализации приоритетов своей деятельности в коллективах (группах) волонтеров разных возрастов, ее совершенствование на основе рефлексии.</w:t>
            </w:r>
          </w:p>
        </w:tc>
      </w:tr>
      <w:tr w:rsidR="002F3BC2" w:rsidRPr="003D14DD" w:rsidTr="004D69F2">
        <w:trPr>
          <w:trHeight w:val="3084"/>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b/>
                <w:sz w:val="20"/>
                <w:szCs w:val="20"/>
                <w:u w:val="single"/>
              </w:rPr>
            </w:pPr>
            <w:r w:rsidRPr="003D14DD">
              <w:rPr>
                <w:b/>
                <w:sz w:val="20"/>
                <w:szCs w:val="20"/>
                <w:u w:val="single"/>
              </w:rPr>
              <w:t>Уметь:</w:t>
            </w:r>
          </w:p>
          <w:p w:rsidR="002F3BC2" w:rsidRPr="003D14DD" w:rsidRDefault="002F3BC2" w:rsidP="002F3BC2">
            <w:pPr>
              <w:numPr>
                <w:ilvl w:val="0"/>
                <w:numId w:val="20"/>
              </w:numPr>
              <w:tabs>
                <w:tab w:val="left" w:pos="168"/>
                <w:tab w:val="left" w:pos="237"/>
                <w:tab w:val="left" w:pos="1080"/>
              </w:tabs>
              <w:ind w:left="20" w:firstLine="0"/>
              <w:jc w:val="both"/>
              <w:rPr>
                <w:i/>
                <w:sz w:val="20"/>
                <w:szCs w:val="20"/>
                <w:u w:val="single"/>
              </w:rPr>
            </w:pPr>
            <w:r w:rsidRPr="003D14DD">
              <w:rPr>
                <w:sz w:val="20"/>
                <w:szCs w:val="20"/>
              </w:rPr>
              <w:t>применять знания, полученные при изучении учебной дисциплины, на практике;</w:t>
            </w:r>
          </w:p>
          <w:p w:rsidR="002F3BC2" w:rsidRPr="003D14DD" w:rsidRDefault="002F3BC2" w:rsidP="002F3BC2">
            <w:pPr>
              <w:numPr>
                <w:ilvl w:val="0"/>
                <w:numId w:val="20"/>
              </w:numPr>
              <w:tabs>
                <w:tab w:val="left" w:pos="168"/>
                <w:tab w:val="left" w:pos="237"/>
                <w:tab w:val="left" w:pos="1080"/>
              </w:tabs>
              <w:ind w:left="20" w:firstLine="0"/>
              <w:jc w:val="both"/>
              <w:rPr>
                <w:sz w:val="20"/>
                <w:szCs w:val="20"/>
                <w:u w:val="single"/>
              </w:rPr>
            </w:pPr>
            <w:r w:rsidRPr="003D14DD">
              <w:rPr>
                <w:sz w:val="20"/>
                <w:szCs w:val="20"/>
              </w:rPr>
              <w:t xml:space="preserve">анализировать исторический опыт </w:t>
            </w:r>
            <w:proofErr w:type="spellStart"/>
            <w:r w:rsidRPr="003D14DD">
              <w:rPr>
                <w:sz w:val="20"/>
                <w:szCs w:val="20"/>
              </w:rPr>
              <w:t>волонтерства</w:t>
            </w:r>
            <w:proofErr w:type="spellEnd"/>
            <w:r w:rsidRPr="003D14DD">
              <w:rPr>
                <w:sz w:val="20"/>
                <w:szCs w:val="20"/>
              </w:rPr>
              <w:t>, современную государственную политику в этой области и возможности волонтерской деятельности в решении актуальных социальных проблем;</w:t>
            </w:r>
          </w:p>
          <w:p w:rsidR="002F3BC2" w:rsidRPr="003D14DD" w:rsidRDefault="002F3BC2" w:rsidP="002F3BC2">
            <w:pPr>
              <w:numPr>
                <w:ilvl w:val="0"/>
                <w:numId w:val="20"/>
              </w:numPr>
              <w:tabs>
                <w:tab w:val="left" w:pos="168"/>
                <w:tab w:val="left" w:pos="237"/>
                <w:tab w:val="left" w:pos="1080"/>
              </w:tabs>
              <w:ind w:left="20" w:firstLine="0"/>
              <w:jc w:val="both"/>
              <w:rPr>
                <w:sz w:val="20"/>
                <w:szCs w:val="20"/>
                <w:u w:val="single"/>
              </w:rPr>
            </w:pPr>
            <w:r w:rsidRPr="003D14DD">
              <w:rPr>
                <w:sz w:val="20"/>
                <w:szCs w:val="20"/>
              </w:rPr>
              <w:t>создавать в коллективе волонтеров психологически безопасную доброжелательную среду;</w:t>
            </w:r>
          </w:p>
          <w:p w:rsidR="002F3BC2" w:rsidRPr="003D14DD" w:rsidRDefault="002F3BC2" w:rsidP="002F3BC2">
            <w:pPr>
              <w:numPr>
                <w:ilvl w:val="0"/>
                <w:numId w:val="20"/>
              </w:numPr>
              <w:tabs>
                <w:tab w:val="left" w:pos="168"/>
                <w:tab w:val="left" w:pos="237"/>
                <w:tab w:val="left" w:pos="1080"/>
              </w:tabs>
              <w:ind w:left="20" w:firstLine="0"/>
              <w:jc w:val="both"/>
              <w:rPr>
                <w:i/>
                <w:sz w:val="20"/>
                <w:szCs w:val="20"/>
                <w:u w:val="single"/>
              </w:rPr>
            </w:pPr>
            <w:r w:rsidRPr="003D14DD">
              <w:rPr>
                <w:sz w:val="20"/>
                <w:szCs w:val="20"/>
              </w:rPr>
              <w:t xml:space="preserve">планировать командную работу волонтеров, распределять между ними различные поручения и контролировать их выполнение; </w:t>
            </w:r>
          </w:p>
          <w:p w:rsidR="002F3BC2" w:rsidRPr="003D14DD" w:rsidRDefault="002F3BC2" w:rsidP="002F3BC2">
            <w:pPr>
              <w:numPr>
                <w:ilvl w:val="0"/>
                <w:numId w:val="20"/>
              </w:numPr>
              <w:tabs>
                <w:tab w:val="left" w:pos="168"/>
                <w:tab w:val="left" w:pos="237"/>
                <w:tab w:val="left" w:pos="1080"/>
              </w:tabs>
              <w:ind w:left="20" w:firstLine="0"/>
              <w:jc w:val="both"/>
              <w:rPr>
                <w:b/>
                <w:sz w:val="20"/>
                <w:szCs w:val="20"/>
                <w:u w:val="single"/>
              </w:rPr>
            </w:pPr>
            <w:r w:rsidRPr="003D14DD">
              <w:rPr>
                <w:sz w:val="20"/>
                <w:szCs w:val="20"/>
              </w:rPr>
              <w:t>делегировать полномочия членам команды в процессе волонтёрской деятельности.</w:t>
            </w:r>
          </w:p>
        </w:tc>
      </w:tr>
      <w:tr w:rsidR="002F3BC2" w:rsidRPr="003D14DD" w:rsidTr="004D69F2">
        <w:trPr>
          <w:trHeight w:val="1796"/>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sz w:val="20"/>
                <w:szCs w:val="20"/>
                <w:u w:val="single"/>
              </w:rPr>
            </w:pPr>
            <w:r w:rsidRPr="003D14DD">
              <w:rPr>
                <w:b/>
                <w:sz w:val="20"/>
                <w:szCs w:val="20"/>
                <w:u w:val="single"/>
              </w:rPr>
              <w:t>Владеть:</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 xml:space="preserve">знаниями и умениями в области организации деятельности волонтеров; </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действующими правовыми нормами, относящимися к организации волонтерской деятельности;</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навыками постановки цели волонтёрской деятельности в условиях командой работы добровольцев;</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способами управления командной работой волонтеров в решении поставленных целей и возникающих задач;</w:t>
            </w:r>
          </w:p>
          <w:p w:rsidR="002F3BC2" w:rsidRPr="003D14DD" w:rsidRDefault="002F3BC2" w:rsidP="002F3BC2">
            <w:pPr>
              <w:numPr>
                <w:ilvl w:val="0"/>
                <w:numId w:val="23"/>
              </w:numPr>
              <w:tabs>
                <w:tab w:val="left" w:pos="168"/>
              </w:tabs>
              <w:autoSpaceDE w:val="0"/>
              <w:autoSpaceDN w:val="0"/>
              <w:adjustRightInd w:val="0"/>
              <w:ind w:left="20" w:firstLine="0"/>
              <w:jc w:val="both"/>
              <w:rPr>
                <w:b/>
                <w:sz w:val="20"/>
                <w:szCs w:val="20"/>
                <w:u w:val="single"/>
              </w:rPr>
            </w:pPr>
            <w:r w:rsidRPr="003D14DD">
              <w:rPr>
                <w:sz w:val="20"/>
                <w:szCs w:val="20"/>
              </w:rPr>
              <w:t>навыками преодоления возникающих в коллективе волонтеров конфликтов на основе знания психологии межличностных отношений и учета интересов всех сторон.</w:t>
            </w:r>
          </w:p>
        </w:tc>
      </w:tr>
      <w:tr w:rsidR="002F3BC2" w:rsidRPr="003D14DD" w:rsidTr="004D69F2">
        <w:trPr>
          <w:trHeight w:val="2406"/>
        </w:trPr>
        <w:tc>
          <w:tcPr>
            <w:tcW w:w="2628" w:type="dxa"/>
            <w:vMerge w:val="restart"/>
          </w:tcPr>
          <w:p w:rsidR="002F3BC2" w:rsidRPr="003D14DD" w:rsidRDefault="002F3BC2" w:rsidP="004D69F2">
            <w:pPr>
              <w:tabs>
                <w:tab w:val="left" w:pos="1080"/>
              </w:tabs>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530" w:type="dxa"/>
            <w:vMerge w:val="restart"/>
          </w:tcPr>
          <w:p w:rsidR="002F3BC2" w:rsidRPr="003D14DD" w:rsidRDefault="002F3BC2" w:rsidP="004D69F2">
            <w:pPr>
              <w:shd w:val="clear" w:color="auto" w:fill="FFFFFF"/>
              <w:rPr>
                <w:sz w:val="20"/>
                <w:szCs w:val="20"/>
              </w:rPr>
            </w:pPr>
            <w:r w:rsidRPr="003D14DD">
              <w:rPr>
                <w:sz w:val="20"/>
                <w:szCs w:val="20"/>
              </w:rPr>
              <w:t>УК-6.1. Знать: 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p w:rsidR="002F3BC2" w:rsidRPr="003D14DD" w:rsidRDefault="002F3BC2" w:rsidP="004D69F2">
            <w:pPr>
              <w:tabs>
                <w:tab w:val="left" w:pos="168"/>
                <w:tab w:val="left" w:pos="237"/>
                <w:tab w:val="left" w:pos="1080"/>
              </w:tabs>
              <w:jc w:val="both"/>
              <w:rPr>
                <w:sz w:val="20"/>
                <w:szCs w:val="20"/>
              </w:rPr>
            </w:pPr>
            <w:r w:rsidRPr="003D14DD">
              <w:rPr>
                <w:sz w:val="20"/>
                <w:szCs w:val="20"/>
              </w:rPr>
              <w:t xml:space="preserve">основы педагогики и психологии личности, теорий и практик </w:t>
            </w:r>
            <w:proofErr w:type="spellStart"/>
            <w:r w:rsidRPr="003D14DD">
              <w:rPr>
                <w:sz w:val="20"/>
                <w:szCs w:val="20"/>
              </w:rPr>
              <w:t>тьюторского</w:t>
            </w:r>
            <w:proofErr w:type="spellEnd"/>
            <w:r w:rsidRPr="003D14DD">
              <w:rPr>
                <w:sz w:val="20"/>
                <w:szCs w:val="20"/>
              </w:rPr>
              <w:t xml:space="preserve"> сопровождения</w:t>
            </w:r>
          </w:p>
          <w:p w:rsidR="002F3BC2" w:rsidRPr="003D14DD" w:rsidRDefault="002F3BC2" w:rsidP="004D69F2">
            <w:pPr>
              <w:tabs>
                <w:tab w:val="left" w:pos="168"/>
                <w:tab w:val="left" w:pos="237"/>
                <w:tab w:val="left" w:pos="1080"/>
              </w:tabs>
              <w:jc w:val="both"/>
              <w:rPr>
                <w:sz w:val="20"/>
                <w:szCs w:val="20"/>
              </w:rPr>
            </w:pPr>
          </w:p>
          <w:p w:rsidR="002F3BC2" w:rsidRPr="003D14DD" w:rsidRDefault="002F3BC2" w:rsidP="004D69F2">
            <w:pPr>
              <w:tabs>
                <w:tab w:val="left" w:pos="168"/>
                <w:tab w:val="left" w:pos="237"/>
                <w:tab w:val="left" w:pos="1080"/>
              </w:tabs>
              <w:jc w:val="both"/>
              <w:rPr>
                <w:sz w:val="20"/>
                <w:szCs w:val="20"/>
              </w:rPr>
            </w:pPr>
            <w:r w:rsidRPr="003D14DD">
              <w:rPr>
                <w:sz w:val="20"/>
                <w:szCs w:val="20"/>
              </w:rPr>
              <w:t>УК-6.2. Уметь:</w:t>
            </w:r>
          </w:p>
          <w:p w:rsidR="002F3BC2" w:rsidRPr="003D14DD" w:rsidRDefault="002F3BC2" w:rsidP="004D69F2">
            <w:pPr>
              <w:tabs>
                <w:tab w:val="left" w:pos="168"/>
                <w:tab w:val="left" w:pos="237"/>
                <w:tab w:val="left" w:pos="1080"/>
              </w:tabs>
              <w:jc w:val="both"/>
              <w:rPr>
                <w:sz w:val="20"/>
                <w:szCs w:val="20"/>
              </w:rPr>
            </w:pPr>
            <w:r w:rsidRPr="003D14DD">
              <w:rPr>
                <w:sz w:val="20"/>
                <w:szCs w:val="20"/>
              </w:rPr>
              <w:t>планировать свое рабочее время и время для саморазвития, 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 анализировать свой опыт, проектировать образовательные процессы и системы</w:t>
            </w:r>
          </w:p>
          <w:p w:rsidR="002F3BC2" w:rsidRPr="003D14DD" w:rsidRDefault="002F3BC2" w:rsidP="004D69F2">
            <w:pPr>
              <w:tabs>
                <w:tab w:val="left" w:pos="168"/>
                <w:tab w:val="left" w:pos="237"/>
                <w:tab w:val="left" w:pos="1080"/>
              </w:tabs>
              <w:jc w:val="both"/>
              <w:rPr>
                <w:sz w:val="20"/>
                <w:szCs w:val="20"/>
              </w:rPr>
            </w:pPr>
          </w:p>
          <w:p w:rsidR="002F3BC2" w:rsidRPr="003D14DD" w:rsidRDefault="002F3BC2" w:rsidP="004D69F2">
            <w:pPr>
              <w:tabs>
                <w:tab w:val="left" w:pos="168"/>
                <w:tab w:val="left" w:pos="237"/>
                <w:tab w:val="left" w:pos="1080"/>
              </w:tabs>
              <w:jc w:val="both"/>
              <w:rPr>
                <w:sz w:val="20"/>
                <w:szCs w:val="20"/>
              </w:rPr>
            </w:pPr>
            <w:r w:rsidRPr="003D14DD">
              <w:rPr>
                <w:sz w:val="20"/>
                <w:szCs w:val="20"/>
              </w:rPr>
              <w:t>УК-6.3. Владеть:</w:t>
            </w:r>
          </w:p>
          <w:p w:rsidR="002F3BC2" w:rsidRPr="003D14DD" w:rsidRDefault="002F3BC2" w:rsidP="004D69F2">
            <w:pPr>
              <w:tabs>
                <w:tab w:val="left" w:pos="168"/>
                <w:tab w:val="left" w:pos="237"/>
                <w:tab w:val="left" w:pos="1080"/>
              </w:tabs>
              <w:jc w:val="both"/>
              <w:rPr>
                <w:sz w:val="20"/>
                <w:szCs w:val="20"/>
              </w:rPr>
            </w:pPr>
            <w:r w:rsidRPr="003D14DD">
              <w:rPr>
                <w:sz w:val="20"/>
                <w:szCs w:val="20"/>
              </w:rPr>
              <w:t>опытом получения дополнительного образования, изучения дополнительных образовательных программ, навыками взаимодействия с учеными и администраторами в системе образования, осмысления собственной позиции, культурной и личностной идентичности, выстраивания и реализации перспективных линий профессионального саморазвития с учетом инновационных тенденций в современном образовании</w:t>
            </w:r>
          </w:p>
        </w:tc>
        <w:tc>
          <w:tcPr>
            <w:tcW w:w="3670" w:type="dxa"/>
          </w:tcPr>
          <w:p w:rsidR="002F3BC2" w:rsidRPr="003D14DD" w:rsidRDefault="002F3BC2" w:rsidP="004D69F2">
            <w:pPr>
              <w:tabs>
                <w:tab w:val="left" w:pos="168"/>
                <w:tab w:val="left" w:pos="237"/>
                <w:tab w:val="left" w:pos="1080"/>
              </w:tabs>
              <w:ind w:left="20"/>
              <w:jc w:val="both"/>
              <w:rPr>
                <w:sz w:val="20"/>
                <w:szCs w:val="20"/>
                <w:u w:val="single"/>
              </w:rPr>
            </w:pPr>
            <w:r w:rsidRPr="003D14DD">
              <w:rPr>
                <w:b/>
                <w:sz w:val="20"/>
                <w:szCs w:val="20"/>
                <w:u w:val="single"/>
              </w:rPr>
              <w:lastRenderedPageBreak/>
              <w:t>Знать:</w:t>
            </w:r>
          </w:p>
          <w:p w:rsidR="002F3BC2" w:rsidRPr="003D14DD" w:rsidRDefault="002F3BC2" w:rsidP="002F3BC2">
            <w:pPr>
              <w:numPr>
                <w:ilvl w:val="0"/>
                <w:numId w:val="20"/>
              </w:numPr>
              <w:tabs>
                <w:tab w:val="left" w:pos="168"/>
                <w:tab w:val="left" w:pos="237"/>
                <w:tab w:val="left" w:pos="1080"/>
              </w:tabs>
              <w:ind w:left="0" w:firstLine="0"/>
              <w:jc w:val="both"/>
              <w:rPr>
                <w:sz w:val="20"/>
                <w:szCs w:val="20"/>
              </w:rPr>
            </w:pPr>
            <w:r w:rsidRPr="003D14DD">
              <w:rPr>
                <w:sz w:val="20"/>
                <w:szCs w:val="20"/>
              </w:rPr>
              <w:t xml:space="preserve">основы мировой и отечественной истории </w:t>
            </w:r>
            <w:proofErr w:type="spellStart"/>
            <w:r w:rsidRPr="003D14DD">
              <w:rPr>
                <w:sz w:val="20"/>
                <w:szCs w:val="20"/>
              </w:rPr>
              <w:t>волонтерства</w:t>
            </w:r>
            <w:proofErr w:type="spellEnd"/>
            <w:r w:rsidRPr="003D14DD">
              <w:rPr>
                <w:sz w:val="20"/>
                <w:szCs w:val="20"/>
              </w:rPr>
              <w:t xml:space="preserve">, государственной политики в области </w:t>
            </w:r>
            <w:proofErr w:type="spellStart"/>
            <w:r w:rsidRPr="003D14DD">
              <w:rPr>
                <w:sz w:val="20"/>
                <w:szCs w:val="20"/>
              </w:rPr>
              <w:t>волонтерства</w:t>
            </w:r>
            <w:proofErr w:type="spellEnd"/>
            <w:r w:rsidRPr="003D14DD">
              <w:rPr>
                <w:sz w:val="20"/>
                <w:szCs w:val="20"/>
              </w:rPr>
              <w:t xml:space="preserve"> и основные направления волонтерской деятельности в современных российских условиях;</w:t>
            </w:r>
          </w:p>
          <w:p w:rsidR="002F3BC2" w:rsidRPr="003D14DD" w:rsidRDefault="002F3BC2" w:rsidP="002F3BC2">
            <w:pPr>
              <w:pStyle w:val="2f0"/>
              <w:numPr>
                <w:ilvl w:val="0"/>
                <w:numId w:val="24"/>
              </w:numPr>
              <w:tabs>
                <w:tab w:val="left" w:pos="168"/>
                <w:tab w:val="left" w:pos="237"/>
                <w:tab w:val="left" w:pos="1080"/>
              </w:tabs>
              <w:ind w:left="0" w:firstLine="0"/>
              <w:contextualSpacing/>
              <w:jc w:val="both"/>
              <w:rPr>
                <w:sz w:val="20"/>
              </w:rPr>
            </w:pPr>
            <w:r w:rsidRPr="003D14DD">
              <w:rPr>
                <w:sz w:val="20"/>
              </w:rPr>
              <w:t xml:space="preserve">цель, задачи, виды, типы, формы и </w:t>
            </w:r>
            <w:r w:rsidRPr="003D14DD">
              <w:rPr>
                <w:bCs/>
                <w:sz w:val="20"/>
              </w:rPr>
              <w:t>содержание</w:t>
            </w:r>
            <w:r w:rsidRPr="003D14DD">
              <w:rPr>
                <w:sz w:val="20"/>
              </w:rPr>
              <w:t xml:space="preserve"> волонтерской деятельности в контексте способности определять и реализовывать приоритеты своей деятельности и способы ее совершенствования на основе самооценки и требований рынка труда;</w:t>
            </w:r>
          </w:p>
          <w:p w:rsidR="002F3BC2" w:rsidRPr="003D14DD" w:rsidRDefault="002F3BC2" w:rsidP="002F3BC2">
            <w:pPr>
              <w:numPr>
                <w:ilvl w:val="0"/>
                <w:numId w:val="20"/>
              </w:numPr>
              <w:tabs>
                <w:tab w:val="left" w:pos="168"/>
                <w:tab w:val="left" w:pos="237"/>
                <w:tab w:val="left" w:pos="1080"/>
              </w:tabs>
              <w:ind w:left="0" w:firstLine="0"/>
              <w:jc w:val="both"/>
              <w:rPr>
                <w:sz w:val="20"/>
                <w:szCs w:val="20"/>
              </w:rPr>
            </w:pPr>
            <w:r w:rsidRPr="003D14DD">
              <w:rPr>
                <w:bCs/>
                <w:sz w:val="20"/>
                <w:szCs w:val="20"/>
              </w:rPr>
              <w:t>организационные основы работы с волонтерами;</w:t>
            </w:r>
          </w:p>
          <w:p w:rsidR="002F3BC2" w:rsidRPr="003D14DD" w:rsidRDefault="002F3BC2" w:rsidP="002F3BC2">
            <w:pPr>
              <w:numPr>
                <w:ilvl w:val="0"/>
                <w:numId w:val="20"/>
              </w:numPr>
              <w:tabs>
                <w:tab w:val="left" w:pos="168"/>
                <w:tab w:val="left" w:pos="237"/>
                <w:tab w:val="left" w:pos="1080"/>
              </w:tabs>
              <w:ind w:left="0" w:firstLine="0"/>
              <w:jc w:val="both"/>
              <w:rPr>
                <w:sz w:val="20"/>
                <w:szCs w:val="20"/>
              </w:rPr>
            </w:pPr>
            <w:r w:rsidRPr="003D14DD">
              <w:rPr>
                <w:sz w:val="20"/>
                <w:szCs w:val="20"/>
              </w:rPr>
              <w:t>основы в</w:t>
            </w:r>
            <w:r w:rsidRPr="003D14DD">
              <w:rPr>
                <w:bCs/>
                <w:sz w:val="20"/>
                <w:szCs w:val="20"/>
              </w:rPr>
              <w:t xml:space="preserve">заимодействия </w:t>
            </w:r>
            <w:r w:rsidRPr="003D14DD">
              <w:rPr>
                <w:sz w:val="20"/>
                <w:szCs w:val="20"/>
              </w:rPr>
              <w:t xml:space="preserve">волонтеров </w:t>
            </w:r>
            <w:r w:rsidRPr="003D14DD">
              <w:rPr>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D14DD">
              <w:rPr>
                <w:sz w:val="20"/>
                <w:szCs w:val="20"/>
              </w:rPr>
              <w:t>.</w:t>
            </w:r>
          </w:p>
        </w:tc>
      </w:tr>
      <w:tr w:rsidR="002F3BC2" w:rsidRPr="003D14DD" w:rsidTr="004D69F2">
        <w:trPr>
          <w:trHeight w:val="2404"/>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b/>
                <w:sz w:val="20"/>
                <w:szCs w:val="20"/>
                <w:u w:val="single"/>
              </w:rPr>
            </w:pPr>
            <w:r w:rsidRPr="003D14DD">
              <w:rPr>
                <w:b/>
                <w:sz w:val="20"/>
                <w:szCs w:val="20"/>
                <w:u w:val="single"/>
              </w:rPr>
              <w:t>Уметь:</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sz w:val="20"/>
              </w:rPr>
            </w:pPr>
            <w:r w:rsidRPr="003D14DD">
              <w:rPr>
                <w:sz w:val="20"/>
              </w:rPr>
              <w:t>планировать свою деятельность в решении профессиональных задач организации работы с волонтерами;</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sz w:val="20"/>
              </w:rPr>
            </w:pPr>
            <w:r w:rsidRPr="003D14DD">
              <w:rPr>
                <w:sz w:val="20"/>
              </w:rPr>
              <w:t>формулировать цель и задачи, расставлять приоритеты профессиональной деятельности с волонтерами;</w:t>
            </w:r>
          </w:p>
          <w:p w:rsidR="002F3BC2" w:rsidRPr="003D14DD" w:rsidRDefault="002F3BC2" w:rsidP="002F3BC2">
            <w:pPr>
              <w:numPr>
                <w:ilvl w:val="0"/>
                <w:numId w:val="25"/>
              </w:numPr>
              <w:tabs>
                <w:tab w:val="left" w:pos="168"/>
                <w:tab w:val="left" w:pos="237"/>
                <w:tab w:val="left" w:pos="1080"/>
              </w:tabs>
              <w:ind w:left="0" w:firstLine="0"/>
              <w:jc w:val="both"/>
              <w:rPr>
                <w:sz w:val="20"/>
                <w:szCs w:val="20"/>
              </w:rPr>
            </w:pPr>
            <w:r w:rsidRPr="003D14DD">
              <w:rPr>
                <w:sz w:val="20"/>
                <w:szCs w:val="20"/>
              </w:rPr>
              <w:t>выбирать оптимальные способы решения задач организации волонтерской деятельности по её основным направлениям;</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sz w:val="20"/>
              </w:rPr>
            </w:pPr>
            <w:r w:rsidRPr="003D14DD">
              <w:rPr>
                <w:sz w:val="20"/>
              </w:rPr>
              <w:t>применять действующие нормы права при взаимодействии</w:t>
            </w:r>
            <w:r w:rsidRPr="003D14DD">
              <w:rPr>
                <w:bCs/>
                <w:sz w:val="20"/>
              </w:rPr>
              <w:t xml:space="preserve"> </w:t>
            </w:r>
            <w:r w:rsidRPr="003D14DD">
              <w:rPr>
                <w:sz w:val="20"/>
              </w:rPr>
              <w:t xml:space="preserve">волонтеров </w:t>
            </w:r>
            <w:r w:rsidRPr="003D14DD">
              <w:rPr>
                <w:bCs/>
                <w:sz w:val="20"/>
              </w:rPr>
              <w:t>с социально ориентированными некоммерческими организациями, инициативными группами, органами власти и иными организациями</w:t>
            </w:r>
            <w:r w:rsidRPr="003D14DD">
              <w:rPr>
                <w:sz w:val="20"/>
              </w:rPr>
              <w:t>;</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b/>
                <w:sz w:val="20"/>
                <w:u w:val="single"/>
              </w:rPr>
            </w:pPr>
            <w:r w:rsidRPr="003D14DD">
              <w:rPr>
                <w:sz w:val="20"/>
              </w:rPr>
              <w:t>критически анализировать работу с волонтерами, творчески применять опыт её организации в соответствии с задачами саморазвития.</w:t>
            </w:r>
          </w:p>
        </w:tc>
      </w:tr>
      <w:tr w:rsidR="002F3BC2" w:rsidRPr="003D14DD" w:rsidTr="004D69F2">
        <w:trPr>
          <w:trHeight w:val="2404"/>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sz w:val="20"/>
                <w:szCs w:val="20"/>
                <w:u w:val="single"/>
              </w:rPr>
            </w:pPr>
            <w:r w:rsidRPr="003D14DD">
              <w:rPr>
                <w:b/>
                <w:sz w:val="20"/>
                <w:szCs w:val="20"/>
                <w:u w:val="single"/>
              </w:rPr>
              <w:t>Владеть:</w:t>
            </w:r>
          </w:p>
          <w:p w:rsidR="002F3BC2" w:rsidRPr="003D14DD" w:rsidRDefault="002F3BC2" w:rsidP="002F3BC2">
            <w:pPr>
              <w:numPr>
                <w:ilvl w:val="0"/>
                <w:numId w:val="20"/>
              </w:numPr>
              <w:tabs>
                <w:tab w:val="left" w:pos="168"/>
              </w:tabs>
              <w:ind w:left="20" w:firstLine="0"/>
              <w:jc w:val="both"/>
              <w:rPr>
                <w:sz w:val="20"/>
                <w:szCs w:val="20"/>
              </w:rPr>
            </w:pPr>
            <w:r w:rsidRPr="003D14DD">
              <w:rPr>
                <w:sz w:val="20"/>
                <w:szCs w:val="20"/>
              </w:rPr>
              <w:t xml:space="preserve">навыками нахождения стимулов для саморазвития в процессе организации работы с волонтерами; </w:t>
            </w:r>
          </w:p>
          <w:p w:rsidR="002F3BC2" w:rsidRPr="003D14DD" w:rsidRDefault="002F3BC2" w:rsidP="002F3BC2">
            <w:pPr>
              <w:numPr>
                <w:ilvl w:val="0"/>
                <w:numId w:val="20"/>
              </w:numPr>
              <w:tabs>
                <w:tab w:val="left" w:pos="168"/>
              </w:tabs>
              <w:ind w:left="20" w:firstLine="0"/>
              <w:jc w:val="both"/>
              <w:rPr>
                <w:sz w:val="20"/>
                <w:szCs w:val="20"/>
              </w:rPr>
            </w:pPr>
            <w:r w:rsidRPr="003D14DD">
              <w:rPr>
                <w:sz w:val="20"/>
                <w:szCs w:val="20"/>
              </w:rPr>
              <w:t>способами обеспечения законности и правопорядка при организации и осуществлении волонтерской деятельности;</w:t>
            </w:r>
          </w:p>
          <w:p w:rsidR="002F3BC2" w:rsidRPr="003D14DD" w:rsidRDefault="002F3BC2" w:rsidP="002F3BC2">
            <w:pPr>
              <w:numPr>
                <w:ilvl w:val="0"/>
                <w:numId w:val="20"/>
              </w:numPr>
              <w:tabs>
                <w:tab w:val="left" w:pos="168"/>
              </w:tabs>
              <w:ind w:left="20" w:firstLine="0"/>
              <w:jc w:val="both"/>
              <w:rPr>
                <w:b/>
                <w:sz w:val="20"/>
                <w:szCs w:val="20"/>
                <w:u w:val="single"/>
              </w:rPr>
            </w:pPr>
            <w:r w:rsidRPr="003D14DD">
              <w:rPr>
                <w:sz w:val="20"/>
                <w:szCs w:val="20"/>
              </w:rPr>
              <w:t>навыками постановки реальных целей и задач своего профессионального роста в ходе организации работы с волонтерами.</w:t>
            </w:r>
          </w:p>
        </w:tc>
      </w:tr>
    </w:tbl>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p w:rsidR="002F3BC2" w:rsidRPr="003D14DD" w:rsidRDefault="002F3BC2" w:rsidP="002F3BC2">
      <w:pPr>
        <w:tabs>
          <w:tab w:val="left" w:pos="900"/>
          <w:tab w:val="left" w:pos="1080"/>
        </w:tabs>
        <w:suppressAutoHyphens/>
        <w:ind w:firstLine="709"/>
        <w:jc w:val="both"/>
        <w:rPr>
          <w:sz w:val="20"/>
          <w:szCs w:val="20"/>
        </w:rPr>
      </w:pPr>
      <w:r w:rsidRPr="003D14DD">
        <w:rPr>
          <w:sz w:val="20"/>
          <w:szCs w:val="20"/>
        </w:rPr>
        <w:t xml:space="preserve">Знания, умения и навыки, формируемые дисциплиной «Организация волонтёрской деятельности», являются необходимыми для изучения последующих дисциплин </w:t>
      </w:r>
    </w:p>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p w:rsidR="002F3BC2" w:rsidRPr="003D14DD" w:rsidRDefault="002F3BC2" w:rsidP="002F3BC2">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2541"/>
        <w:gridCol w:w="2452"/>
        <w:gridCol w:w="2417"/>
      </w:tblGrid>
      <w:tr w:rsidR="002F3BC2" w:rsidRPr="003D14DD" w:rsidTr="004D69F2">
        <w:trPr>
          <w:tblHeader/>
        </w:trPr>
        <w:tc>
          <w:tcPr>
            <w:tcW w:w="2193" w:type="dxa"/>
            <w:vMerge w:val="restart"/>
            <w:vAlign w:val="center"/>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F3BC2" w:rsidRPr="003D14DD" w:rsidTr="004D69F2">
        <w:trPr>
          <w:tblHeader/>
        </w:trPr>
        <w:tc>
          <w:tcPr>
            <w:tcW w:w="2193" w:type="dxa"/>
            <w:vMerge/>
          </w:tcPr>
          <w:p w:rsidR="002F3BC2" w:rsidRPr="003D14DD" w:rsidRDefault="002F3BC2" w:rsidP="004D69F2">
            <w:pPr>
              <w:suppressAutoHyphens/>
              <w:overflowPunct w:val="0"/>
              <w:autoSpaceDE w:val="0"/>
              <w:autoSpaceDN w:val="0"/>
              <w:adjustRightInd w:val="0"/>
              <w:jc w:val="both"/>
              <w:rPr>
                <w:sz w:val="20"/>
                <w:szCs w:val="20"/>
              </w:rPr>
            </w:pPr>
          </w:p>
        </w:tc>
        <w:tc>
          <w:tcPr>
            <w:tcW w:w="2646" w:type="dxa"/>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итоговый</w:t>
            </w:r>
          </w:p>
        </w:tc>
      </w:tr>
      <w:tr w:rsidR="002F3BC2" w:rsidRPr="003D14DD" w:rsidTr="004D69F2">
        <w:tc>
          <w:tcPr>
            <w:tcW w:w="2193" w:type="dxa"/>
            <w:vMerge w:val="restart"/>
          </w:tcPr>
          <w:p w:rsidR="002F3BC2" w:rsidRPr="003D14DD" w:rsidRDefault="002F3BC2" w:rsidP="004D69F2">
            <w:pPr>
              <w:suppressAutoHyphens/>
              <w:overflowPunct w:val="0"/>
              <w:autoSpaceDE w:val="0"/>
              <w:autoSpaceDN w:val="0"/>
              <w:adjustRightInd w:val="0"/>
              <w:rPr>
                <w:b/>
                <w:sz w:val="20"/>
                <w:szCs w:val="20"/>
              </w:rPr>
            </w:pPr>
            <w:r w:rsidRPr="003D14DD">
              <w:rPr>
                <w:b/>
                <w:sz w:val="20"/>
                <w:szCs w:val="20"/>
              </w:rPr>
              <w:t>УК-3</w:t>
            </w:r>
          </w:p>
          <w:p w:rsidR="002F3BC2" w:rsidRPr="003D14DD" w:rsidRDefault="002F3BC2" w:rsidP="004D69F2">
            <w:pPr>
              <w:suppressAutoHyphens/>
              <w:overflowPunct w:val="0"/>
              <w:autoSpaceDE w:val="0"/>
              <w:autoSpaceDN w:val="0"/>
              <w:adjustRightInd w:val="0"/>
              <w:jc w:val="both"/>
              <w:rPr>
                <w:b/>
                <w:i/>
                <w:sz w:val="20"/>
                <w:szCs w:val="20"/>
              </w:rPr>
            </w:pPr>
            <w:r w:rsidRPr="003D14DD">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646" w:type="dxa"/>
            <w:vAlign w:val="center"/>
          </w:tcPr>
          <w:p w:rsidR="002F3BC2" w:rsidRPr="003D14DD" w:rsidRDefault="002F3BC2" w:rsidP="004D69F2">
            <w:pPr>
              <w:rPr>
                <w:sz w:val="20"/>
                <w:szCs w:val="20"/>
              </w:rPr>
            </w:pPr>
            <w:r w:rsidRPr="003D14DD">
              <w:rPr>
                <w:sz w:val="20"/>
                <w:szCs w:val="20"/>
              </w:rPr>
              <w:t>Психология современного образования</w:t>
            </w:r>
          </w:p>
        </w:tc>
        <w:tc>
          <w:tcPr>
            <w:tcW w:w="2531" w:type="dxa"/>
            <w:vAlign w:val="center"/>
          </w:tcPr>
          <w:p w:rsidR="002F3BC2" w:rsidRPr="003D14DD" w:rsidRDefault="002F3BC2" w:rsidP="004D69F2">
            <w:pPr>
              <w:rPr>
                <w:sz w:val="20"/>
                <w:szCs w:val="20"/>
              </w:rPr>
            </w:pPr>
          </w:p>
        </w:tc>
        <w:tc>
          <w:tcPr>
            <w:tcW w:w="2484" w:type="dxa"/>
            <w:vAlign w:val="center"/>
          </w:tcPr>
          <w:p w:rsidR="002F3BC2" w:rsidRPr="003D14DD" w:rsidRDefault="002F3BC2" w:rsidP="004D69F2">
            <w:pPr>
              <w:rPr>
                <w:sz w:val="20"/>
                <w:szCs w:val="20"/>
              </w:rPr>
            </w:pPr>
            <w:r w:rsidRPr="003D14DD">
              <w:rPr>
                <w:sz w:val="20"/>
                <w:szCs w:val="20"/>
              </w:rPr>
              <w:t xml:space="preserve">Педагогический менеджмент   </w:t>
            </w: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i/>
                <w:sz w:val="20"/>
                <w:szCs w:val="20"/>
              </w:rPr>
            </w:pPr>
          </w:p>
        </w:tc>
        <w:tc>
          <w:tcPr>
            <w:tcW w:w="2646" w:type="dxa"/>
            <w:vAlign w:val="center"/>
          </w:tcPr>
          <w:p w:rsidR="002F3BC2" w:rsidRPr="003D14DD" w:rsidRDefault="002F3BC2" w:rsidP="004D69F2">
            <w:pPr>
              <w:rPr>
                <w:sz w:val="20"/>
                <w:szCs w:val="20"/>
              </w:rPr>
            </w:pPr>
          </w:p>
        </w:tc>
        <w:tc>
          <w:tcPr>
            <w:tcW w:w="2531" w:type="dxa"/>
            <w:vAlign w:val="center"/>
          </w:tcPr>
          <w:p w:rsidR="002F3BC2" w:rsidRPr="003D14DD" w:rsidRDefault="002F3BC2" w:rsidP="004D69F2">
            <w:pPr>
              <w:rPr>
                <w:sz w:val="20"/>
                <w:szCs w:val="20"/>
              </w:rPr>
            </w:pPr>
          </w:p>
        </w:tc>
        <w:tc>
          <w:tcPr>
            <w:tcW w:w="2484" w:type="dxa"/>
            <w:vAlign w:val="center"/>
          </w:tcPr>
          <w:p w:rsidR="002F3BC2" w:rsidRPr="003D14DD" w:rsidRDefault="002F3BC2" w:rsidP="004D69F2">
            <w:pPr>
              <w:rPr>
                <w:sz w:val="20"/>
                <w:szCs w:val="20"/>
              </w:rPr>
            </w:pPr>
            <w:r w:rsidRPr="003D14DD">
              <w:rPr>
                <w:sz w:val="20"/>
                <w:szCs w:val="20"/>
              </w:rPr>
              <w:t xml:space="preserve">Выполнение и защита выпускной квалификационной работы </w:t>
            </w:r>
          </w:p>
        </w:tc>
      </w:tr>
      <w:tr w:rsidR="002F3BC2" w:rsidRPr="003D14DD" w:rsidTr="004D69F2">
        <w:tc>
          <w:tcPr>
            <w:tcW w:w="2193" w:type="dxa"/>
            <w:vMerge w:val="restart"/>
          </w:tcPr>
          <w:p w:rsidR="002F3BC2" w:rsidRPr="003D14DD" w:rsidRDefault="002F3BC2" w:rsidP="004D69F2">
            <w:pPr>
              <w:suppressAutoHyphens/>
              <w:overflowPunct w:val="0"/>
              <w:autoSpaceDE w:val="0"/>
              <w:autoSpaceDN w:val="0"/>
              <w:adjustRightInd w:val="0"/>
              <w:jc w:val="both"/>
              <w:rPr>
                <w:b/>
                <w:sz w:val="20"/>
                <w:szCs w:val="20"/>
              </w:rPr>
            </w:pPr>
            <w:r w:rsidRPr="003D14DD">
              <w:rPr>
                <w:b/>
                <w:sz w:val="20"/>
                <w:szCs w:val="20"/>
              </w:rPr>
              <w:t>УК-6</w:t>
            </w:r>
          </w:p>
          <w:p w:rsidR="002F3BC2" w:rsidRPr="003D14DD" w:rsidRDefault="002F3BC2" w:rsidP="004D69F2">
            <w:pPr>
              <w:suppressAutoHyphens/>
              <w:overflowPunct w:val="0"/>
              <w:autoSpaceDE w:val="0"/>
              <w:autoSpaceDN w:val="0"/>
              <w:adjustRightInd w:val="0"/>
              <w:jc w:val="both"/>
              <w:rPr>
                <w:sz w:val="20"/>
                <w:szCs w:val="20"/>
              </w:rPr>
            </w:pPr>
            <w:r w:rsidRPr="003D14DD">
              <w:rPr>
                <w:sz w:val="20"/>
                <w:szCs w:val="20"/>
              </w:rPr>
              <w:t xml:space="preserve">Способен определять и реализовывать приоритеты собственной деятельности и способы ее </w:t>
            </w:r>
            <w:r w:rsidRPr="003D14DD">
              <w:rPr>
                <w:sz w:val="20"/>
                <w:szCs w:val="20"/>
              </w:rPr>
              <w:lastRenderedPageBreak/>
              <w:t>совершенствования на основе самооценки</w:t>
            </w:r>
          </w:p>
        </w:tc>
        <w:tc>
          <w:tcPr>
            <w:tcW w:w="2646" w:type="dxa"/>
            <w:vAlign w:val="center"/>
          </w:tcPr>
          <w:p w:rsidR="002F3BC2" w:rsidRPr="003D14DD" w:rsidRDefault="002F3BC2" w:rsidP="004D69F2">
            <w:pPr>
              <w:rPr>
                <w:sz w:val="20"/>
                <w:szCs w:val="20"/>
              </w:rPr>
            </w:pPr>
            <w:r w:rsidRPr="003D14DD">
              <w:rPr>
                <w:sz w:val="20"/>
                <w:szCs w:val="20"/>
              </w:rPr>
              <w:lastRenderedPageBreak/>
              <w:t>Современные проблемы науки и образования</w:t>
            </w:r>
          </w:p>
        </w:tc>
        <w:tc>
          <w:tcPr>
            <w:tcW w:w="2531" w:type="dxa"/>
            <w:vAlign w:val="center"/>
          </w:tcPr>
          <w:p w:rsidR="002F3BC2" w:rsidRPr="003D14DD" w:rsidRDefault="002F3BC2" w:rsidP="004D69F2">
            <w:pPr>
              <w:rPr>
                <w:sz w:val="20"/>
                <w:szCs w:val="20"/>
              </w:rPr>
            </w:pPr>
            <w:r w:rsidRPr="003D14DD">
              <w:rPr>
                <w:sz w:val="20"/>
                <w:szCs w:val="20"/>
              </w:rPr>
              <w:t xml:space="preserve">Инновационные процессы в образовании   </w:t>
            </w:r>
          </w:p>
        </w:tc>
        <w:tc>
          <w:tcPr>
            <w:tcW w:w="2484" w:type="dxa"/>
            <w:vAlign w:val="center"/>
          </w:tcPr>
          <w:p w:rsidR="002F3BC2" w:rsidRPr="003D14DD" w:rsidRDefault="002F3BC2" w:rsidP="004D69F2">
            <w:pPr>
              <w:rPr>
                <w:sz w:val="20"/>
                <w:szCs w:val="20"/>
              </w:rPr>
            </w:pPr>
            <w:r w:rsidRPr="003D14DD">
              <w:rPr>
                <w:sz w:val="20"/>
                <w:szCs w:val="20"/>
              </w:rPr>
              <w:t>Разработка и применение оценочных материалов в образовании</w:t>
            </w: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sz w:val="20"/>
                <w:szCs w:val="20"/>
              </w:rPr>
            </w:pPr>
          </w:p>
        </w:tc>
        <w:tc>
          <w:tcPr>
            <w:tcW w:w="2646" w:type="dxa"/>
            <w:vAlign w:val="center"/>
          </w:tcPr>
          <w:p w:rsidR="002F3BC2" w:rsidRPr="003D14DD" w:rsidRDefault="002F3BC2" w:rsidP="004D69F2">
            <w:pPr>
              <w:rPr>
                <w:sz w:val="20"/>
                <w:szCs w:val="20"/>
              </w:rPr>
            </w:pPr>
            <w:r w:rsidRPr="003D14DD">
              <w:rPr>
                <w:sz w:val="20"/>
                <w:szCs w:val="20"/>
              </w:rPr>
              <w:t>Электронные образовательные ресурсы</w:t>
            </w:r>
          </w:p>
        </w:tc>
        <w:tc>
          <w:tcPr>
            <w:tcW w:w="2531" w:type="dxa"/>
            <w:vAlign w:val="center"/>
          </w:tcPr>
          <w:p w:rsidR="002F3BC2" w:rsidRPr="003D14DD" w:rsidRDefault="002F3BC2" w:rsidP="004D69F2">
            <w:pPr>
              <w:rPr>
                <w:sz w:val="20"/>
                <w:szCs w:val="20"/>
              </w:rPr>
            </w:pPr>
            <w:r w:rsidRPr="003D14DD">
              <w:rPr>
                <w:sz w:val="20"/>
                <w:szCs w:val="20"/>
              </w:rPr>
              <w:t>Оценка качества современной электронной информационно-</w:t>
            </w:r>
            <w:r w:rsidRPr="003D14DD">
              <w:rPr>
                <w:sz w:val="20"/>
                <w:szCs w:val="20"/>
              </w:rPr>
              <w:lastRenderedPageBreak/>
              <w:t xml:space="preserve">образовательной среды   </w:t>
            </w:r>
          </w:p>
        </w:tc>
        <w:tc>
          <w:tcPr>
            <w:tcW w:w="2484" w:type="dxa"/>
            <w:vAlign w:val="center"/>
          </w:tcPr>
          <w:p w:rsidR="002F3BC2" w:rsidRPr="003D14DD" w:rsidRDefault="002F3BC2" w:rsidP="004D69F2">
            <w:pPr>
              <w:rPr>
                <w:sz w:val="20"/>
                <w:szCs w:val="20"/>
              </w:rPr>
            </w:pP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sz w:val="20"/>
                <w:szCs w:val="20"/>
              </w:rPr>
            </w:pPr>
          </w:p>
        </w:tc>
        <w:tc>
          <w:tcPr>
            <w:tcW w:w="2646" w:type="dxa"/>
            <w:vAlign w:val="center"/>
          </w:tcPr>
          <w:p w:rsidR="002F3BC2" w:rsidRPr="003D14DD" w:rsidRDefault="002F3BC2" w:rsidP="004D69F2">
            <w:pPr>
              <w:rPr>
                <w:sz w:val="20"/>
                <w:szCs w:val="20"/>
              </w:rPr>
            </w:pPr>
            <w:r w:rsidRPr="003D14DD">
              <w:rPr>
                <w:sz w:val="20"/>
                <w:szCs w:val="20"/>
              </w:rPr>
              <w:t>Учебная практика, ознакомительная</w:t>
            </w:r>
          </w:p>
        </w:tc>
        <w:tc>
          <w:tcPr>
            <w:tcW w:w="2531" w:type="dxa"/>
            <w:vAlign w:val="center"/>
          </w:tcPr>
          <w:p w:rsidR="002F3BC2" w:rsidRPr="003D14DD" w:rsidRDefault="002F3BC2" w:rsidP="004D69F2">
            <w:pPr>
              <w:rPr>
                <w:sz w:val="20"/>
                <w:szCs w:val="20"/>
              </w:rPr>
            </w:pPr>
            <w:r w:rsidRPr="003D14DD">
              <w:rPr>
                <w:sz w:val="20"/>
                <w:szCs w:val="20"/>
              </w:rPr>
              <w:t>Производственная практика, педагогическая</w:t>
            </w:r>
          </w:p>
        </w:tc>
        <w:tc>
          <w:tcPr>
            <w:tcW w:w="2484" w:type="dxa"/>
            <w:vAlign w:val="center"/>
          </w:tcPr>
          <w:p w:rsidR="002F3BC2" w:rsidRPr="003D14DD" w:rsidRDefault="002F3BC2" w:rsidP="004D69F2">
            <w:pPr>
              <w:rPr>
                <w:sz w:val="20"/>
                <w:szCs w:val="20"/>
              </w:rPr>
            </w:pPr>
            <w:r w:rsidRPr="003D14DD">
              <w:rPr>
                <w:sz w:val="20"/>
                <w:szCs w:val="20"/>
              </w:rPr>
              <w:t xml:space="preserve">Производственная практика, научно-исследовательская работа </w:t>
            </w: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sz w:val="20"/>
                <w:szCs w:val="20"/>
              </w:rPr>
            </w:pPr>
          </w:p>
        </w:tc>
        <w:tc>
          <w:tcPr>
            <w:tcW w:w="2646" w:type="dxa"/>
            <w:vAlign w:val="center"/>
          </w:tcPr>
          <w:p w:rsidR="002F3BC2" w:rsidRPr="003D14DD" w:rsidRDefault="002F3BC2" w:rsidP="004D69F2">
            <w:pPr>
              <w:rPr>
                <w:sz w:val="20"/>
                <w:szCs w:val="20"/>
              </w:rPr>
            </w:pPr>
          </w:p>
        </w:tc>
        <w:tc>
          <w:tcPr>
            <w:tcW w:w="2531" w:type="dxa"/>
            <w:vAlign w:val="center"/>
          </w:tcPr>
          <w:p w:rsidR="002F3BC2" w:rsidRPr="003D14DD" w:rsidRDefault="002F3BC2" w:rsidP="004D69F2">
            <w:pPr>
              <w:rPr>
                <w:sz w:val="20"/>
                <w:szCs w:val="20"/>
              </w:rPr>
            </w:pPr>
          </w:p>
        </w:tc>
        <w:tc>
          <w:tcPr>
            <w:tcW w:w="2484" w:type="dxa"/>
            <w:vAlign w:val="center"/>
          </w:tcPr>
          <w:p w:rsidR="002F3BC2" w:rsidRPr="003D14DD" w:rsidRDefault="002F3BC2" w:rsidP="004D69F2">
            <w:pPr>
              <w:rPr>
                <w:sz w:val="20"/>
                <w:szCs w:val="20"/>
              </w:rPr>
            </w:pPr>
            <w:r w:rsidRPr="003D14DD">
              <w:rPr>
                <w:sz w:val="20"/>
                <w:szCs w:val="20"/>
              </w:rPr>
              <w:t xml:space="preserve">Выполнение и защита выпускной квалификационной работы </w:t>
            </w:r>
          </w:p>
        </w:tc>
      </w:tr>
    </w:tbl>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p w:rsidR="002F3BC2" w:rsidRPr="003D14DD" w:rsidRDefault="002F3BC2" w:rsidP="002F3BC2">
      <w:pPr>
        <w:pStyle w:val="11"/>
        <w:tabs>
          <w:tab w:val="right" w:leader="dot" w:pos="9600"/>
        </w:tabs>
        <w:ind w:right="321" w:firstLine="709"/>
        <w:rPr>
          <w:sz w:val="20"/>
          <w:szCs w:val="20"/>
        </w:rPr>
      </w:pPr>
      <w:r w:rsidRPr="003D14DD">
        <w:rPr>
          <w:sz w:val="20"/>
          <w:szCs w:val="20"/>
        </w:rPr>
        <w:t>4. О</w:t>
      </w:r>
      <w:r w:rsidRPr="003D14DD">
        <w:rPr>
          <w:caps w:val="0"/>
          <w:sz w:val="20"/>
          <w:szCs w:val="20"/>
        </w:rPr>
        <w:t xml:space="preserve">бъем дисциплины и виды учебной работы </w:t>
      </w:r>
    </w:p>
    <w:p w:rsidR="002F3BC2" w:rsidRPr="003D14DD" w:rsidRDefault="002F3BC2" w:rsidP="002F3BC2">
      <w:pPr>
        <w:ind w:firstLine="680"/>
        <w:rPr>
          <w:sz w:val="20"/>
          <w:szCs w:val="20"/>
        </w:rPr>
      </w:pPr>
    </w:p>
    <w:p w:rsidR="002F3BC2" w:rsidRPr="003D14DD" w:rsidRDefault="002F3BC2" w:rsidP="002F3BC2">
      <w:pPr>
        <w:ind w:firstLine="680"/>
        <w:rPr>
          <w:sz w:val="20"/>
          <w:szCs w:val="20"/>
        </w:rPr>
      </w:pPr>
      <w:r w:rsidRPr="003D14DD">
        <w:rPr>
          <w:sz w:val="20"/>
          <w:szCs w:val="20"/>
        </w:rPr>
        <w:t>Учебным планом предусматриваются следующие виды работы по дисциплине:</w:t>
      </w:r>
    </w:p>
    <w:p w:rsidR="002F3BC2" w:rsidRPr="003D14DD" w:rsidRDefault="002F3BC2" w:rsidP="002F3BC2">
      <w:pPr>
        <w:ind w:firstLine="680"/>
        <w:rPr>
          <w:b/>
          <w:sz w:val="20"/>
          <w:szCs w:val="20"/>
        </w:rPr>
      </w:pPr>
    </w:p>
    <w:tbl>
      <w:tblPr>
        <w:tblW w:w="99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591"/>
        <w:gridCol w:w="900"/>
        <w:gridCol w:w="720"/>
        <w:gridCol w:w="900"/>
        <w:gridCol w:w="988"/>
      </w:tblGrid>
      <w:tr w:rsidR="002F3BC2" w:rsidRPr="003D14DD" w:rsidTr="004D69F2">
        <w:tc>
          <w:tcPr>
            <w:tcW w:w="889" w:type="dxa"/>
            <w:vMerge w:val="restart"/>
            <w:vAlign w:val="center"/>
          </w:tcPr>
          <w:p w:rsidR="002F3BC2" w:rsidRPr="003D14DD" w:rsidRDefault="002F3BC2" w:rsidP="004D69F2">
            <w:pPr>
              <w:pStyle w:val="afff7"/>
              <w:suppressAutoHyphens/>
              <w:snapToGrid w:val="0"/>
              <w:jc w:val="center"/>
              <w:rPr>
                <w:b/>
                <w:sz w:val="20"/>
                <w:szCs w:val="20"/>
              </w:rPr>
            </w:pPr>
            <w:r w:rsidRPr="003D14DD">
              <w:rPr>
                <w:b/>
                <w:sz w:val="20"/>
                <w:szCs w:val="20"/>
              </w:rPr>
              <w:t>№ п/п</w:t>
            </w:r>
          </w:p>
        </w:tc>
        <w:tc>
          <w:tcPr>
            <w:tcW w:w="5591" w:type="dxa"/>
            <w:vMerge w:val="restart"/>
            <w:vAlign w:val="center"/>
          </w:tcPr>
          <w:p w:rsidR="002F3BC2" w:rsidRPr="003D14DD" w:rsidRDefault="002F3BC2" w:rsidP="004D69F2">
            <w:pPr>
              <w:pStyle w:val="afff7"/>
              <w:suppressAutoHyphens/>
              <w:snapToGrid w:val="0"/>
              <w:jc w:val="center"/>
              <w:rPr>
                <w:b/>
                <w:sz w:val="20"/>
                <w:szCs w:val="20"/>
              </w:rPr>
            </w:pPr>
            <w:r w:rsidRPr="003D14DD">
              <w:rPr>
                <w:b/>
                <w:sz w:val="20"/>
                <w:szCs w:val="20"/>
              </w:rPr>
              <w:t>Виды учебных занятий</w:t>
            </w:r>
          </w:p>
        </w:tc>
        <w:tc>
          <w:tcPr>
            <w:tcW w:w="3508" w:type="dxa"/>
            <w:gridSpan w:val="4"/>
          </w:tcPr>
          <w:p w:rsidR="002F3BC2" w:rsidRPr="003D14DD" w:rsidRDefault="002F3BC2"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F3BC2" w:rsidRPr="003D14DD" w:rsidTr="004D69F2">
        <w:tc>
          <w:tcPr>
            <w:tcW w:w="889" w:type="dxa"/>
            <w:vMerge/>
          </w:tcPr>
          <w:p w:rsidR="002F3BC2" w:rsidRPr="003D14DD" w:rsidRDefault="002F3BC2" w:rsidP="004D69F2">
            <w:pPr>
              <w:tabs>
                <w:tab w:val="left" w:pos="900"/>
              </w:tabs>
              <w:rPr>
                <w:b/>
                <w:sz w:val="20"/>
                <w:szCs w:val="20"/>
              </w:rPr>
            </w:pPr>
          </w:p>
        </w:tc>
        <w:tc>
          <w:tcPr>
            <w:tcW w:w="5591" w:type="dxa"/>
            <w:vMerge/>
          </w:tcPr>
          <w:p w:rsidR="002F3BC2" w:rsidRPr="003D14DD" w:rsidRDefault="002F3BC2" w:rsidP="004D69F2">
            <w:pPr>
              <w:tabs>
                <w:tab w:val="left" w:pos="900"/>
              </w:tabs>
              <w:rPr>
                <w:b/>
                <w:sz w:val="20"/>
                <w:szCs w:val="20"/>
              </w:rPr>
            </w:pPr>
          </w:p>
        </w:tc>
        <w:tc>
          <w:tcPr>
            <w:tcW w:w="1620" w:type="dxa"/>
            <w:gridSpan w:val="2"/>
          </w:tcPr>
          <w:p w:rsidR="002F3BC2" w:rsidRPr="003D14DD" w:rsidRDefault="002F3BC2" w:rsidP="004D69F2">
            <w:pPr>
              <w:tabs>
                <w:tab w:val="left" w:pos="900"/>
              </w:tabs>
              <w:jc w:val="center"/>
              <w:rPr>
                <w:b/>
                <w:sz w:val="20"/>
                <w:szCs w:val="20"/>
              </w:rPr>
            </w:pPr>
            <w:r w:rsidRPr="003D14DD">
              <w:rPr>
                <w:b/>
                <w:sz w:val="20"/>
                <w:szCs w:val="20"/>
              </w:rPr>
              <w:t>Очная</w:t>
            </w:r>
          </w:p>
        </w:tc>
        <w:tc>
          <w:tcPr>
            <w:tcW w:w="1888" w:type="dxa"/>
            <w:gridSpan w:val="2"/>
          </w:tcPr>
          <w:p w:rsidR="002F3BC2" w:rsidRPr="003D14DD" w:rsidRDefault="002F3BC2" w:rsidP="004D69F2">
            <w:pPr>
              <w:tabs>
                <w:tab w:val="left" w:pos="900"/>
              </w:tabs>
              <w:jc w:val="center"/>
              <w:rPr>
                <w:b/>
                <w:sz w:val="20"/>
                <w:szCs w:val="20"/>
              </w:rPr>
            </w:pPr>
            <w:r w:rsidRPr="003D14DD">
              <w:rPr>
                <w:b/>
                <w:sz w:val="20"/>
                <w:szCs w:val="20"/>
              </w:rPr>
              <w:t>Заочная</w:t>
            </w:r>
          </w:p>
        </w:tc>
      </w:tr>
      <w:tr w:rsidR="002F3BC2" w:rsidRPr="003D14DD" w:rsidTr="004D69F2">
        <w:tc>
          <w:tcPr>
            <w:tcW w:w="889" w:type="dxa"/>
            <w:vMerge/>
          </w:tcPr>
          <w:p w:rsidR="002F3BC2" w:rsidRPr="003D14DD" w:rsidRDefault="002F3BC2" w:rsidP="004D69F2">
            <w:pPr>
              <w:tabs>
                <w:tab w:val="left" w:pos="900"/>
              </w:tabs>
              <w:rPr>
                <w:b/>
                <w:sz w:val="20"/>
                <w:szCs w:val="20"/>
              </w:rPr>
            </w:pPr>
          </w:p>
        </w:tc>
        <w:tc>
          <w:tcPr>
            <w:tcW w:w="5591" w:type="dxa"/>
            <w:vMerge/>
          </w:tcPr>
          <w:p w:rsidR="002F3BC2" w:rsidRPr="003D14DD" w:rsidRDefault="002F3BC2" w:rsidP="004D69F2">
            <w:pPr>
              <w:tabs>
                <w:tab w:val="left" w:pos="900"/>
              </w:tabs>
              <w:rPr>
                <w:b/>
                <w:sz w:val="20"/>
                <w:szCs w:val="20"/>
              </w:rPr>
            </w:pPr>
          </w:p>
        </w:tc>
        <w:tc>
          <w:tcPr>
            <w:tcW w:w="900" w:type="dxa"/>
            <w:vAlign w:val="center"/>
          </w:tcPr>
          <w:p w:rsidR="002F3BC2" w:rsidRPr="003D14DD" w:rsidRDefault="002F3BC2" w:rsidP="004D69F2">
            <w:pPr>
              <w:tabs>
                <w:tab w:val="left" w:pos="900"/>
              </w:tabs>
              <w:ind w:right="-108"/>
              <w:jc w:val="center"/>
              <w:rPr>
                <w:b/>
                <w:sz w:val="20"/>
                <w:szCs w:val="20"/>
              </w:rPr>
            </w:pPr>
            <w:r w:rsidRPr="003D14DD">
              <w:rPr>
                <w:b/>
                <w:sz w:val="20"/>
                <w:szCs w:val="20"/>
              </w:rPr>
              <w:t>всего</w:t>
            </w:r>
          </w:p>
        </w:tc>
        <w:tc>
          <w:tcPr>
            <w:tcW w:w="720" w:type="dxa"/>
            <w:vAlign w:val="center"/>
          </w:tcPr>
          <w:p w:rsidR="002F3BC2" w:rsidRPr="003D14DD" w:rsidRDefault="002F3BC2" w:rsidP="004D69F2">
            <w:pPr>
              <w:tabs>
                <w:tab w:val="left" w:pos="900"/>
              </w:tabs>
              <w:ind w:right="-108"/>
              <w:jc w:val="center"/>
              <w:rPr>
                <w:b/>
                <w:sz w:val="20"/>
                <w:szCs w:val="20"/>
              </w:rPr>
            </w:pPr>
            <w:r w:rsidRPr="003D14DD">
              <w:rPr>
                <w:b/>
                <w:sz w:val="20"/>
                <w:szCs w:val="20"/>
              </w:rPr>
              <w:t>в том числе</w:t>
            </w:r>
          </w:p>
        </w:tc>
        <w:tc>
          <w:tcPr>
            <w:tcW w:w="900" w:type="dxa"/>
            <w:vAlign w:val="center"/>
          </w:tcPr>
          <w:p w:rsidR="002F3BC2" w:rsidRPr="003D14DD" w:rsidRDefault="002F3BC2" w:rsidP="004D69F2">
            <w:pPr>
              <w:tabs>
                <w:tab w:val="left" w:pos="900"/>
              </w:tabs>
              <w:ind w:right="-108"/>
              <w:jc w:val="center"/>
              <w:rPr>
                <w:b/>
                <w:sz w:val="20"/>
                <w:szCs w:val="20"/>
              </w:rPr>
            </w:pPr>
            <w:r w:rsidRPr="003D14DD">
              <w:rPr>
                <w:b/>
                <w:sz w:val="20"/>
                <w:szCs w:val="20"/>
              </w:rPr>
              <w:t>всего</w:t>
            </w:r>
          </w:p>
        </w:tc>
        <w:tc>
          <w:tcPr>
            <w:tcW w:w="988" w:type="dxa"/>
            <w:vAlign w:val="center"/>
          </w:tcPr>
          <w:p w:rsidR="002F3BC2" w:rsidRPr="003D14DD" w:rsidRDefault="002F3BC2" w:rsidP="004D69F2">
            <w:pPr>
              <w:tabs>
                <w:tab w:val="left" w:pos="900"/>
              </w:tabs>
              <w:jc w:val="center"/>
              <w:rPr>
                <w:b/>
                <w:sz w:val="20"/>
                <w:szCs w:val="20"/>
              </w:rPr>
            </w:pPr>
            <w:r w:rsidRPr="003D14DD">
              <w:rPr>
                <w:b/>
                <w:sz w:val="20"/>
                <w:szCs w:val="20"/>
              </w:rPr>
              <w:t>в том числе</w:t>
            </w:r>
          </w:p>
        </w:tc>
      </w:tr>
      <w:tr w:rsidR="002F3BC2" w:rsidRPr="003D14DD" w:rsidTr="004D69F2">
        <w:tc>
          <w:tcPr>
            <w:tcW w:w="889" w:type="dxa"/>
          </w:tcPr>
          <w:p w:rsidR="002F3BC2" w:rsidRPr="003D14DD" w:rsidRDefault="002F3BC2" w:rsidP="004D69F2">
            <w:pPr>
              <w:suppressAutoHyphens/>
              <w:snapToGrid w:val="0"/>
              <w:rPr>
                <w:b/>
                <w:sz w:val="20"/>
                <w:szCs w:val="20"/>
              </w:rPr>
            </w:pPr>
            <w:r w:rsidRPr="003D14DD">
              <w:rPr>
                <w:b/>
                <w:sz w:val="20"/>
                <w:szCs w:val="20"/>
              </w:rPr>
              <w:t>1</w:t>
            </w:r>
          </w:p>
        </w:tc>
        <w:tc>
          <w:tcPr>
            <w:tcW w:w="5591" w:type="dxa"/>
          </w:tcPr>
          <w:p w:rsidR="002F3BC2" w:rsidRPr="003D14DD" w:rsidRDefault="002F3BC2"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900" w:type="dxa"/>
          </w:tcPr>
          <w:p w:rsidR="002F3BC2" w:rsidRPr="003D14DD" w:rsidRDefault="002F3BC2" w:rsidP="004D69F2">
            <w:pPr>
              <w:pStyle w:val="afff7"/>
              <w:suppressAutoHyphens/>
              <w:snapToGrid w:val="0"/>
              <w:jc w:val="center"/>
              <w:rPr>
                <w:b/>
                <w:sz w:val="20"/>
                <w:szCs w:val="20"/>
              </w:rPr>
            </w:pPr>
          </w:p>
        </w:tc>
        <w:tc>
          <w:tcPr>
            <w:tcW w:w="720" w:type="dxa"/>
          </w:tcPr>
          <w:p w:rsidR="002F3BC2" w:rsidRPr="003D14DD" w:rsidRDefault="002F3BC2" w:rsidP="004D69F2">
            <w:pPr>
              <w:pStyle w:val="afff7"/>
              <w:suppressAutoHyphens/>
              <w:snapToGrid w:val="0"/>
              <w:jc w:val="center"/>
              <w:rPr>
                <w:b/>
                <w:sz w:val="20"/>
                <w:szCs w:val="20"/>
              </w:rPr>
            </w:pPr>
          </w:p>
        </w:tc>
        <w:tc>
          <w:tcPr>
            <w:tcW w:w="900" w:type="dxa"/>
          </w:tcPr>
          <w:p w:rsidR="002F3BC2" w:rsidRPr="003D14DD" w:rsidRDefault="002F3BC2" w:rsidP="004D69F2">
            <w:pPr>
              <w:pStyle w:val="afff7"/>
              <w:suppressAutoHyphens/>
              <w:snapToGrid w:val="0"/>
              <w:jc w:val="center"/>
              <w:rPr>
                <w:b/>
                <w:sz w:val="20"/>
                <w:szCs w:val="20"/>
              </w:rPr>
            </w:pPr>
            <w:r w:rsidRPr="003D14DD">
              <w:rPr>
                <w:b/>
                <w:sz w:val="20"/>
                <w:szCs w:val="20"/>
              </w:rPr>
              <w:t>14,2</w:t>
            </w:r>
          </w:p>
        </w:tc>
        <w:tc>
          <w:tcPr>
            <w:tcW w:w="988" w:type="dxa"/>
          </w:tcPr>
          <w:p w:rsidR="002F3BC2" w:rsidRPr="003D14DD" w:rsidRDefault="002F3BC2" w:rsidP="004D69F2">
            <w:pPr>
              <w:pStyle w:val="afff7"/>
              <w:suppressAutoHyphens/>
              <w:snapToGrid w:val="0"/>
              <w:jc w:val="center"/>
              <w:rPr>
                <w:b/>
                <w:sz w:val="20"/>
                <w:szCs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1.1</w:t>
            </w:r>
          </w:p>
        </w:tc>
        <w:tc>
          <w:tcPr>
            <w:tcW w:w="5591" w:type="dxa"/>
          </w:tcPr>
          <w:p w:rsidR="002F3BC2" w:rsidRPr="003D14DD" w:rsidRDefault="002F3BC2" w:rsidP="004D69F2">
            <w:pPr>
              <w:suppressAutoHyphens/>
              <w:snapToGrid w:val="0"/>
              <w:rPr>
                <w:sz w:val="20"/>
                <w:szCs w:val="20"/>
              </w:rPr>
            </w:pPr>
            <w:r w:rsidRPr="003D14DD">
              <w:rPr>
                <w:sz w:val="20"/>
                <w:szCs w:val="20"/>
              </w:rPr>
              <w:t>занятия лекционного типа (лекции)</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sz w:val="20"/>
                <w:szCs w:val="20"/>
              </w:rPr>
              <w:t>4</w:t>
            </w:r>
          </w:p>
        </w:tc>
        <w:tc>
          <w:tcPr>
            <w:tcW w:w="988" w:type="dxa"/>
          </w:tcPr>
          <w:p w:rsidR="002F3BC2" w:rsidRPr="003D14DD" w:rsidRDefault="002F3BC2" w:rsidP="004D69F2">
            <w:pPr>
              <w:pStyle w:val="afff7"/>
              <w:suppressAutoHyphens/>
              <w:snapToGrid w:val="0"/>
              <w:jc w:val="center"/>
              <w:rPr>
                <w:sz w:val="20"/>
                <w:szCs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1.2</w:t>
            </w:r>
          </w:p>
        </w:tc>
        <w:tc>
          <w:tcPr>
            <w:tcW w:w="5591" w:type="dxa"/>
          </w:tcPr>
          <w:p w:rsidR="002F3BC2" w:rsidRPr="003D14DD" w:rsidRDefault="002F3BC2" w:rsidP="004D69F2">
            <w:pPr>
              <w:suppressAutoHyphens/>
              <w:snapToGrid w:val="0"/>
              <w:rPr>
                <w:sz w:val="20"/>
                <w:szCs w:val="20"/>
              </w:rPr>
            </w:pPr>
            <w:r w:rsidRPr="003D14DD">
              <w:rPr>
                <w:sz w:val="20"/>
                <w:szCs w:val="20"/>
              </w:rPr>
              <w:t xml:space="preserve">занятия семинарского типа (практические)*, </w:t>
            </w:r>
          </w:p>
          <w:p w:rsidR="002F3BC2" w:rsidRPr="003D14DD" w:rsidRDefault="002F3BC2" w:rsidP="004D69F2">
            <w:pPr>
              <w:suppressAutoHyphens/>
              <w:snapToGrid w:val="0"/>
              <w:rPr>
                <w:sz w:val="20"/>
                <w:szCs w:val="20"/>
              </w:rPr>
            </w:pPr>
            <w:r w:rsidRPr="003D14DD">
              <w:rPr>
                <w:sz w:val="20"/>
                <w:szCs w:val="20"/>
              </w:rPr>
              <w:t xml:space="preserve">в том числе: </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sz w:val="20"/>
                <w:szCs w:val="20"/>
              </w:rPr>
              <w:t>8</w:t>
            </w:r>
          </w:p>
        </w:tc>
        <w:tc>
          <w:tcPr>
            <w:tcW w:w="988" w:type="dxa"/>
          </w:tcPr>
          <w:p w:rsidR="002F3BC2" w:rsidRPr="003D14DD" w:rsidRDefault="002F3BC2" w:rsidP="004D69F2">
            <w:pPr>
              <w:pStyle w:val="afff7"/>
              <w:suppressAutoHyphens/>
              <w:snapToGrid w:val="0"/>
              <w:jc w:val="center"/>
              <w:rPr>
                <w:sz w:val="20"/>
                <w:szCs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1.2.1</w:t>
            </w:r>
          </w:p>
        </w:tc>
        <w:tc>
          <w:tcPr>
            <w:tcW w:w="5591" w:type="dxa"/>
          </w:tcPr>
          <w:p w:rsidR="002F3BC2" w:rsidRPr="003D14DD" w:rsidRDefault="002F3BC2" w:rsidP="004D69F2">
            <w:pPr>
              <w:suppressAutoHyphens/>
              <w:snapToGrid w:val="0"/>
              <w:rPr>
                <w:sz w:val="20"/>
                <w:szCs w:val="20"/>
              </w:rPr>
            </w:pPr>
            <w:r w:rsidRPr="003D14DD">
              <w:rPr>
                <w:sz w:val="20"/>
                <w:szCs w:val="20"/>
              </w:rPr>
              <w:t xml:space="preserve">семинар-дискуссия, </w:t>
            </w:r>
          </w:p>
          <w:p w:rsidR="002F3BC2" w:rsidRPr="003D14DD" w:rsidRDefault="002F3BC2" w:rsidP="004D69F2">
            <w:pPr>
              <w:suppressAutoHyphens/>
              <w:snapToGrid w:val="0"/>
              <w:rPr>
                <w:sz w:val="20"/>
                <w:szCs w:val="20"/>
              </w:rPr>
            </w:pPr>
            <w:r w:rsidRPr="003D14DD">
              <w:rPr>
                <w:sz w:val="20"/>
                <w:szCs w:val="20"/>
              </w:rPr>
              <w:t>практические занятия</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p>
        </w:tc>
        <w:tc>
          <w:tcPr>
            <w:tcW w:w="988" w:type="dxa"/>
          </w:tcPr>
          <w:p w:rsidR="002F3BC2" w:rsidRPr="003D14DD" w:rsidRDefault="002F3BC2" w:rsidP="004D69F2">
            <w:pPr>
              <w:pStyle w:val="afff7"/>
              <w:suppressAutoHyphens/>
              <w:snapToGrid w:val="0"/>
              <w:jc w:val="center"/>
              <w:rPr>
                <w:sz w:val="20"/>
                <w:szCs w:val="20"/>
              </w:rPr>
            </w:pPr>
            <w:r w:rsidRPr="003D14DD">
              <w:rPr>
                <w:sz w:val="20"/>
                <w:szCs w:val="20"/>
              </w:rPr>
              <w:t>0</w:t>
            </w:r>
          </w:p>
          <w:p w:rsidR="002F3BC2" w:rsidRPr="003D14DD" w:rsidRDefault="002F3BC2" w:rsidP="004D69F2">
            <w:pPr>
              <w:pStyle w:val="afff7"/>
              <w:suppressAutoHyphens/>
              <w:snapToGrid w:val="0"/>
              <w:jc w:val="center"/>
              <w:rPr>
                <w:sz w:val="20"/>
                <w:szCs w:val="20"/>
              </w:rPr>
            </w:pPr>
            <w:r w:rsidRPr="003D14DD">
              <w:rPr>
                <w:sz w:val="20"/>
                <w:szCs w:val="20"/>
              </w:rPr>
              <w:t>8</w:t>
            </w: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1.2.2</w:t>
            </w:r>
          </w:p>
        </w:tc>
        <w:tc>
          <w:tcPr>
            <w:tcW w:w="5591" w:type="dxa"/>
          </w:tcPr>
          <w:p w:rsidR="002F3BC2" w:rsidRPr="003D14DD" w:rsidRDefault="002F3BC2" w:rsidP="004D69F2">
            <w:pPr>
              <w:pStyle w:val="2f0"/>
              <w:suppressAutoHyphens/>
              <w:snapToGrid w:val="0"/>
              <w:ind w:left="0"/>
              <w:rPr>
                <w:sz w:val="20"/>
                <w:szCs w:val="20"/>
              </w:rPr>
            </w:pPr>
            <w:r w:rsidRPr="003D14DD">
              <w:rPr>
                <w:sz w:val="20"/>
                <w:szCs w:val="20"/>
              </w:rPr>
              <w:t>занятия семинарского типа: лабораторные работы (лабораторные практикумы)</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p>
        </w:tc>
        <w:tc>
          <w:tcPr>
            <w:tcW w:w="988" w:type="dxa"/>
          </w:tcPr>
          <w:p w:rsidR="002F3BC2" w:rsidRPr="003D14DD" w:rsidRDefault="002F3BC2" w:rsidP="004D69F2">
            <w:pPr>
              <w:pStyle w:val="afff7"/>
              <w:suppressAutoHyphens/>
              <w:snapToGrid w:val="0"/>
              <w:jc w:val="center"/>
              <w:rPr>
                <w:sz w:val="20"/>
                <w:szCs w:val="20"/>
              </w:rPr>
            </w:pPr>
          </w:p>
        </w:tc>
      </w:tr>
      <w:tr w:rsidR="002F3BC2" w:rsidRPr="003D14DD" w:rsidTr="004D69F2">
        <w:trPr>
          <w:trHeight w:val="231"/>
        </w:trPr>
        <w:tc>
          <w:tcPr>
            <w:tcW w:w="889" w:type="dxa"/>
          </w:tcPr>
          <w:p w:rsidR="002F3BC2" w:rsidRPr="003D14DD" w:rsidRDefault="002F3BC2" w:rsidP="004D69F2">
            <w:pPr>
              <w:suppressAutoHyphens/>
              <w:snapToGrid w:val="0"/>
              <w:rPr>
                <w:sz w:val="20"/>
                <w:szCs w:val="20"/>
              </w:rPr>
            </w:pPr>
            <w:r w:rsidRPr="003D14DD">
              <w:rPr>
                <w:sz w:val="20"/>
                <w:szCs w:val="20"/>
              </w:rPr>
              <w:t>1.2.3</w:t>
            </w:r>
          </w:p>
        </w:tc>
        <w:tc>
          <w:tcPr>
            <w:tcW w:w="5591" w:type="dxa"/>
          </w:tcPr>
          <w:p w:rsidR="002F3BC2" w:rsidRPr="003D14DD" w:rsidRDefault="002F3BC2" w:rsidP="004D69F2">
            <w:pPr>
              <w:pStyle w:val="4"/>
              <w:numPr>
                <w:ilvl w:val="0"/>
                <w:numId w:val="0"/>
              </w:numPr>
              <w:suppressAutoHyphens/>
              <w:snapToGrid w:val="0"/>
              <w:spacing w:before="0" w:after="0"/>
              <w:rPr>
                <w:bCs w:val="0"/>
                <w:i w:val="0"/>
                <w:sz w:val="20"/>
                <w:szCs w:val="20"/>
              </w:rPr>
            </w:pPr>
            <w:r w:rsidRPr="003D14DD">
              <w:rPr>
                <w:bCs w:val="0"/>
                <w:i w:val="0"/>
                <w:sz w:val="20"/>
                <w:szCs w:val="20"/>
              </w:rPr>
              <w:t xml:space="preserve">курсовое проектирование (выполнение курсовой работы) </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Cs w:val="0"/>
                <w:sz w:val="20"/>
              </w:rPr>
            </w:pP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1.3</w:t>
            </w:r>
          </w:p>
        </w:tc>
        <w:tc>
          <w:tcPr>
            <w:tcW w:w="5591" w:type="dxa"/>
          </w:tcPr>
          <w:p w:rsidR="002F3BC2" w:rsidRPr="003D14DD" w:rsidRDefault="002F3BC2"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 w:val="0"/>
                <w:bCs w:val="0"/>
                <w:sz w:val="20"/>
              </w:rPr>
            </w:pPr>
            <w:r w:rsidRPr="003D14DD">
              <w:rPr>
                <w:rFonts w:ascii="Times New Roman" w:hAnsi="Times New Roman"/>
                <w:b w:val="0"/>
                <w:bCs w:val="0"/>
                <w:sz w:val="20"/>
              </w:rPr>
              <w:t>2.2</w:t>
            </w: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1.3.1</w:t>
            </w:r>
          </w:p>
        </w:tc>
        <w:tc>
          <w:tcPr>
            <w:tcW w:w="5591" w:type="dxa"/>
          </w:tcPr>
          <w:p w:rsidR="002F3BC2" w:rsidRPr="003D14DD" w:rsidRDefault="002F3BC2" w:rsidP="004D69F2">
            <w:pPr>
              <w:pStyle w:val="4"/>
              <w:numPr>
                <w:ilvl w:val="0"/>
                <w:numId w:val="0"/>
              </w:numPr>
              <w:suppressAutoHyphens/>
              <w:snapToGrid w:val="0"/>
              <w:spacing w:before="0" w:after="0"/>
              <w:rPr>
                <w:bCs w:val="0"/>
                <w:i w:val="0"/>
                <w:sz w:val="20"/>
                <w:szCs w:val="20"/>
              </w:rPr>
            </w:pPr>
            <w:r w:rsidRPr="003D14DD">
              <w:rPr>
                <w:bCs w:val="0"/>
                <w:i w:val="0"/>
                <w:sz w:val="20"/>
                <w:szCs w:val="20"/>
              </w:rPr>
              <w:t xml:space="preserve">консультация групповая по подготовке к промежуточной аттестации </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r w:rsidRPr="003D14DD">
              <w:rPr>
                <w:rFonts w:ascii="Times New Roman" w:hAnsi="Times New Roman"/>
                <w:b w:val="0"/>
                <w:bCs w:val="0"/>
                <w:sz w:val="20"/>
              </w:rPr>
              <w:t>2</w:t>
            </w: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1.3.2</w:t>
            </w:r>
          </w:p>
        </w:tc>
        <w:tc>
          <w:tcPr>
            <w:tcW w:w="5591" w:type="dxa"/>
          </w:tcPr>
          <w:p w:rsidR="002F3BC2" w:rsidRPr="003D14DD" w:rsidRDefault="002F3BC2" w:rsidP="004D69F2">
            <w:pPr>
              <w:pStyle w:val="afff3"/>
              <w:suppressAutoHyphens/>
              <w:snapToGrid w:val="0"/>
              <w:rPr>
                <w:sz w:val="20"/>
                <w:szCs w:val="20"/>
              </w:rPr>
            </w:pPr>
            <w:r w:rsidRPr="003D14DD">
              <w:rPr>
                <w:sz w:val="20"/>
                <w:szCs w:val="20"/>
              </w:rPr>
              <w:t xml:space="preserve">прохождение промежуточной аттестации </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r w:rsidRPr="003D14DD">
              <w:rPr>
                <w:rFonts w:ascii="Times New Roman" w:hAnsi="Times New Roman"/>
                <w:b w:val="0"/>
                <w:bCs w:val="0"/>
                <w:sz w:val="20"/>
              </w:rPr>
              <w:t>0,2</w:t>
            </w: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b/>
                <w:sz w:val="20"/>
                <w:szCs w:val="20"/>
              </w:rPr>
              <w:t>2</w:t>
            </w:r>
          </w:p>
        </w:tc>
        <w:tc>
          <w:tcPr>
            <w:tcW w:w="5591" w:type="dxa"/>
          </w:tcPr>
          <w:p w:rsidR="002F3BC2" w:rsidRPr="003D14DD" w:rsidRDefault="002F3BC2" w:rsidP="004D69F2">
            <w:pPr>
              <w:pStyle w:val="afff3"/>
              <w:suppressAutoHyphens/>
              <w:snapToGrid w:val="0"/>
              <w:rPr>
                <w:sz w:val="20"/>
                <w:szCs w:val="20"/>
              </w:rPr>
            </w:pPr>
            <w:r w:rsidRPr="003D14DD">
              <w:rPr>
                <w:b/>
                <w:sz w:val="20"/>
                <w:szCs w:val="20"/>
              </w:rPr>
              <w:t>Самостоятельная работа (всего)</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Cs w:val="0"/>
                <w:sz w:val="20"/>
              </w:rPr>
            </w:pPr>
            <w:r w:rsidRPr="003D14DD">
              <w:rPr>
                <w:rFonts w:ascii="Times New Roman" w:hAnsi="Times New Roman"/>
                <w:bCs w:val="0"/>
                <w:sz w:val="20"/>
              </w:rPr>
              <w:t>20</w:t>
            </w: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r>
      <w:tr w:rsidR="002F3BC2" w:rsidRPr="003D14DD" w:rsidTr="004D69F2">
        <w:tc>
          <w:tcPr>
            <w:tcW w:w="889" w:type="dxa"/>
          </w:tcPr>
          <w:p w:rsidR="002F3BC2" w:rsidRPr="003D14DD" w:rsidRDefault="002F3BC2" w:rsidP="004D69F2">
            <w:pPr>
              <w:tabs>
                <w:tab w:val="center" w:pos="4677"/>
                <w:tab w:val="right" w:pos="9355"/>
              </w:tabs>
              <w:suppressAutoHyphens/>
              <w:rPr>
                <w:b/>
                <w:sz w:val="20"/>
                <w:szCs w:val="20"/>
              </w:rPr>
            </w:pPr>
            <w:r w:rsidRPr="003D14DD">
              <w:rPr>
                <w:sz w:val="20"/>
                <w:szCs w:val="20"/>
              </w:rPr>
              <w:t>2.1</w:t>
            </w:r>
          </w:p>
        </w:tc>
        <w:tc>
          <w:tcPr>
            <w:tcW w:w="5591" w:type="dxa"/>
          </w:tcPr>
          <w:p w:rsidR="002F3BC2" w:rsidRPr="003D14DD" w:rsidRDefault="002F3BC2"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900" w:type="dxa"/>
          </w:tcPr>
          <w:p w:rsidR="002F3BC2" w:rsidRPr="003D14DD" w:rsidRDefault="002F3BC2" w:rsidP="004D69F2">
            <w:pPr>
              <w:pStyle w:val="afff7"/>
              <w:suppressAutoHyphens/>
              <w:snapToGrid w:val="0"/>
              <w:jc w:val="center"/>
              <w:rPr>
                <w:b/>
                <w:sz w:val="20"/>
                <w:szCs w:val="20"/>
              </w:rPr>
            </w:pPr>
          </w:p>
        </w:tc>
        <w:tc>
          <w:tcPr>
            <w:tcW w:w="720" w:type="dxa"/>
          </w:tcPr>
          <w:p w:rsidR="002F3BC2" w:rsidRPr="003D14DD" w:rsidRDefault="002F3BC2" w:rsidP="004D69F2">
            <w:pPr>
              <w:pStyle w:val="afff7"/>
              <w:suppressAutoHyphens/>
              <w:snapToGrid w:val="0"/>
              <w:jc w:val="center"/>
              <w:rPr>
                <w:b/>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sz w:val="20"/>
                <w:szCs w:val="20"/>
              </w:rPr>
              <w:t>20</w:t>
            </w:r>
          </w:p>
        </w:tc>
        <w:tc>
          <w:tcPr>
            <w:tcW w:w="988" w:type="dxa"/>
          </w:tcPr>
          <w:p w:rsidR="002F3BC2" w:rsidRPr="003D14DD" w:rsidRDefault="002F3BC2" w:rsidP="004D69F2">
            <w:pPr>
              <w:pStyle w:val="afff7"/>
              <w:suppressAutoHyphens/>
              <w:snapToGrid w:val="0"/>
              <w:jc w:val="center"/>
              <w:rPr>
                <w:b/>
                <w:sz w:val="20"/>
                <w:szCs w:val="20"/>
              </w:rPr>
            </w:pPr>
          </w:p>
        </w:tc>
      </w:tr>
      <w:tr w:rsidR="002F3BC2" w:rsidRPr="003D14DD" w:rsidTr="004D69F2">
        <w:tc>
          <w:tcPr>
            <w:tcW w:w="889" w:type="dxa"/>
          </w:tcPr>
          <w:p w:rsidR="002F3BC2" w:rsidRPr="003D14DD" w:rsidRDefault="002F3BC2" w:rsidP="004D69F2">
            <w:pPr>
              <w:suppressAutoHyphens/>
              <w:rPr>
                <w:sz w:val="20"/>
                <w:szCs w:val="20"/>
              </w:rPr>
            </w:pPr>
            <w:r w:rsidRPr="003D14DD">
              <w:rPr>
                <w:sz w:val="20"/>
                <w:szCs w:val="20"/>
              </w:rPr>
              <w:t>2.2</w:t>
            </w:r>
          </w:p>
        </w:tc>
        <w:tc>
          <w:tcPr>
            <w:tcW w:w="5591" w:type="dxa"/>
          </w:tcPr>
          <w:p w:rsidR="002F3BC2" w:rsidRPr="003D14DD" w:rsidRDefault="002F3BC2"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b/>
                <w:sz w:val="20"/>
                <w:szCs w:val="20"/>
              </w:rPr>
              <w:t>1,8</w:t>
            </w:r>
          </w:p>
        </w:tc>
        <w:tc>
          <w:tcPr>
            <w:tcW w:w="988" w:type="dxa"/>
          </w:tcPr>
          <w:p w:rsidR="002F3BC2" w:rsidRPr="003D14DD" w:rsidRDefault="002F3BC2" w:rsidP="004D69F2">
            <w:pPr>
              <w:pStyle w:val="afff7"/>
              <w:suppressAutoHyphens/>
              <w:snapToGrid w:val="0"/>
              <w:jc w:val="center"/>
              <w:rPr>
                <w:b/>
                <w:sz w:val="20"/>
                <w:szCs w:val="20"/>
              </w:rPr>
            </w:pPr>
          </w:p>
        </w:tc>
      </w:tr>
      <w:tr w:rsidR="002F3BC2" w:rsidRPr="003D14DD" w:rsidTr="004D69F2">
        <w:tc>
          <w:tcPr>
            <w:tcW w:w="889" w:type="dxa"/>
            <w:vMerge w:val="restart"/>
          </w:tcPr>
          <w:p w:rsidR="002F3BC2" w:rsidRPr="003D14DD" w:rsidRDefault="002F3BC2" w:rsidP="004D69F2">
            <w:pPr>
              <w:suppressAutoHyphens/>
              <w:snapToGrid w:val="0"/>
              <w:rPr>
                <w:b/>
                <w:sz w:val="20"/>
                <w:szCs w:val="20"/>
              </w:rPr>
            </w:pPr>
            <w:r w:rsidRPr="003D14DD">
              <w:rPr>
                <w:b/>
                <w:sz w:val="20"/>
                <w:szCs w:val="20"/>
              </w:rPr>
              <w:t>3</w:t>
            </w:r>
          </w:p>
        </w:tc>
        <w:tc>
          <w:tcPr>
            <w:tcW w:w="5591" w:type="dxa"/>
            <w:vMerge w:val="restart"/>
          </w:tcPr>
          <w:p w:rsidR="002F3BC2" w:rsidRPr="003D14DD" w:rsidRDefault="002F3BC2"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F3BC2" w:rsidRPr="003D14DD" w:rsidRDefault="002F3BC2"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F3BC2" w:rsidRPr="003D14DD" w:rsidRDefault="002F3BC2" w:rsidP="004D69F2">
            <w:pPr>
              <w:suppressAutoHyphens/>
              <w:snapToGrid w:val="0"/>
              <w:rPr>
                <w:sz w:val="20"/>
                <w:szCs w:val="20"/>
              </w:rPr>
            </w:pPr>
            <w:r w:rsidRPr="003D14DD">
              <w:rPr>
                <w:sz w:val="20"/>
                <w:szCs w:val="20"/>
              </w:rPr>
              <w:t xml:space="preserve">                                     форма промежуточной аттестации</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Cs w:val="0"/>
                <w:sz w:val="20"/>
              </w:rPr>
            </w:pPr>
            <w:r w:rsidRPr="003D14DD">
              <w:rPr>
                <w:rFonts w:ascii="Times New Roman" w:hAnsi="Times New Roman"/>
                <w:bCs w:val="0"/>
                <w:sz w:val="20"/>
              </w:rPr>
              <w:t>36</w:t>
            </w:r>
          </w:p>
        </w:tc>
        <w:tc>
          <w:tcPr>
            <w:tcW w:w="988" w:type="dxa"/>
          </w:tcPr>
          <w:p w:rsidR="002F3BC2" w:rsidRPr="003D14DD" w:rsidRDefault="002F3BC2" w:rsidP="004D69F2">
            <w:pPr>
              <w:pStyle w:val="261"/>
              <w:rPr>
                <w:b w:val="0"/>
                <w:sz w:val="20"/>
                <w:szCs w:val="20"/>
                <w:lang w:eastAsia="ru-RU"/>
              </w:rPr>
            </w:pPr>
          </w:p>
        </w:tc>
      </w:tr>
      <w:tr w:rsidR="002F3BC2" w:rsidRPr="003D14DD" w:rsidTr="004D69F2">
        <w:tc>
          <w:tcPr>
            <w:tcW w:w="889" w:type="dxa"/>
            <w:vMerge/>
          </w:tcPr>
          <w:p w:rsidR="002F3BC2" w:rsidRPr="003D14DD" w:rsidRDefault="002F3BC2" w:rsidP="004D69F2">
            <w:pPr>
              <w:suppressAutoHyphens/>
              <w:snapToGrid w:val="0"/>
              <w:rPr>
                <w:b/>
                <w:sz w:val="20"/>
                <w:szCs w:val="20"/>
              </w:rPr>
            </w:pPr>
          </w:p>
        </w:tc>
        <w:tc>
          <w:tcPr>
            <w:tcW w:w="5591" w:type="dxa"/>
            <w:vMerge/>
          </w:tcPr>
          <w:p w:rsidR="002F3BC2" w:rsidRPr="003D14DD" w:rsidRDefault="002F3BC2" w:rsidP="004D69F2">
            <w:pPr>
              <w:suppressAutoHyphens/>
              <w:snapToGrid w:val="0"/>
              <w:rPr>
                <w:b/>
                <w:sz w:val="20"/>
                <w:szCs w:val="20"/>
              </w:rPr>
            </w:pP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 w:val="0"/>
                <w:bCs w:val="0"/>
                <w:sz w:val="20"/>
              </w:rPr>
            </w:pPr>
            <w:r w:rsidRPr="003D14DD">
              <w:rPr>
                <w:rFonts w:ascii="Times New Roman" w:hAnsi="Times New Roman"/>
                <w:b w:val="0"/>
                <w:bCs w:val="0"/>
                <w:sz w:val="20"/>
              </w:rPr>
              <w:t>1</w:t>
            </w:r>
          </w:p>
        </w:tc>
        <w:tc>
          <w:tcPr>
            <w:tcW w:w="988" w:type="dxa"/>
            <w:vAlign w:val="center"/>
          </w:tcPr>
          <w:p w:rsidR="002F3BC2" w:rsidRPr="003D14DD" w:rsidRDefault="002F3BC2" w:rsidP="004D69F2">
            <w:pPr>
              <w:pStyle w:val="261"/>
              <w:rPr>
                <w:b w:val="0"/>
                <w:sz w:val="20"/>
                <w:szCs w:val="20"/>
                <w:lang w:eastAsia="ru-RU"/>
              </w:rPr>
            </w:pPr>
          </w:p>
        </w:tc>
      </w:tr>
      <w:tr w:rsidR="002F3BC2" w:rsidRPr="003D14DD" w:rsidTr="004D69F2">
        <w:tc>
          <w:tcPr>
            <w:tcW w:w="889" w:type="dxa"/>
            <w:vMerge/>
          </w:tcPr>
          <w:p w:rsidR="002F3BC2" w:rsidRPr="003D14DD" w:rsidRDefault="002F3BC2" w:rsidP="004D69F2">
            <w:pPr>
              <w:suppressAutoHyphens/>
              <w:snapToGrid w:val="0"/>
              <w:rPr>
                <w:b/>
                <w:sz w:val="20"/>
                <w:szCs w:val="20"/>
              </w:rPr>
            </w:pPr>
          </w:p>
        </w:tc>
        <w:tc>
          <w:tcPr>
            <w:tcW w:w="5591" w:type="dxa"/>
            <w:vMerge/>
          </w:tcPr>
          <w:p w:rsidR="002F3BC2" w:rsidRPr="003D14DD" w:rsidRDefault="002F3BC2" w:rsidP="004D69F2">
            <w:pPr>
              <w:suppressAutoHyphens/>
              <w:snapToGrid w:val="0"/>
              <w:rPr>
                <w:b/>
                <w:sz w:val="20"/>
                <w:szCs w:val="20"/>
              </w:rPr>
            </w:pPr>
          </w:p>
        </w:tc>
        <w:tc>
          <w:tcPr>
            <w:tcW w:w="3508" w:type="dxa"/>
            <w:gridSpan w:val="4"/>
            <w:vAlign w:val="center"/>
          </w:tcPr>
          <w:p w:rsidR="002F3BC2" w:rsidRPr="003D14DD" w:rsidRDefault="002F3BC2" w:rsidP="004D69F2">
            <w:pPr>
              <w:tabs>
                <w:tab w:val="left" w:pos="900"/>
              </w:tabs>
              <w:jc w:val="center"/>
              <w:rPr>
                <w:sz w:val="20"/>
                <w:szCs w:val="20"/>
              </w:rPr>
            </w:pPr>
            <w:r w:rsidRPr="003D14DD">
              <w:rPr>
                <w:sz w:val="20"/>
                <w:szCs w:val="20"/>
              </w:rPr>
              <w:t>Зачет с оценкой</w:t>
            </w:r>
          </w:p>
        </w:tc>
      </w:tr>
    </w:tbl>
    <w:p w:rsidR="002F3BC2" w:rsidRPr="003D14DD" w:rsidRDefault="002F3BC2" w:rsidP="002F3BC2">
      <w:pPr>
        <w:pStyle w:val="11"/>
        <w:tabs>
          <w:tab w:val="right" w:leader="dot" w:pos="9600"/>
        </w:tabs>
        <w:ind w:right="321" w:firstLine="709"/>
      </w:pPr>
    </w:p>
    <w:p w:rsidR="002F3BC2" w:rsidRPr="003D14DD" w:rsidRDefault="002F3BC2" w:rsidP="002F3BC2">
      <w:pPr>
        <w:rPr>
          <w:sz w:val="20"/>
          <w:szCs w:val="20"/>
        </w:rPr>
      </w:pPr>
      <w:r w:rsidRPr="003D14DD">
        <w:rPr>
          <w:sz w:val="20"/>
          <w:szCs w:val="20"/>
        </w:rPr>
        <w:t>*</w:t>
      </w:r>
    </w:p>
    <w:p w:rsidR="002F3BC2" w:rsidRPr="003D14DD" w:rsidRDefault="002F3BC2" w:rsidP="002F3BC2">
      <w:pPr>
        <w:rPr>
          <w:sz w:val="20"/>
          <w:szCs w:val="20"/>
        </w:rPr>
      </w:pPr>
      <w:r w:rsidRPr="003D14DD">
        <w:rPr>
          <w:sz w:val="20"/>
          <w:szCs w:val="20"/>
        </w:rPr>
        <w:t>Семинар – семинар-дискуссия</w:t>
      </w:r>
    </w:p>
    <w:p w:rsidR="002F3BC2" w:rsidRPr="003D14DD" w:rsidRDefault="002F3BC2" w:rsidP="002F3BC2">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F3BC2" w:rsidRPr="003D14DD" w:rsidRDefault="002F3BC2" w:rsidP="002F3BC2">
      <w:pPr>
        <w:rPr>
          <w:sz w:val="20"/>
          <w:szCs w:val="20"/>
        </w:rPr>
      </w:pPr>
      <w:r w:rsidRPr="003D14DD">
        <w:rPr>
          <w:sz w:val="20"/>
          <w:szCs w:val="20"/>
        </w:rPr>
        <w:t xml:space="preserve">ТТ - практическое занятие - тест-тренинг </w:t>
      </w:r>
    </w:p>
    <w:p w:rsidR="002F3BC2" w:rsidRPr="003D14DD" w:rsidRDefault="002F3BC2" w:rsidP="002F3BC2">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F3BC2" w:rsidRPr="003D14DD" w:rsidRDefault="002F3BC2" w:rsidP="002F3BC2">
      <w:pPr>
        <w:rPr>
          <w:sz w:val="20"/>
          <w:szCs w:val="20"/>
        </w:rPr>
      </w:pPr>
      <w:r w:rsidRPr="003D14DD">
        <w:rPr>
          <w:sz w:val="20"/>
          <w:szCs w:val="20"/>
        </w:rPr>
        <w:t>ЛС - практическое занятие - логическая схема</w:t>
      </w:r>
    </w:p>
    <w:p w:rsidR="002F3BC2" w:rsidRPr="003D14DD" w:rsidRDefault="002F3BC2" w:rsidP="002F3BC2">
      <w:pPr>
        <w:rPr>
          <w:sz w:val="20"/>
          <w:szCs w:val="20"/>
        </w:rPr>
      </w:pPr>
      <w:r w:rsidRPr="003D14DD">
        <w:rPr>
          <w:sz w:val="20"/>
          <w:szCs w:val="20"/>
        </w:rPr>
        <w:t>УД - семинар-обсуждение устного доклада</w:t>
      </w:r>
    </w:p>
    <w:p w:rsidR="002F3BC2" w:rsidRPr="003D14DD" w:rsidRDefault="002F3BC2" w:rsidP="002F3BC2">
      <w:pPr>
        <w:rPr>
          <w:sz w:val="20"/>
          <w:szCs w:val="20"/>
        </w:rPr>
      </w:pPr>
      <w:r w:rsidRPr="003D14DD">
        <w:rPr>
          <w:sz w:val="20"/>
          <w:szCs w:val="20"/>
        </w:rPr>
        <w:t xml:space="preserve">РФ – семинар-обсуждение реферата </w:t>
      </w:r>
    </w:p>
    <w:p w:rsidR="002F3BC2" w:rsidRPr="003D14DD" w:rsidRDefault="002F3BC2" w:rsidP="002F3BC2">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F3BC2" w:rsidRPr="003D14DD" w:rsidRDefault="002F3BC2" w:rsidP="002F3BC2">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F3BC2" w:rsidRPr="003D14DD" w:rsidRDefault="002F3BC2" w:rsidP="002F3BC2">
      <w:pPr>
        <w:rPr>
          <w:sz w:val="20"/>
          <w:szCs w:val="20"/>
        </w:rPr>
      </w:pPr>
      <w:r w:rsidRPr="003D14DD">
        <w:rPr>
          <w:sz w:val="20"/>
          <w:szCs w:val="20"/>
        </w:rPr>
        <w:t xml:space="preserve">УЭ - семинар-обсуждение устного эссе </w:t>
      </w:r>
    </w:p>
    <w:p w:rsidR="002F3BC2" w:rsidRPr="003D14DD" w:rsidRDefault="002F3BC2" w:rsidP="002F3BC2">
      <w:pPr>
        <w:rPr>
          <w:sz w:val="20"/>
          <w:szCs w:val="20"/>
        </w:rPr>
      </w:pPr>
      <w:r w:rsidRPr="003D14DD">
        <w:rPr>
          <w:sz w:val="20"/>
          <w:szCs w:val="20"/>
        </w:rPr>
        <w:lastRenderedPageBreak/>
        <w:t xml:space="preserve">АЛТ - практическое занятие - алгоритмический тренинг  </w:t>
      </w:r>
    </w:p>
    <w:p w:rsidR="002F3BC2" w:rsidRPr="003D14DD" w:rsidRDefault="002F3BC2" w:rsidP="002F3BC2"/>
    <w:p w:rsidR="002F3BC2" w:rsidRPr="003D14DD" w:rsidRDefault="002F3BC2" w:rsidP="002F3BC2">
      <w:pPr>
        <w:pStyle w:val="11"/>
        <w:tabs>
          <w:tab w:val="right" w:leader="dot" w:pos="9600"/>
        </w:tabs>
        <w:ind w:right="321" w:firstLine="709"/>
        <w:rPr>
          <w:sz w:val="20"/>
          <w:szCs w:val="20"/>
        </w:rPr>
      </w:pPr>
      <w:r w:rsidRPr="003D14DD">
        <w:rPr>
          <w:sz w:val="20"/>
          <w:szCs w:val="20"/>
        </w:rPr>
        <w:t>5. С</w:t>
      </w:r>
      <w:r w:rsidRPr="003D14DD">
        <w:rPr>
          <w:caps w:val="0"/>
          <w:sz w:val="20"/>
          <w:szCs w:val="20"/>
        </w:rPr>
        <w:t>одержание дисциплины</w:t>
      </w:r>
    </w:p>
    <w:p w:rsidR="002F3BC2" w:rsidRPr="003D14DD" w:rsidRDefault="002F3BC2" w:rsidP="002F3BC2">
      <w:pPr>
        <w:ind w:firstLine="680"/>
        <w:rPr>
          <w:b/>
          <w:sz w:val="20"/>
          <w:szCs w:val="20"/>
        </w:rPr>
      </w:pPr>
      <w:r w:rsidRPr="003D14DD">
        <w:rPr>
          <w:b/>
          <w:sz w:val="20"/>
          <w:szCs w:val="20"/>
        </w:rPr>
        <w:t xml:space="preserve">5.1 Содержание разделов </w:t>
      </w:r>
    </w:p>
    <w:p w:rsidR="002F3BC2" w:rsidRPr="003D14DD" w:rsidRDefault="002F3BC2" w:rsidP="002F3BC2">
      <w:pPr>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1996"/>
        <w:gridCol w:w="6963"/>
      </w:tblGrid>
      <w:tr w:rsidR="002F3BC2" w:rsidRPr="003D14DD" w:rsidTr="004D69F2">
        <w:trPr>
          <w:tblHeader/>
        </w:trPr>
        <w:tc>
          <w:tcPr>
            <w:tcW w:w="269" w:type="pct"/>
          </w:tcPr>
          <w:p w:rsidR="002F3BC2" w:rsidRPr="003D14DD" w:rsidRDefault="002F3BC2" w:rsidP="004D69F2">
            <w:pPr>
              <w:suppressAutoHyphens/>
              <w:jc w:val="center"/>
              <w:rPr>
                <w:sz w:val="20"/>
                <w:szCs w:val="20"/>
              </w:rPr>
            </w:pPr>
            <w:r w:rsidRPr="003D14DD">
              <w:rPr>
                <w:sz w:val="20"/>
                <w:szCs w:val="20"/>
              </w:rPr>
              <w:t>№ п/п</w:t>
            </w:r>
          </w:p>
        </w:tc>
        <w:tc>
          <w:tcPr>
            <w:tcW w:w="1054" w:type="pct"/>
          </w:tcPr>
          <w:p w:rsidR="002F3BC2" w:rsidRPr="003D14DD" w:rsidRDefault="002F3BC2" w:rsidP="004D69F2">
            <w:pPr>
              <w:suppressAutoHyphens/>
              <w:jc w:val="center"/>
              <w:rPr>
                <w:spacing w:val="-2"/>
                <w:sz w:val="20"/>
                <w:szCs w:val="20"/>
              </w:rPr>
            </w:pPr>
            <w:r w:rsidRPr="003D14DD">
              <w:rPr>
                <w:spacing w:val="-2"/>
                <w:sz w:val="20"/>
                <w:szCs w:val="20"/>
              </w:rPr>
              <w:t>Наименование раздела дисциплины</w:t>
            </w:r>
          </w:p>
        </w:tc>
        <w:tc>
          <w:tcPr>
            <w:tcW w:w="3677" w:type="pct"/>
          </w:tcPr>
          <w:p w:rsidR="002F3BC2" w:rsidRPr="003D14DD" w:rsidRDefault="002F3BC2" w:rsidP="004D69F2">
            <w:pPr>
              <w:jc w:val="center"/>
              <w:rPr>
                <w:sz w:val="20"/>
                <w:szCs w:val="20"/>
              </w:rPr>
            </w:pPr>
            <w:r w:rsidRPr="003D14DD">
              <w:rPr>
                <w:sz w:val="20"/>
                <w:szCs w:val="20"/>
              </w:rPr>
              <w:t>Содержание раздела дисциплины</w:t>
            </w:r>
          </w:p>
        </w:tc>
      </w:tr>
      <w:tr w:rsidR="002F3BC2" w:rsidRPr="003D14DD" w:rsidTr="004D69F2">
        <w:tc>
          <w:tcPr>
            <w:tcW w:w="269" w:type="pct"/>
          </w:tcPr>
          <w:p w:rsidR="002F3BC2" w:rsidRPr="003D14DD" w:rsidRDefault="002F3BC2" w:rsidP="004D69F2">
            <w:pPr>
              <w:suppressAutoHyphens/>
              <w:jc w:val="center"/>
              <w:rPr>
                <w:sz w:val="20"/>
                <w:szCs w:val="20"/>
              </w:rPr>
            </w:pPr>
            <w:r w:rsidRPr="003D14DD">
              <w:rPr>
                <w:sz w:val="20"/>
                <w:szCs w:val="20"/>
              </w:rPr>
              <w:t>1</w:t>
            </w:r>
          </w:p>
        </w:tc>
        <w:tc>
          <w:tcPr>
            <w:tcW w:w="1054" w:type="pct"/>
          </w:tcPr>
          <w:p w:rsidR="002F3BC2" w:rsidRPr="003D14DD" w:rsidRDefault="002F3BC2" w:rsidP="004D69F2">
            <w:pPr>
              <w:jc w:val="both"/>
              <w:rPr>
                <w:sz w:val="20"/>
                <w:szCs w:val="20"/>
              </w:rPr>
            </w:pPr>
            <w:r w:rsidRPr="003D14DD">
              <w:rPr>
                <w:sz w:val="20"/>
                <w:szCs w:val="20"/>
              </w:rPr>
              <w:t xml:space="preserve">Содержание волонтерской деятельности в </w:t>
            </w:r>
          </w:p>
          <w:p w:rsidR="002F3BC2" w:rsidRPr="003D14DD" w:rsidRDefault="002F3BC2" w:rsidP="004D69F2">
            <w:pPr>
              <w:jc w:val="both"/>
              <w:rPr>
                <w:b/>
                <w:bCs/>
                <w:sz w:val="20"/>
                <w:szCs w:val="20"/>
              </w:rPr>
            </w:pPr>
            <w:r w:rsidRPr="003D14DD">
              <w:rPr>
                <w:sz w:val="20"/>
                <w:szCs w:val="20"/>
              </w:rPr>
              <w:t>Российской Федерации.</w:t>
            </w:r>
          </w:p>
          <w:p w:rsidR="002F3BC2" w:rsidRPr="003D14DD" w:rsidRDefault="002F3BC2" w:rsidP="004D69F2">
            <w:pPr>
              <w:jc w:val="both"/>
              <w:rPr>
                <w:bCs/>
                <w:sz w:val="20"/>
                <w:szCs w:val="20"/>
              </w:rPr>
            </w:pPr>
            <w:r w:rsidRPr="003D14DD">
              <w:rPr>
                <w:bCs/>
                <w:sz w:val="20"/>
                <w:szCs w:val="20"/>
              </w:rPr>
              <w:t xml:space="preserve">Организация </w:t>
            </w:r>
          </w:p>
          <w:p w:rsidR="002F3BC2" w:rsidRPr="003D14DD" w:rsidRDefault="002F3BC2" w:rsidP="004D69F2">
            <w:pPr>
              <w:jc w:val="both"/>
              <w:rPr>
                <w:b/>
                <w:bCs/>
                <w:sz w:val="20"/>
                <w:szCs w:val="20"/>
              </w:rPr>
            </w:pPr>
            <w:r w:rsidRPr="003D14DD">
              <w:rPr>
                <w:bCs/>
                <w:sz w:val="20"/>
                <w:szCs w:val="20"/>
              </w:rPr>
              <w:t>и осуществление волонтерской деятельности</w:t>
            </w:r>
          </w:p>
        </w:tc>
        <w:tc>
          <w:tcPr>
            <w:tcW w:w="3677" w:type="pct"/>
          </w:tcPr>
          <w:p w:rsidR="002F3BC2" w:rsidRPr="003D14DD" w:rsidRDefault="002F3BC2" w:rsidP="004D69F2">
            <w:pPr>
              <w:autoSpaceDE w:val="0"/>
              <w:autoSpaceDN w:val="0"/>
              <w:adjustRightInd w:val="0"/>
              <w:jc w:val="both"/>
              <w:rPr>
                <w:sz w:val="20"/>
                <w:szCs w:val="20"/>
              </w:rPr>
            </w:pPr>
            <w:proofErr w:type="spellStart"/>
            <w:r w:rsidRPr="003D14DD">
              <w:rPr>
                <w:b/>
                <w:bCs/>
                <w:sz w:val="20"/>
                <w:szCs w:val="20"/>
              </w:rPr>
              <w:t>Волонтерство</w:t>
            </w:r>
            <w:proofErr w:type="spellEnd"/>
            <w:r w:rsidRPr="003D14DD">
              <w:rPr>
                <w:b/>
                <w:bCs/>
                <w:sz w:val="20"/>
                <w:szCs w:val="20"/>
              </w:rPr>
              <w:t xml:space="preserve"> как ресурс личностного роста и общественного развития</w:t>
            </w:r>
          </w:p>
          <w:p w:rsidR="002F3BC2" w:rsidRPr="003D14DD" w:rsidRDefault="002F3BC2" w:rsidP="004D69F2">
            <w:pPr>
              <w:autoSpaceDE w:val="0"/>
              <w:autoSpaceDN w:val="0"/>
              <w:adjustRightInd w:val="0"/>
              <w:jc w:val="both"/>
              <w:rPr>
                <w:sz w:val="20"/>
                <w:szCs w:val="20"/>
              </w:rPr>
            </w:pPr>
            <w:r w:rsidRPr="003D14DD">
              <w:rPr>
                <w:sz w:val="20"/>
                <w:szCs w:val="20"/>
              </w:rPr>
              <w:t>Содержание и специфика понятий «добровольцы» («волонтеры»), «добровольчество» («</w:t>
            </w:r>
            <w:proofErr w:type="spellStart"/>
            <w:r w:rsidRPr="003D14DD">
              <w:rPr>
                <w:sz w:val="20"/>
                <w:szCs w:val="20"/>
              </w:rPr>
              <w:t>волонтерство</w:t>
            </w:r>
            <w:proofErr w:type="spellEnd"/>
            <w:r w:rsidRPr="003D14DD">
              <w:rPr>
                <w:sz w:val="20"/>
                <w:szCs w:val="20"/>
              </w:rPr>
              <w:t>»), «</w:t>
            </w:r>
            <w:r w:rsidRPr="003D14DD">
              <w:rPr>
                <w:sz w:val="20"/>
                <w:szCs w:val="20"/>
                <w:shd w:val="clear" w:color="auto" w:fill="FFFFFF"/>
              </w:rPr>
              <w:t>добровольческая (</w:t>
            </w:r>
            <w:r w:rsidRPr="003D14DD">
              <w:rPr>
                <w:sz w:val="20"/>
                <w:szCs w:val="20"/>
              </w:rPr>
              <w:t xml:space="preserve">волонтерская) организация», «волонтерская деятельность», «организатор </w:t>
            </w:r>
            <w:r w:rsidRPr="003D14DD">
              <w:rPr>
                <w:sz w:val="20"/>
                <w:szCs w:val="20"/>
                <w:shd w:val="clear" w:color="auto" w:fill="FFFFFF"/>
              </w:rPr>
              <w:t>добровольческой</w:t>
            </w:r>
            <w:r w:rsidRPr="003D14DD">
              <w:rPr>
                <w:sz w:val="20"/>
                <w:szCs w:val="20"/>
              </w:rPr>
              <w:t xml:space="preserve"> (волонтерской) деятельности». Российское законодательство в области организации волонтёрской деятельности.</w:t>
            </w:r>
            <w:r w:rsidRPr="003D14DD">
              <w:rPr>
                <w:bCs/>
                <w:color w:val="22272F"/>
                <w:sz w:val="20"/>
                <w:szCs w:val="20"/>
                <w:shd w:val="clear" w:color="auto" w:fill="FFFFFF"/>
              </w:rPr>
              <w:t xml:space="preserve"> Права и обязанности добровольца (волонтера).</w:t>
            </w:r>
            <w:r w:rsidRPr="003D14DD">
              <w:rPr>
                <w:sz w:val="20"/>
                <w:szCs w:val="20"/>
              </w:rPr>
              <w:t xml:space="preserve">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Организация волонтерской деятельности и руководство командой (коллективом) волонтёров. Командная стратегия для достижения цели и задач волонтёрской деятельности. Волонтерская деятельность как условие формирования социально значимых личностных свойств (качеств).</w:t>
            </w:r>
          </w:p>
          <w:p w:rsidR="002F3BC2" w:rsidRPr="003D14DD" w:rsidRDefault="002F3BC2" w:rsidP="004D69F2">
            <w:pPr>
              <w:autoSpaceDE w:val="0"/>
              <w:autoSpaceDN w:val="0"/>
              <w:adjustRightInd w:val="0"/>
              <w:jc w:val="both"/>
              <w:rPr>
                <w:sz w:val="20"/>
                <w:szCs w:val="20"/>
              </w:rPr>
            </w:pPr>
            <w:r w:rsidRPr="003D14DD">
              <w:rPr>
                <w:b/>
                <w:bCs/>
                <w:sz w:val="20"/>
                <w:szCs w:val="20"/>
              </w:rPr>
              <w:t>Содержание и формы волонтерской деятельности</w:t>
            </w:r>
          </w:p>
          <w:p w:rsidR="002F3BC2" w:rsidRPr="003D14DD" w:rsidRDefault="002F3BC2" w:rsidP="004D69F2">
            <w:pPr>
              <w:suppressAutoHyphens/>
              <w:jc w:val="both"/>
              <w:rPr>
                <w:sz w:val="20"/>
                <w:szCs w:val="20"/>
              </w:rPr>
            </w:pPr>
            <w:r w:rsidRPr="003D14DD">
              <w:rPr>
                <w:sz w:val="20"/>
                <w:szCs w:val="20"/>
              </w:rPr>
              <w:t xml:space="preserve">Мировое и отечественное историческое наследие </w:t>
            </w:r>
            <w:proofErr w:type="spellStart"/>
            <w:r w:rsidRPr="003D14DD">
              <w:rPr>
                <w:sz w:val="20"/>
                <w:szCs w:val="20"/>
              </w:rPr>
              <w:t>волонтерства</w:t>
            </w:r>
            <w:proofErr w:type="spellEnd"/>
            <w:r w:rsidRPr="003D14DD">
              <w:rPr>
                <w:sz w:val="20"/>
                <w:szCs w:val="20"/>
              </w:rPr>
              <w:t xml:space="preserve">, основные направления волонтерской деятельности в современных российских условиях. Государственная политика в области развития </w:t>
            </w:r>
            <w:proofErr w:type="spellStart"/>
            <w:r w:rsidRPr="003D14DD">
              <w:rPr>
                <w:sz w:val="20"/>
                <w:szCs w:val="20"/>
              </w:rPr>
              <w:t>волонтерства</w:t>
            </w:r>
            <w:proofErr w:type="spellEnd"/>
            <w:r w:rsidRPr="003D14DD">
              <w:rPr>
                <w:sz w:val="20"/>
                <w:szCs w:val="20"/>
              </w:rPr>
              <w:t xml:space="preserve">. Возможности </w:t>
            </w:r>
            <w:proofErr w:type="spellStart"/>
            <w:r w:rsidRPr="003D14DD">
              <w:rPr>
                <w:sz w:val="20"/>
                <w:szCs w:val="20"/>
              </w:rPr>
              <w:t>волонтерства</w:t>
            </w:r>
            <w:proofErr w:type="spellEnd"/>
            <w:r w:rsidRPr="003D14DD">
              <w:rPr>
                <w:sz w:val="20"/>
                <w:szCs w:val="20"/>
              </w:rPr>
              <w:t xml:space="preserve">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w:t>
            </w:r>
            <w:proofErr w:type="spellStart"/>
            <w:r w:rsidRPr="003D14DD">
              <w:rPr>
                <w:sz w:val="20"/>
                <w:szCs w:val="20"/>
              </w:rPr>
              <w:t>волонтерства</w:t>
            </w:r>
            <w:proofErr w:type="spellEnd"/>
            <w:r w:rsidRPr="003D14DD">
              <w:rPr>
                <w:sz w:val="20"/>
                <w:szCs w:val="20"/>
              </w:rPr>
              <w:t xml:space="preserve"> в различных сферах жизнедеятельности российского общества. Механизмы и технологии волонтерской деятельности. Социальное проектирование, взаимодействие, связь поколений и благотворительность в процессе </w:t>
            </w:r>
            <w:proofErr w:type="spellStart"/>
            <w:r w:rsidRPr="003D14DD">
              <w:rPr>
                <w:sz w:val="20"/>
                <w:szCs w:val="20"/>
              </w:rPr>
              <w:t>волонтерства</w:t>
            </w:r>
            <w:proofErr w:type="spellEnd"/>
            <w:r w:rsidRPr="003D14DD">
              <w:rPr>
                <w:sz w:val="20"/>
                <w:szCs w:val="20"/>
              </w:rPr>
              <w:t>. Способы планирования и реализации приоритетов профессиональной деятельности в разновозрастных коллективах (группах) волонтеров. Совершенствование этой деятельности на основе рефлексии.</w:t>
            </w:r>
          </w:p>
          <w:p w:rsidR="002F3BC2" w:rsidRPr="003D14DD" w:rsidRDefault="002F3BC2" w:rsidP="004D69F2">
            <w:pPr>
              <w:autoSpaceDE w:val="0"/>
              <w:autoSpaceDN w:val="0"/>
              <w:adjustRightInd w:val="0"/>
              <w:jc w:val="both"/>
              <w:rPr>
                <w:sz w:val="20"/>
                <w:szCs w:val="20"/>
              </w:rPr>
            </w:pPr>
            <w:r w:rsidRPr="003D14DD">
              <w:rPr>
                <w:b/>
                <w:bCs/>
                <w:sz w:val="20"/>
                <w:szCs w:val="20"/>
              </w:rPr>
              <w:t>Организационные основы работы с волонтерами</w:t>
            </w:r>
          </w:p>
          <w:p w:rsidR="002F3BC2" w:rsidRPr="003D14DD" w:rsidRDefault="002F3BC2" w:rsidP="004D69F2">
            <w:pPr>
              <w:pStyle w:val="2f0"/>
              <w:tabs>
                <w:tab w:val="left" w:pos="168"/>
                <w:tab w:val="left" w:pos="237"/>
                <w:tab w:val="left" w:pos="1080"/>
              </w:tabs>
              <w:ind w:left="0"/>
              <w:jc w:val="both"/>
              <w:rPr>
                <w:sz w:val="20"/>
              </w:rPr>
            </w:pPr>
            <w:r w:rsidRPr="003D14DD">
              <w:rPr>
                <w:sz w:val="20"/>
              </w:rPr>
              <w:t xml:space="preserve">Цель и задачи организации работы с волонтерами. Основные направления организации волонтерской деятельности: </w:t>
            </w:r>
            <w:proofErr w:type="spellStart"/>
            <w:r w:rsidRPr="003D14DD">
              <w:rPr>
                <w:sz w:val="20"/>
              </w:rPr>
              <w:t>рекрутинг</w:t>
            </w:r>
            <w:proofErr w:type="spellEnd"/>
            <w:r w:rsidRPr="003D14DD">
              <w:rPr>
                <w:sz w:val="20"/>
              </w:rPr>
              <w:t>,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 Приоритеты профессиональной деятельности в организации работы с волонтерами, способы её совершенствования на основе самооценки и анализа требований рынка труда. Границы прав и ответственности добровольцев, организаторов волонтерской деятельности и волонтерских организаций. Мотивация волонтеров на добровольчество.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добровольцев долгосрочных проектов. Волонтерский менеджмент. Создание среди волонтеров доброжелательной атмосферы и безопасной среды для их деятельности. Планирование командной работы волонтеров, распределение поручений и контроль их выполнения. Делегирование полномочий членам команды в волонтёрской деятельности. Проблема психоэмоционального выгорания волонтеров и их профилактика.</w:t>
            </w:r>
          </w:p>
          <w:p w:rsidR="002F3BC2" w:rsidRPr="003D14DD" w:rsidRDefault="002F3BC2" w:rsidP="004D69F2">
            <w:pPr>
              <w:autoSpaceDE w:val="0"/>
              <w:autoSpaceDN w:val="0"/>
              <w:adjustRightInd w:val="0"/>
              <w:jc w:val="both"/>
              <w:rPr>
                <w:bCs/>
                <w:sz w:val="20"/>
                <w:szCs w:val="20"/>
              </w:rPr>
            </w:pPr>
            <w:r w:rsidRPr="003D14DD">
              <w:rPr>
                <w:b/>
                <w:bCs/>
                <w:sz w:val="20"/>
                <w:szCs w:val="20"/>
              </w:rPr>
              <w:t xml:space="preserve">Взаимодействие </w:t>
            </w:r>
            <w:r w:rsidRPr="003D14DD">
              <w:rPr>
                <w:b/>
                <w:sz w:val="20"/>
                <w:szCs w:val="20"/>
              </w:rPr>
              <w:t xml:space="preserve">волонтеров </w:t>
            </w:r>
            <w:r w:rsidRPr="003D14DD">
              <w:rPr>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2F3BC2" w:rsidRPr="003D14DD" w:rsidRDefault="002F3BC2" w:rsidP="004D69F2">
            <w:pPr>
              <w:suppressAutoHyphens/>
              <w:jc w:val="both"/>
              <w:rPr>
                <w:sz w:val="20"/>
                <w:szCs w:val="20"/>
              </w:rPr>
            </w:pPr>
            <w:r w:rsidRPr="003D14DD">
              <w:rPr>
                <w:sz w:val="20"/>
                <w:szCs w:val="20"/>
              </w:rPr>
              <w:t>Содержание понятия «</w:t>
            </w:r>
            <w:r w:rsidRPr="003D14DD">
              <w:rPr>
                <w:bCs/>
                <w:sz w:val="20"/>
                <w:szCs w:val="20"/>
              </w:rPr>
              <w:t xml:space="preserve">социально ориентированная некоммерческая организация» (НКО), особенности их правового статуса и деятельности в </w:t>
            </w:r>
            <w:r w:rsidRPr="003D14DD">
              <w:rPr>
                <w:sz w:val="20"/>
                <w:szCs w:val="20"/>
              </w:rPr>
              <w:t xml:space="preserve">Российской Федерации. Цель, формы, механизмы, порядок и специфика взаимодействия добровольцев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w:t>
            </w:r>
            <w:r w:rsidRPr="003D14DD">
              <w:rPr>
                <w:sz w:val="20"/>
                <w:szCs w:val="20"/>
              </w:rPr>
              <w:lastRenderedPageBreak/>
              <w:t xml:space="preserve">учреждениями, иными организациями по направлениям волонтерской деятельности. </w:t>
            </w:r>
            <w:r w:rsidRPr="003D14DD">
              <w:rPr>
                <w:bCs/>
                <w:sz w:val="20"/>
                <w:szCs w:val="20"/>
              </w:rPr>
              <w:t>Особенности</w:t>
            </w:r>
            <w:r w:rsidRPr="003D14DD">
              <w:rPr>
                <w:sz w:val="20"/>
                <w:szCs w:val="20"/>
              </w:rPr>
              <w:t xml:space="preserve"> взаимодействия волонтеров с социально ориентированными НКО, </w:t>
            </w:r>
            <w:r w:rsidRPr="003D14DD">
              <w:rPr>
                <w:bCs/>
                <w:sz w:val="20"/>
                <w:szCs w:val="20"/>
              </w:rPr>
              <w:t>инициативными группами,</w:t>
            </w:r>
            <w:r w:rsidRPr="003D14DD">
              <w:rPr>
                <w:sz w:val="20"/>
                <w:szCs w:val="20"/>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2F3BC2" w:rsidRPr="003D14DD" w:rsidRDefault="002F3BC2" w:rsidP="002F3BC2">
      <w:pPr>
        <w:suppressAutoHyphens/>
        <w:ind w:firstLine="709"/>
        <w:jc w:val="both"/>
        <w:rPr>
          <w:b/>
          <w:sz w:val="20"/>
          <w:szCs w:val="20"/>
        </w:rPr>
      </w:pPr>
    </w:p>
    <w:p w:rsidR="002F3BC2" w:rsidRPr="003D14DD" w:rsidRDefault="002F3BC2" w:rsidP="002F3BC2">
      <w:pPr>
        <w:suppressAutoHyphens/>
        <w:ind w:firstLine="709"/>
        <w:jc w:val="both"/>
        <w:rPr>
          <w:b/>
          <w:sz w:val="20"/>
          <w:szCs w:val="20"/>
        </w:rPr>
      </w:pPr>
      <w:r w:rsidRPr="003D14DD">
        <w:rPr>
          <w:b/>
          <w:sz w:val="20"/>
          <w:szCs w:val="20"/>
        </w:rPr>
        <w:t>5.2 Занятия лекционного и семинарского типа</w:t>
      </w:r>
    </w:p>
    <w:p w:rsidR="002F3BC2" w:rsidRPr="003D14DD" w:rsidRDefault="002F3BC2" w:rsidP="002F3BC2">
      <w:pPr>
        <w:ind w:firstLine="709"/>
        <w:jc w:val="both"/>
        <w:rPr>
          <w:b/>
          <w:sz w:val="20"/>
          <w:szCs w:val="20"/>
        </w:rPr>
      </w:pPr>
      <w:r w:rsidRPr="003D14DD">
        <w:rPr>
          <w:b/>
          <w:sz w:val="20"/>
          <w:szCs w:val="20"/>
        </w:rPr>
        <w:t>5.2.1 Темы лекций</w:t>
      </w:r>
    </w:p>
    <w:p w:rsidR="002F3BC2" w:rsidRPr="003D14DD" w:rsidRDefault="002F3BC2" w:rsidP="002F3BC2">
      <w:pPr>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 xml:space="preserve">Содержание волонтерской деятельности в Российской Федерации. </w:t>
      </w:r>
      <w:r w:rsidRPr="003D14DD">
        <w:rPr>
          <w:b/>
          <w:bCs/>
          <w:sz w:val="20"/>
          <w:szCs w:val="20"/>
        </w:rPr>
        <w:t>Организация и осуществление волонтерской деятельности</w:t>
      </w:r>
      <w:r w:rsidRPr="003D14DD">
        <w:rPr>
          <w:b/>
          <w:iCs/>
          <w:sz w:val="20"/>
          <w:szCs w:val="20"/>
        </w:rPr>
        <w:t>»</w:t>
      </w:r>
    </w:p>
    <w:p w:rsidR="002F3BC2" w:rsidRPr="003D14DD" w:rsidRDefault="002F3BC2" w:rsidP="002F3BC2">
      <w:pPr>
        <w:autoSpaceDE w:val="0"/>
        <w:autoSpaceDN w:val="0"/>
        <w:adjustRightInd w:val="0"/>
        <w:ind w:firstLine="709"/>
        <w:jc w:val="both"/>
        <w:rPr>
          <w:sz w:val="20"/>
          <w:szCs w:val="20"/>
        </w:rPr>
      </w:pPr>
      <w:r w:rsidRPr="003D14DD">
        <w:rPr>
          <w:bCs/>
          <w:sz w:val="20"/>
          <w:szCs w:val="20"/>
        </w:rPr>
        <w:t xml:space="preserve">1. </w:t>
      </w:r>
      <w:proofErr w:type="spellStart"/>
      <w:r w:rsidRPr="003D14DD">
        <w:rPr>
          <w:bCs/>
          <w:sz w:val="20"/>
          <w:szCs w:val="20"/>
        </w:rPr>
        <w:t>Волонтерство</w:t>
      </w:r>
      <w:proofErr w:type="spellEnd"/>
      <w:r w:rsidRPr="003D14DD">
        <w:rPr>
          <w:bCs/>
          <w:sz w:val="20"/>
          <w:szCs w:val="20"/>
        </w:rPr>
        <w:t xml:space="preserve"> как ресурс личностного роста и общественного развития. Взаимодействие </w:t>
      </w:r>
      <w:r w:rsidRPr="003D14DD">
        <w:rPr>
          <w:sz w:val="20"/>
          <w:szCs w:val="20"/>
        </w:rPr>
        <w:t>волонтеров</w:t>
      </w:r>
      <w:r w:rsidRPr="003D14DD">
        <w:rPr>
          <w:bCs/>
          <w:sz w:val="20"/>
          <w:szCs w:val="20"/>
        </w:rPr>
        <w:t xml:space="preserve"> с деятельностью социально ориентированных некоммерческих организаций, инициативных групп, органов власти и иных организаций. </w:t>
      </w:r>
    </w:p>
    <w:p w:rsidR="002F3BC2" w:rsidRPr="003D14DD" w:rsidRDefault="002F3BC2" w:rsidP="002F3BC2">
      <w:pPr>
        <w:suppressAutoHyphens/>
        <w:ind w:firstLine="709"/>
        <w:jc w:val="both"/>
        <w:rPr>
          <w:b/>
          <w:sz w:val="20"/>
          <w:szCs w:val="20"/>
        </w:rPr>
      </w:pPr>
    </w:p>
    <w:p w:rsidR="002F3BC2" w:rsidRPr="003D14DD" w:rsidRDefault="002F3BC2" w:rsidP="002F3BC2">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2F3BC2" w:rsidRPr="003D14DD" w:rsidRDefault="002F3BC2" w:rsidP="002F3BC2">
      <w:pPr>
        <w:suppressAutoHyphens/>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 xml:space="preserve">Содержание волонтерской деятельности в Российской Федерации. </w:t>
      </w:r>
      <w:r w:rsidRPr="003D14DD">
        <w:rPr>
          <w:b/>
          <w:bCs/>
          <w:sz w:val="20"/>
          <w:szCs w:val="20"/>
        </w:rPr>
        <w:t>Организация и осуществление волонтерской деятельности</w:t>
      </w:r>
      <w:r w:rsidRPr="003D14DD">
        <w:rPr>
          <w:b/>
          <w:iCs/>
          <w:sz w:val="20"/>
          <w:szCs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Сравнительный анализ содержания понятий «добровольчество» («</w:t>
      </w:r>
      <w:proofErr w:type="spellStart"/>
      <w:r w:rsidRPr="003D14DD">
        <w:rPr>
          <w:sz w:val="20"/>
        </w:rPr>
        <w:t>волонтерство</w:t>
      </w:r>
      <w:proofErr w:type="spellEnd"/>
      <w:r w:rsidRPr="003D14DD">
        <w:rPr>
          <w:sz w:val="20"/>
        </w:rPr>
        <w:t xml:space="preserve">»), «волонтерская организация», «волонтерская деятельность», «организатор волонтерской деятельности». </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Характеристика российского законодательства в области организации волонтёрской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bCs/>
          <w:color w:val="22272F"/>
          <w:sz w:val="20"/>
          <w:shd w:val="clear" w:color="auto" w:fill="FFFFFF"/>
        </w:rPr>
        <w:t>Права и обязанности добровольца (волонтера)</w:t>
      </w:r>
      <w:r w:rsidRPr="003D14DD">
        <w:rPr>
          <w:sz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Удовлетворение потребности человека в общении в процессе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Самореализация и саморазвитие личности в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Способы приобретения и накопления социального и профессионального опыта в ходе </w:t>
      </w:r>
      <w:proofErr w:type="spellStart"/>
      <w:r w:rsidRPr="003D14DD">
        <w:rPr>
          <w:sz w:val="20"/>
        </w:rPr>
        <w:t>волонтерства</w:t>
      </w:r>
      <w:proofErr w:type="spellEnd"/>
      <w:r w:rsidRPr="003D14DD">
        <w:rPr>
          <w:sz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Проблема оптимального руководства командой (коллективом) волонтёров.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Формирование и развитие командной стратегии для достижения цели и задач волонтёрской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Влияние волонтерской деятельности на формирование у человека социально значимых качеств.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Правовые основы современной государственной политики России в области </w:t>
      </w:r>
      <w:proofErr w:type="spellStart"/>
      <w:r w:rsidRPr="003D14DD">
        <w:rPr>
          <w:sz w:val="20"/>
        </w:rPr>
        <w:t>волонтерства</w:t>
      </w:r>
      <w:proofErr w:type="spellEnd"/>
      <w:r w:rsidRPr="003D14DD">
        <w:rPr>
          <w:sz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Возможности </w:t>
      </w:r>
      <w:proofErr w:type="spellStart"/>
      <w:r w:rsidRPr="003D14DD">
        <w:rPr>
          <w:sz w:val="20"/>
        </w:rPr>
        <w:t>волонтерства</w:t>
      </w:r>
      <w:proofErr w:type="spellEnd"/>
      <w:r w:rsidRPr="003D14DD">
        <w:rPr>
          <w:sz w:val="20"/>
        </w:rPr>
        <w:t xml:space="preserve"> в решении проблем населения сельских территорий.</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Роль и место </w:t>
      </w:r>
      <w:proofErr w:type="spellStart"/>
      <w:r w:rsidRPr="003D14DD">
        <w:rPr>
          <w:sz w:val="20"/>
        </w:rPr>
        <w:t>волонтерства</w:t>
      </w:r>
      <w:proofErr w:type="spellEnd"/>
      <w:r w:rsidRPr="003D14DD">
        <w:rPr>
          <w:sz w:val="20"/>
        </w:rPr>
        <w:t xml:space="preserve"> в решении проблем инновационного развития регионов России.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Методология волонтерской деятельности в современных российских условиях.</w:t>
      </w:r>
    </w:p>
    <w:p w:rsidR="002F3BC2" w:rsidRPr="003D14DD" w:rsidRDefault="002F3BC2" w:rsidP="002F3BC2">
      <w:pPr>
        <w:pStyle w:val="2f0"/>
        <w:numPr>
          <w:ilvl w:val="0"/>
          <w:numId w:val="26"/>
        </w:numPr>
        <w:tabs>
          <w:tab w:val="left" w:pos="0"/>
          <w:tab w:val="left" w:pos="993"/>
        </w:tabs>
        <w:ind w:left="0" w:firstLine="709"/>
        <w:contextualSpacing/>
        <w:jc w:val="both"/>
        <w:rPr>
          <w:b/>
          <w:sz w:val="20"/>
        </w:rPr>
      </w:pPr>
      <w:r w:rsidRPr="003D14DD">
        <w:rPr>
          <w:sz w:val="20"/>
        </w:rPr>
        <w:t>Специфика волонтерского менеджмента.</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Основные направления организации волонтерской деятельности и их характеристика.</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proofErr w:type="spellStart"/>
      <w:r w:rsidRPr="003D14DD">
        <w:rPr>
          <w:sz w:val="20"/>
        </w:rPr>
        <w:t>Рекрутинг</w:t>
      </w:r>
      <w:proofErr w:type="spellEnd"/>
      <w:r w:rsidRPr="003D14DD">
        <w:rPr>
          <w:sz w:val="20"/>
        </w:rPr>
        <w:t xml:space="preserve"> – одно из основных направлений организации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Организация обучения волонтеров теории и практике добровольчества.</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Стимулирование, контроль и оценка эффективности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Компетенции </w:t>
      </w:r>
      <w:r w:rsidRPr="003D14DD">
        <w:rPr>
          <w:bCs/>
          <w:sz w:val="20"/>
        </w:rPr>
        <w:t>волонтеро</w:t>
      </w:r>
      <w:r w:rsidRPr="003D14DD">
        <w:rPr>
          <w:sz w:val="20"/>
        </w:rPr>
        <w:t>в и организаторов их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Диагностика, способы и средства развития мотивации волонтеров.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Профилактика психоэмоционального выгорания волонтеров.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bCs/>
          <w:sz w:val="20"/>
        </w:rPr>
        <w:t xml:space="preserve">Правовой статус и особенности деятельности социально ориентированных некоммерческих организаций в </w:t>
      </w:r>
      <w:r w:rsidRPr="003D14DD">
        <w:rPr>
          <w:sz w:val="20"/>
        </w:rPr>
        <w:t>Российской Федерации.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Специфика взаимодействия добровольцев с федеральными органами власти, органами власти субъектов Российской Федерации и с органами местного самоуправления.</w:t>
      </w:r>
    </w:p>
    <w:p w:rsidR="002F3BC2" w:rsidRPr="003D14DD" w:rsidRDefault="002F3BC2" w:rsidP="002F3BC2">
      <w:pPr>
        <w:pStyle w:val="2f0"/>
        <w:numPr>
          <w:ilvl w:val="0"/>
          <w:numId w:val="26"/>
        </w:numPr>
        <w:tabs>
          <w:tab w:val="left" w:pos="0"/>
          <w:tab w:val="left" w:pos="993"/>
        </w:tabs>
        <w:ind w:left="0" w:firstLine="709"/>
        <w:contextualSpacing/>
        <w:jc w:val="both"/>
        <w:rPr>
          <w:bCs/>
          <w:sz w:val="20"/>
        </w:rPr>
      </w:pPr>
      <w:r w:rsidRPr="003D14DD">
        <w:rPr>
          <w:bCs/>
          <w:sz w:val="20"/>
        </w:rPr>
        <w:t>Особенности</w:t>
      </w:r>
      <w:r w:rsidRPr="003D14DD">
        <w:rPr>
          <w:sz w:val="20"/>
        </w:rPr>
        <w:t xml:space="preserve"> взаимодействия волонтеров с социально ориентированными</w:t>
      </w:r>
      <w:r w:rsidRPr="003D14DD">
        <w:rPr>
          <w:bCs/>
          <w:sz w:val="20"/>
        </w:rPr>
        <w:t xml:space="preserve"> некоммерческими организациями.</w:t>
      </w:r>
    </w:p>
    <w:p w:rsidR="002F3BC2" w:rsidRPr="003D14DD" w:rsidRDefault="002F3BC2" w:rsidP="002F3BC2">
      <w:pPr>
        <w:pStyle w:val="2f0"/>
        <w:numPr>
          <w:ilvl w:val="0"/>
          <w:numId w:val="26"/>
        </w:numPr>
        <w:tabs>
          <w:tab w:val="left" w:pos="0"/>
          <w:tab w:val="left" w:pos="993"/>
        </w:tabs>
        <w:ind w:left="0" w:firstLine="709"/>
        <w:contextualSpacing/>
        <w:jc w:val="both"/>
        <w:rPr>
          <w:bCs/>
          <w:sz w:val="20"/>
        </w:rPr>
      </w:pPr>
      <w:r w:rsidRPr="003D14DD">
        <w:rPr>
          <w:sz w:val="20"/>
        </w:rPr>
        <w:t>Проблема управления рисками в работе с волонтерами и волонтерскими организациями.</w:t>
      </w:r>
    </w:p>
    <w:p w:rsidR="002F3BC2" w:rsidRPr="003D14DD" w:rsidRDefault="002F3BC2" w:rsidP="002F3BC2">
      <w:pPr>
        <w:ind w:firstLine="709"/>
        <w:jc w:val="both"/>
        <w:rPr>
          <w:b/>
          <w:sz w:val="20"/>
          <w:szCs w:val="20"/>
        </w:rPr>
      </w:pPr>
    </w:p>
    <w:p w:rsidR="002F3BC2" w:rsidRPr="003D14DD" w:rsidRDefault="002F3BC2" w:rsidP="002F3BC2">
      <w:pPr>
        <w:ind w:firstLine="709"/>
        <w:jc w:val="both"/>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F3BC2" w:rsidRPr="003D14DD" w:rsidRDefault="002F3BC2" w:rsidP="002F3BC2">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2F3BC2" w:rsidRPr="003D14DD" w:rsidTr="004D69F2">
        <w:trPr>
          <w:trHeight w:val="190"/>
          <w:tblHeader/>
        </w:trPr>
        <w:tc>
          <w:tcPr>
            <w:tcW w:w="0" w:type="auto"/>
            <w:vMerge w:val="restart"/>
            <w:vAlign w:val="center"/>
          </w:tcPr>
          <w:p w:rsidR="002F3BC2" w:rsidRPr="003D14DD" w:rsidRDefault="002F3BC2" w:rsidP="004D69F2">
            <w:pPr>
              <w:jc w:val="center"/>
              <w:rPr>
                <w:b/>
                <w:sz w:val="20"/>
                <w:szCs w:val="20"/>
              </w:rPr>
            </w:pPr>
            <w:r w:rsidRPr="003D14DD">
              <w:rPr>
                <w:b/>
                <w:sz w:val="20"/>
                <w:szCs w:val="20"/>
              </w:rPr>
              <w:t>Виды контактной</w:t>
            </w:r>
          </w:p>
          <w:p w:rsidR="002F3BC2" w:rsidRPr="003D14DD" w:rsidRDefault="002F3BC2" w:rsidP="004D69F2">
            <w:pPr>
              <w:jc w:val="center"/>
              <w:rPr>
                <w:b/>
                <w:sz w:val="20"/>
                <w:szCs w:val="20"/>
              </w:rPr>
            </w:pPr>
            <w:r w:rsidRPr="003D14DD">
              <w:rPr>
                <w:b/>
                <w:sz w:val="20"/>
                <w:szCs w:val="20"/>
              </w:rPr>
              <w:t xml:space="preserve">работы </w:t>
            </w:r>
          </w:p>
        </w:tc>
        <w:tc>
          <w:tcPr>
            <w:tcW w:w="5870" w:type="dxa"/>
            <w:gridSpan w:val="2"/>
          </w:tcPr>
          <w:p w:rsidR="002F3BC2" w:rsidRPr="003D14DD" w:rsidRDefault="002F3BC2"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2F3BC2" w:rsidRPr="003D14DD" w:rsidRDefault="002F3BC2" w:rsidP="004D69F2">
            <w:pPr>
              <w:jc w:val="center"/>
              <w:rPr>
                <w:b/>
                <w:sz w:val="20"/>
                <w:szCs w:val="20"/>
              </w:rPr>
            </w:pPr>
            <w:r w:rsidRPr="003D14DD">
              <w:rPr>
                <w:b/>
                <w:sz w:val="20"/>
                <w:szCs w:val="20"/>
              </w:rPr>
              <w:t xml:space="preserve">Контактная работа </w:t>
            </w:r>
          </w:p>
          <w:p w:rsidR="002F3BC2" w:rsidRPr="003D14DD" w:rsidRDefault="002F3BC2"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2F3BC2" w:rsidRPr="003D14DD" w:rsidTr="004D69F2">
        <w:trPr>
          <w:trHeight w:val="577"/>
          <w:tblHeader/>
        </w:trPr>
        <w:tc>
          <w:tcPr>
            <w:tcW w:w="0" w:type="auto"/>
            <w:vMerge/>
          </w:tcPr>
          <w:p w:rsidR="002F3BC2" w:rsidRPr="003D14DD" w:rsidRDefault="002F3BC2" w:rsidP="004D69F2">
            <w:pPr>
              <w:jc w:val="center"/>
              <w:rPr>
                <w:sz w:val="20"/>
                <w:szCs w:val="20"/>
              </w:rPr>
            </w:pPr>
          </w:p>
        </w:tc>
        <w:tc>
          <w:tcPr>
            <w:tcW w:w="3177" w:type="dxa"/>
          </w:tcPr>
          <w:p w:rsidR="002F3BC2" w:rsidRPr="003D14DD" w:rsidRDefault="002F3BC2"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F3BC2" w:rsidRPr="003D14DD" w:rsidRDefault="002F3BC2"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2F3BC2" w:rsidRPr="003D14DD" w:rsidRDefault="002F3BC2"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2F3BC2" w:rsidRPr="003D14DD" w:rsidRDefault="002F3BC2" w:rsidP="004D69F2">
            <w:pPr>
              <w:jc w:val="center"/>
              <w:rPr>
                <w:sz w:val="20"/>
                <w:szCs w:val="20"/>
              </w:rPr>
            </w:pPr>
          </w:p>
        </w:tc>
      </w:tr>
      <w:tr w:rsidR="002F3BC2" w:rsidRPr="003D14DD" w:rsidTr="004D69F2">
        <w:trPr>
          <w:trHeight w:val="171"/>
          <w:tblHeader/>
        </w:trPr>
        <w:tc>
          <w:tcPr>
            <w:tcW w:w="0" w:type="auto"/>
          </w:tcPr>
          <w:p w:rsidR="002F3BC2" w:rsidRPr="003D14DD" w:rsidRDefault="002F3BC2" w:rsidP="004D69F2">
            <w:pPr>
              <w:jc w:val="center"/>
              <w:rPr>
                <w:sz w:val="20"/>
                <w:szCs w:val="20"/>
              </w:rPr>
            </w:pPr>
            <w:r w:rsidRPr="003D14DD">
              <w:rPr>
                <w:sz w:val="20"/>
                <w:szCs w:val="20"/>
              </w:rPr>
              <w:lastRenderedPageBreak/>
              <w:t>1</w:t>
            </w:r>
          </w:p>
        </w:tc>
        <w:tc>
          <w:tcPr>
            <w:tcW w:w="3177" w:type="dxa"/>
          </w:tcPr>
          <w:p w:rsidR="002F3BC2" w:rsidRPr="003D14DD" w:rsidRDefault="002F3BC2" w:rsidP="004D69F2">
            <w:pPr>
              <w:jc w:val="center"/>
              <w:rPr>
                <w:sz w:val="20"/>
                <w:szCs w:val="20"/>
              </w:rPr>
            </w:pPr>
            <w:r w:rsidRPr="003D14DD">
              <w:rPr>
                <w:sz w:val="20"/>
                <w:szCs w:val="20"/>
              </w:rPr>
              <w:t>2</w:t>
            </w:r>
          </w:p>
        </w:tc>
        <w:tc>
          <w:tcPr>
            <w:tcW w:w="2693" w:type="dxa"/>
          </w:tcPr>
          <w:p w:rsidR="002F3BC2" w:rsidRPr="003D14DD" w:rsidRDefault="002F3BC2" w:rsidP="004D69F2">
            <w:pPr>
              <w:jc w:val="center"/>
              <w:rPr>
                <w:sz w:val="20"/>
                <w:szCs w:val="20"/>
              </w:rPr>
            </w:pPr>
            <w:r w:rsidRPr="003D14DD">
              <w:rPr>
                <w:sz w:val="20"/>
                <w:szCs w:val="20"/>
              </w:rPr>
              <w:t>3</w:t>
            </w:r>
          </w:p>
        </w:tc>
        <w:tc>
          <w:tcPr>
            <w:tcW w:w="2091" w:type="dxa"/>
          </w:tcPr>
          <w:p w:rsidR="002F3BC2" w:rsidRPr="003D14DD" w:rsidRDefault="002F3BC2" w:rsidP="004D69F2">
            <w:pPr>
              <w:jc w:val="center"/>
              <w:rPr>
                <w:sz w:val="20"/>
                <w:szCs w:val="20"/>
              </w:rPr>
            </w:pPr>
            <w:r w:rsidRPr="003D14DD">
              <w:rPr>
                <w:sz w:val="20"/>
                <w:szCs w:val="20"/>
              </w:rPr>
              <w:t>4</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Лекционного типа (лекции)</w:t>
            </w:r>
          </w:p>
        </w:tc>
        <w:tc>
          <w:tcPr>
            <w:tcW w:w="3177" w:type="dxa"/>
            <w:vAlign w:val="center"/>
          </w:tcPr>
          <w:p w:rsidR="002F3BC2" w:rsidRPr="003D14DD" w:rsidRDefault="002F3BC2" w:rsidP="004D69F2">
            <w:pPr>
              <w:jc w:val="center"/>
              <w:rPr>
                <w:sz w:val="20"/>
                <w:szCs w:val="20"/>
              </w:rPr>
            </w:pPr>
            <w:r w:rsidRPr="003D14DD">
              <w:rPr>
                <w:sz w:val="20"/>
                <w:szCs w:val="20"/>
              </w:rPr>
              <w:t>4</w:t>
            </w:r>
          </w:p>
        </w:tc>
        <w:tc>
          <w:tcPr>
            <w:tcW w:w="2693" w:type="dxa"/>
            <w:vAlign w:val="center"/>
          </w:tcPr>
          <w:p w:rsidR="002F3BC2" w:rsidRPr="003D14DD" w:rsidRDefault="002F3BC2" w:rsidP="004D69F2">
            <w:pPr>
              <w:jc w:val="center"/>
              <w:rPr>
                <w:i/>
                <w:sz w:val="20"/>
                <w:szCs w:val="20"/>
              </w:rPr>
            </w:pPr>
            <w:r w:rsidRPr="003D14DD">
              <w:rPr>
                <w:i/>
                <w:sz w:val="20"/>
                <w:szCs w:val="20"/>
              </w:rPr>
              <w:t>-</w:t>
            </w:r>
          </w:p>
        </w:tc>
        <w:tc>
          <w:tcPr>
            <w:tcW w:w="2091" w:type="dxa"/>
            <w:vAlign w:val="center"/>
          </w:tcPr>
          <w:p w:rsidR="002F3BC2" w:rsidRPr="003D14DD" w:rsidRDefault="002F3BC2" w:rsidP="004D69F2">
            <w:pPr>
              <w:jc w:val="center"/>
              <w:rPr>
                <w:b/>
                <w:sz w:val="20"/>
                <w:szCs w:val="20"/>
              </w:rPr>
            </w:pPr>
            <w:r w:rsidRPr="003D14DD">
              <w:rPr>
                <w:b/>
                <w:sz w:val="20"/>
                <w:szCs w:val="20"/>
              </w:rPr>
              <w:t>4</w:t>
            </w:r>
          </w:p>
          <w:p w:rsidR="002F3BC2" w:rsidRPr="003D14DD" w:rsidRDefault="002F3BC2" w:rsidP="004D69F2">
            <w:pPr>
              <w:jc w:val="center"/>
              <w:rPr>
                <w:b/>
                <w:sz w:val="20"/>
                <w:szCs w:val="20"/>
              </w:rPr>
            </w:pPr>
          </w:p>
        </w:tc>
      </w:tr>
      <w:tr w:rsidR="002F3BC2" w:rsidRPr="003D14DD" w:rsidTr="004D69F2">
        <w:trPr>
          <w:trHeight w:val="337"/>
        </w:trPr>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(семинар дискуссия)</w:t>
            </w:r>
          </w:p>
          <w:p w:rsidR="002F3BC2" w:rsidRPr="003D14DD" w:rsidRDefault="002F3BC2" w:rsidP="004D69F2">
            <w:pPr>
              <w:rPr>
                <w:b/>
                <w:sz w:val="20"/>
                <w:szCs w:val="20"/>
              </w:rPr>
            </w:pP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b/>
                <w:sz w:val="20"/>
                <w:szCs w:val="20"/>
              </w:rPr>
            </w:pPr>
            <w:r w:rsidRPr="003D14DD">
              <w:rPr>
                <w:b/>
                <w:sz w:val="20"/>
                <w:szCs w:val="20"/>
              </w:rPr>
              <w:t>-</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(практические занятия)</w:t>
            </w: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8</w:t>
            </w:r>
          </w:p>
        </w:tc>
        <w:tc>
          <w:tcPr>
            <w:tcW w:w="2091" w:type="dxa"/>
            <w:vAlign w:val="center"/>
          </w:tcPr>
          <w:p w:rsidR="002F3BC2" w:rsidRPr="003D14DD" w:rsidRDefault="002F3BC2" w:rsidP="004D69F2">
            <w:pPr>
              <w:jc w:val="center"/>
              <w:rPr>
                <w:b/>
                <w:sz w:val="20"/>
                <w:szCs w:val="20"/>
              </w:rPr>
            </w:pPr>
            <w:r w:rsidRPr="003D14DD">
              <w:rPr>
                <w:b/>
                <w:sz w:val="20"/>
                <w:szCs w:val="20"/>
              </w:rPr>
              <w:t>8</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(курсовое проектирование (работа))</w:t>
            </w: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sz w:val="20"/>
                <w:szCs w:val="20"/>
              </w:rPr>
            </w:pPr>
            <w:r w:rsidRPr="003D14DD">
              <w:rPr>
                <w:sz w:val="20"/>
                <w:szCs w:val="20"/>
              </w:rPr>
              <w:t>-</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(лабораторные работы)</w:t>
            </w: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sz w:val="20"/>
                <w:szCs w:val="20"/>
              </w:rPr>
            </w:pPr>
            <w:r w:rsidRPr="003D14DD">
              <w:rPr>
                <w:sz w:val="20"/>
                <w:szCs w:val="20"/>
              </w:rPr>
              <w:t>-</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Промежуточная аттестация (зачет с оценкой)</w:t>
            </w:r>
          </w:p>
        </w:tc>
        <w:tc>
          <w:tcPr>
            <w:tcW w:w="3177" w:type="dxa"/>
            <w:vAlign w:val="center"/>
          </w:tcPr>
          <w:p w:rsidR="002F3BC2" w:rsidRPr="003D14DD" w:rsidRDefault="002F3BC2" w:rsidP="004D69F2">
            <w:pPr>
              <w:jc w:val="center"/>
              <w:rPr>
                <w:sz w:val="20"/>
                <w:szCs w:val="20"/>
              </w:rPr>
            </w:pPr>
            <w:r w:rsidRPr="003D14DD">
              <w:rPr>
                <w:sz w:val="20"/>
                <w:szCs w:val="20"/>
              </w:rPr>
              <w:t>2,2</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b/>
                <w:sz w:val="20"/>
                <w:szCs w:val="20"/>
              </w:rPr>
            </w:pPr>
            <w:r w:rsidRPr="003D14DD">
              <w:rPr>
                <w:b/>
                <w:sz w:val="20"/>
                <w:szCs w:val="20"/>
              </w:rPr>
              <w:t>2,2</w:t>
            </w:r>
          </w:p>
        </w:tc>
      </w:tr>
      <w:tr w:rsidR="002F3BC2" w:rsidRPr="003D14DD" w:rsidTr="004D69F2">
        <w:trPr>
          <w:trHeight w:val="160"/>
        </w:trPr>
        <w:tc>
          <w:tcPr>
            <w:tcW w:w="0" w:type="auto"/>
            <w:vAlign w:val="center"/>
          </w:tcPr>
          <w:p w:rsidR="002F3BC2" w:rsidRPr="003D14DD" w:rsidRDefault="002F3BC2" w:rsidP="004D69F2">
            <w:pPr>
              <w:jc w:val="center"/>
              <w:rPr>
                <w:sz w:val="20"/>
                <w:szCs w:val="20"/>
              </w:rPr>
            </w:pPr>
            <w:r w:rsidRPr="003D14DD">
              <w:rPr>
                <w:sz w:val="20"/>
                <w:szCs w:val="20"/>
              </w:rPr>
              <w:t xml:space="preserve">Итого </w:t>
            </w:r>
          </w:p>
        </w:tc>
        <w:tc>
          <w:tcPr>
            <w:tcW w:w="3177" w:type="dxa"/>
            <w:vAlign w:val="center"/>
          </w:tcPr>
          <w:p w:rsidR="002F3BC2" w:rsidRPr="003D14DD" w:rsidRDefault="002F3BC2" w:rsidP="004D69F2">
            <w:pPr>
              <w:jc w:val="center"/>
              <w:rPr>
                <w:sz w:val="20"/>
                <w:szCs w:val="20"/>
              </w:rPr>
            </w:pPr>
            <w:r w:rsidRPr="003D14DD">
              <w:rPr>
                <w:sz w:val="20"/>
                <w:szCs w:val="20"/>
              </w:rPr>
              <w:t>6,2</w:t>
            </w:r>
          </w:p>
        </w:tc>
        <w:tc>
          <w:tcPr>
            <w:tcW w:w="2693" w:type="dxa"/>
            <w:vAlign w:val="center"/>
          </w:tcPr>
          <w:p w:rsidR="002F3BC2" w:rsidRPr="003D14DD" w:rsidRDefault="002F3BC2" w:rsidP="004D69F2">
            <w:pPr>
              <w:jc w:val="center"/>
              <w:rPr>
                <w:sz w:val="20"/>
                <w:szCs w:val="20"/>
              </w:rPr>
            </w:pPr>
            <w:r w:rsidRPr="003D14DD">
              <w:rPr>
                <w:sz w:val="20"/>
                <w:szCs w:val="20"/>
              </w:rPr>
              <w:t>8</w:t>
            </w:r>
          </w:p>
        </w:tc>
        <w:tc>
          <w:tcPr>
            <w:tcW w:w="2091" w:type="dxa"/>
            <w:vAlign w:val="center"/>
          </w:tcPr>
          <w:p w:rsidR="002F3BC2" w:rsidRPr="003D14DD" w:rsidRDefault="002F3BC2" w:rsidP="004D69F2">
            <w:pPr>
              <w:jc w:val="center"/>
              <w:rPr>
                <w:b/>
                <w:sz w:val="20"/>
                <w:szCs w:val="20"/>
              </w:rPr>
            </w:pPr>
            <w:r w:rsidRPr="003D14DD">
              <w:rPr>
                <w:b/>
                <w:sz w:val="20"/>
                <w:szCs w:val="20"/>
              </w:rPr>
              <w:t>14,2</w:t>
            </w:r>
          </w:p>
        </w:tc>
      </w:tr>
    </w:tbl>
    <w:p w:rsidR="002F3BC2" w:rsidRPr="003D14DD" w:rsidRDefault="002F3BC2" w:rsidP="002F3BC2">
      <w:pPr>
        <w:ind w:firstLine="680"/>
        <w:rPr>
          <w:i/>
          <w:sz w:val="20"/>
          <w:szCs w:val="20"/>
        </w:rPr>
      </w:pPr>
    </w:p>
    <w:p w:rsidR="002F3BC2" w:rsidRPr="003D14DD" w:rsidRDefault="002F3BC2" w:rsidP="002F3BC2">
      <w:pPr>
        <w:ind w:firstLine="680"/>
        <w:rPr>
          <w:i/>
          <w:sz w:val="20"/>
          <w:szCs w:val="20"/>
        </w:rPr>
      </w:pPr>
      <w:r w:rsidRPr="003D14DD">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2F3BC2" w:rsidRPr="003D14DD" w:rsidRDefault="002F3BC2" w:rsidP="002F3BC2">
      <w:pPr>
        <w:pStyle w:val="11"/>
        <w:tabs>
          <w:tab w:val="right" w:leader="dot" w:pos="9600"/>
        </w:tabs>
        <w:ind w:firstLine="709"/>
        <w:jc w:val="both"/>
        <w:rPr>
          <w:sz w:val="20"/>
          <w:szCs w:val="20"/>
        </w:rPr>
      </w:pPr>
    </w:p>
    <w:p w:rsidR="002F3BC2" w:rsidRPr="003D14DD" w:rsidRDefault="002F3BC2" w:rsidP="002F3BC2">
      <w:pPr>
        <w:pStyle w:val="11"/>
        <w:tabs>
          <w:tab w:val="right" w:leader="dot" w:pos="9600"/>
        </w:tabs>
        <w:ind w:firstLine="709"/>
        <w:jc w:val="both"/>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F3BC2" w:rsidRPr="003D14DD" w:rsidRDefault="002F3BC2" w:rsidP="002F3BC2">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F3BC2" w:rsidRPr="003D14DD" w:rsidRDefault="002F3BC2" w:rsidP="002F3BC2">
      <w:pPr>
        <w:tabs>
          <w:tab w:val="left" w:pos="900"/>
        </w:tabs>
        <w:suppressAutoHyphens/>
        <w:overflowPunct w:val="0"/>
        <w:autoSpaceDE w:val="0"/>
        <w:autoSpaceDN w:val="0"/>
        <w:adjustRightInd w:val="0"/>
        <w:ind w:firstLine="709"/>
        <w:jc w:val="both"/>
        <w:rPr>
          <w:i/>
          <w:sz w:val="20"/>
          <w:szCs w:val="20"/>
        </w:rPr>
      </w:pPr>
      <w:r w:rsidRPr="003D14DD">
        <w:rPr>
          <w:i/>
          <w:sz w:val="20"/>
          <w:szCs w:val="20"/>
        </w:rPr>
        <w:t>Методические указания для преподавателя</w:t>
      </w:r>
    </w:p>
    <w:p w:rsidR="002F3BC2" w:rsidRPr="003D14DD" w:rsidRDefault="002F3BC2" w:rsidP="002F3BC2">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F3BC2" w:rsidRPr="003D14DD" w:rsidRDefault="002F3BC2" w:rsidP="002F3BC2">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F3BC2" w:rsidRPr="003D14DD" w:rsidRDefault="002F3BC2" w:rsidP="002F3BC2">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F3BC2" w:rsidRPr="003D14DD" w:rsidRDefault="002F3BC2" w:rsidP="002F3BC2">
      <w:pPr>
        <w:tabs>
          <w:tab w:val="left" w:pos="900"/>
        </w:tabs>
        <w:suppressAutoHyphens/>
        <w:overflowPunct w:val="0"/>
        <w:autoSpaceDE w:val="0"/>
        <w:autoSpaceDN w:val="0"/>
        <w:adjustRightInd w:val="0"/>
        <w:ind w:firstLine="709"/>
        <w:jc w:val="both"/>
        <w:rPr>
          <w:b/>
          <w:sz w:val="20"/>
          <w:szCs w:val="20"/>
        </w:rPr>
      </w:pPr>
    </w:p>
    <w:p w:rsidR="002F3BC2" w:rsidRPr="003D14DD" w:rsidRDefault="002F3BC2" w:rsidP="002F3BC2">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F3BC2" w:rsidRPr="003D14DD" w:rsidRDefault="002F3BC2" w:rsidP="002F3BC2">
      <w:pPr>
        <w:tabs>
          <w:tab w:val="left" w:pos="900"/>
          <w:tab w:val="left" w:pos="1080"/>
        </w:tabs>
        <w:suppressAutoHyphen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2F3BC2" w:rsidRPr="003D14DD" w:rsidRDefault="002F3BC2" w:rsidP="002F3BC2">
      <w:pPr>
        <w:numPr>
          <w:ilvl w:val="0"/>
          <w:numId w:val="27"/>
        </w:numPr>
        <w:tabs>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дневника по физкультуре и спорту».</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 адаптивный».</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lastRenderedPageBreak/>
        <w:t>Положение о реализации электронного обучения, дистанционных образовательных технологий.</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2F3BC2" w:rsidRPr="003D14DD" w:rsidRDefault="002F3BC2" w:rsidP="002F3BC2">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F3BC2" w:rsidRPr="003D14DD" w:rsidRDefault="002F3BC2" w:rsidP="002F3BC2">
      <w:pPr>
        <w:ind w:firstLine="680"/>
        <w:rPr>
          <w:b/>
          <w:sz w:val="20"/>
          <w:szCs w:val="20"/>
        </w:rPr>
      </w:pPr>
    </w:p>
    <w:p w:rsidR="002F3BC2" w:rsidRPr="003D14DD" w:rsidRDefault="002F3BC2" w:rsidP="002F3BC2">
      <w:pPr>
        <w:ind w:firstLine="680"/>
        <w:jc w:val="both"/>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B9111A" w:rsidRPr="00B9111A" w:rsidRDefault="00B9111A" w:rsidP="00B9111A">
      <w:pPr>
        <w:shd w:val="clear" w:color="auto" w:fill="FFFFFF"/>
        <w:ind w:firstLine="709"/>
        <w:jc w:val="both"/>
        <w:rPr>
          <w:rFonts w:eastAsia="Calibri"/>
          <w:sz w:val="20"/>
          <w:szCs w:val="20"/>
        </w:rPr>
      </w:pPr>
      <w:r w:rsidRPr="00B9111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9111A">
        <w:rPr>
          <w:rFonts w:eastAsia="Calibri"/>
          <w:sz w:val="20"/>
          <w:szCs w:val="20"/>
        </w:rPr>
        <w:t>тифлоинформационных</w:t>
      </w:r>
      <w:proofErr w:type="spellEnd"/>
      <w:r w:rsidRPr="00B9111A">
        <w:rPr>
          <w:rFonts w:eastAsia="Calibri"/>
          <w:sz w:val="20"/>
          <w:szCs w:val="20"/>
        </w:rPr>
        <w:t xml:space="preserve"> устройств.</w:t>
      </w:r>
    </w:p>
    <w:p w:rsidR="00B9111A" w:rsidRPr="00B9111A" w:rsidRDefault="00B9111A" w:rsidP="00B9111A">
      <w:pPr>
        <w:shd w:val="clear" w:color="auto" w:fill="FFFFFF"/>
        <w:tabs>
          <w:tab w:val="left" w:pos="993"/>
        </w:tabs>
        <w:ind w:firstLine="709"/>
        <w:jc w:val="both"/>
        <w:rPr>
          <w:rFonts w:eastAsia="Calibri"/>
          <w:sz w:val="20"/>
          <w:szCs w:val="20"/>
        </w:rPr>
      </w:pPr>
      <w:r w:rsidRPr="00B9111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9111A" w:rsidRPr="00B9111A" w:rsidRDefault="00B9111A" w:rsidP="00B9111A">
      <w:pPr>
        <w:ind w:firstLine="709"/>
        <w:jc w:val="both"/>
        <w:rPr>
          <w:rFonts w:eastAsia="Calibri"/>
          <w:sz w:val="20"/>
          <w:szCs w:val="20"/>
        </w:rPr>
      </w:pPr>
      <w:r w:rsidRPr="00B9111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9111A" w:rsidRPr="00B9111A" w:rsidRDefault="00B9111A" w:rsidP="00B9111A">
      <w:pPr>
        <w:ind w:firstLine="709"/>
        <w:jc w:val="both"/>
        <w:rPr>
          <w:rFonts w:eastAsia="Calibri"/>
          <w:sz w:val="20"/>
          <w:szCs w:val="20"/>
        </w:rPr>
      </w:pPr>
      <w:r w:rsidRPr="00B9111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9111A" w:rsidRPr="00B9111A" w:rsidRDefault="00B9111A" w:rsidP="00B9111A">
      <w:pPr>
        <w:ind w:firstLine="709"/>
        <w:jc w:val="both"/>
        <w:rPr>
          <w:rFonts w:eastAsia="Calibri"/>
          <w:sz w:val="20"/>
          <w:szCs w:val="20"/>
        </w:rPr>
      </w:pPr>
      <w:r w:rsidRPr="00B9111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B9111A" w:rsidRPr="00B9111A" w:rsidRDefault="00B9111A" w:rsidP="00B9111A">
      <w:pPr>
        <w:shd w:val="clear" w:color="auto" w:fill="FFFFFF"/>
        <w:tabs>
          <w:tab w:val="left" w:pos="888"/>
        </w:tabs>
        <w:ind w:firstLine="709"/>
        <w:jc w:val="both"/>
        <w:rPr>
          <w:rFonts w:eastAsia="Calibri"/>
          <w:sz w:val="20"/>
          <w:szCs w:val="20"/>
        </w:rPr>
      </w:pPr>
      <w:r w:rsidRPr="00B9111A">
        <w:rPr>
          <w:rFonts w:eastAsia="Calibri"/>
          <w:sz w:val="20"/>
          <w:szCs w:val="20"/>
        </w:rPr>
        <w:t>-</w:t>
      </w:r>
      <w:r w:rsidRPr="00B9111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9111A" w:rsidRPr="00B9111A" w:rsidRDefault="00B9111A" w:rsidP="00B9111A">
      <w:pPr>
        <w:ind w:firstLine="709"/>
        <w:jc w:val="both"/>
        <w:rPr>
          <w:rFonts w:eastAsia="Calibri"/>
          <w:sz w:val="20"/>
          <w:szCs w:val="20"/>
        </w:rPr>
      </w:pPr>
      <w:r w:rsidRPr="00B9111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9111A" w:rsidRPr="00B9111A" w:rsidRDefault="00B9111A" w:rsidP="00B9111A">
      <w:pPr>
        <w:ind w:firstLine="709"/>
        <w:jc w:val="both"/>
        <w:rPr>
          <w:rFonts w:eastAsia="Calibri"/>
          <w:sz w:val="20"/>
          <w:szCs w:val="20"/>
        </w:rPr>
      </w:pPr>
      <w:r w:rsidRPr="00B9111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9111A" w:rsidRPr="00B9111A" w:rsidRDefault="00B9111A" w:rsidP="00B9111A">
      <w:pPr>
        <w:ind w:firstLine="709"/>
        <w:jc w:val="both"/>
        <w:rPr>
          <w:rFonts w:eastAsia="Calibri"/>
          <w:sz w:val="20"/>
          <w:szCs w:val="20"/>
        </w:rPr>
      </w:pPr>
      <w:r w:rsidRPr="00B9111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9111A" w:rsidRPr="00B9111A" w:rsidRDefault="00B9111A" w:rsidP="00B9111A">
      <w:pPr>
        <w:ind w:firstLine="709"/>
        <w:jc w:val="both"/>
        <w:rPr>
          <w:rFonts w:eastAsia="Calibri"/>
          <w:sz w:val="20"/>
          <w:szCs w:val="20"/>
        </w:rPr>
      </w:pPr>
      <w:r w:rsidRPr="00B9111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9111A" w:rsidRPr="00B9111A" w:rsidRDefault="00B9111A" w:rsidP="00B9111A">
      <w:pPr>
        <w:ind w:firstLine="709"/>
        <w:jc w:val="both"/>
        <w:rPr>
          <w:rFonts w:eastAsia="Calibri"/>
          <w:sz w:val="20"/>
          <w:szCs w:val="20"/>
        </w:rPr>
      </w:pPr>
      <w:r w:rsidRPr="00B9111A">
        <w:rPr>
          <w:rFonts w:eastAsia="Calibri"/>
          <w:sz w:val="20"/>
          <w:szCs w:val="20"/>
        </w:rPr>
        <w:t>- продолжительность сдачи экзамена, проводимого в письменной форме, - не более чем на 90 минут;</w:t>
      </w:r>
    </w:p>
    <w:p w:rsidR="00B9111A" w:rsidRPr="00B9111A" w:rsidRDefault="00B9111A" w:rsidP="00B9111A">
      <w:pPr>
        <w:ind w:firstLine="709"/>
        <w:jc w:val="both"/>
        <w:rPr>
          <w:rFonts w:eastAsia="Calibri"/>
          <w:sz w:val="20"/>
          <w:szCs w:val="20"/>
        </w:rPr>
      </w:pPr>
      <w:r w:rsidRPr="00B9111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B9111A" w:rsidRPr="00B9111A" w:rsidRDefault="00B9111A" w:rsidP="00B9111A">
      <w:pPr>
        <w:ind w:firstLine="709"/>
        <w:jc w:val="both"/>
        <w:rPr>
          <w:rFonts w:eastAsia="Calibri"/>
          <w:sz w:val="20"/>
          <w:szCs w:val="20"/>
        </w:rPr>
      </w:pPr>
      <w:r w:rsidRPr="00B9111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9111A" w:rsidRPr="00B9111A" w:rsidRDefault="00B9111A" w:rsidP="00B9111A">
      <w:pPr>
        <w:ind w:firstLine="709"/>
        <w:jc w:val="both"/>
        <w:rPr>
          <w:rFonts w:eastAsia="Calibri"/>
          <w:sz w:val="20"/>
          <w:szCs w:val="20"/>
        </w:rPr>
      </w:pPr>
      <w:r w:rsidRPr="00B9111A">
        <w:rPr>
          <w:rFonts w:eastAsia="Calibri"/>
          <w:sz w:val="20"/>
          <w:szCs w:val="20"/>
        </w:rPr>
        <w:t>а) для слепых:</w:t>
      </w:r>
    </w:p>
    <w:p w:rsidR="00B9111A" w:rsidRPr="00B9111A" w:rsidRDefault="00B9111A" w:rsidP="00B9111A">
      <w:pPr>
        <w:shd w:val="clear" w:color="auto" w:fill="FFFFFF"/>
        <w:tabs>
          <w:tab w:val="left" w:pos="955"/>
        </w:tabs>
        <w:ind w:firstLine="709"/>
        <w:jc w:val="both"/>
        <w:rPr>
          <w:rFonts w:eastAsia="Calibri"/>
          <w:sz w:val="20"/>
          <w:szCs w:val="20"/>
        </w:rPr>
      </w:pPr>
      <w:r w:rsidRPr="00B9111A">
        <w:rPr>
          <w:rFonts w:eastAsia="Calibri"/>
          <w:sz w:val="20"/>
          <w:szCs w:val="20"/>
        </w:rPr>
        <w:t>-</w:t>
      </w:r>
      <w:r w:rsidRPr="00B9111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B9111A">
        <w:rPr>
          <w:rFonts w:eastAsia="Calibri"/>
          <w:sz w:val="20"/>
          <w:szCs w:val="20"/>
        </w:rPr>
        <w:t>надиктовываются</w:t>
      </w:r>
      <w:proofErr w:type="spellEnd"/>
      <w:r w:rsidRPr="00B9111A">
        <w:rPr>
          <w:rFonts w:eastAsia="Calibri"/>
          <w:sz w:val="20"/>
          <w:szCs w:val="20"/>
        </w:rPr>
        <w:t xml:space="preserve"> ассистенту;</w:t>
      </w:r>
    </w:p>
    <w:p w:rsidR="00B9111A" w:rsidRPr="00B9111A" w:rsidRDefault="00B9111A" w:rsidP="00B9111A">
      <w:pPr>
        <w:ind w:firstLine="709"/>
        <w:jc w:val="both"/>
        <w:rPr>
          <w:rFonts w:eastAsia="Calibri"/>
          <w:sz w:val="20"/>
          <w:szCs w:val="20"/>
        </w:rPr>
      </w:pPr>
      <w:r w:rsidRPr="00B9111A">
        <w:rPr>
          <w:rFonts w:eastAsia="Calibri"/>
          <w:sz w:val="20"/>
          <w:szCs w:val="20"/>
        </w:rPr>
        <w:t>б) для слабовидящих:</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9111A">
        <w:rPr>
          <w:rFonts w:eastAsia="Calibri"/>
          <w:sz w:val="20"/>
          <w:szCs w:val="20"/>
        </w:rPr>
        <w:t>Jaws</w:t>
      </w:r>
      <w:proofErr w:type="spellEnd"/>
      <w:r w:rsidRPr="00B9111A">
        <w:rPr>
          <w:rFonts w:eastAsia="Calibri"/>
          <w:sz w:val="20"/>
          <w:szCs w:val="20"/>
        </w:rPr>
        <w:t>;</w:t>
      </w:r>
    </w:p>
    <w:p w:rsidR="00B9111A" w:rsidRPr="00B9111A" w:rsidRDefault="00B9111A" w:rsidP="00B9111A">
      <w:pPr>
        <w:ind w:firstLine="709"/>
        <w:jc w:val="both"/>
        <w:rPr>
          <w:rFonts w:eastAsia="Calibri"/>
          <w:sz w:val="20"/>
          <w:szCs w:val="20"/>
        </w:rPr>
      </w:pPr>
      <w:r w:rsidRPr="00B9111A">
        <w:rPr>
          <w:rFonts w:eastAsia="Calibri"/>
          <w:sz w:val="20"/>
          <w:szCs w:val="20"/>
        </w:rPr>
        <w:t>- обеспечивается индивидуальное равномерное освещение не менее 300 люкс;</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 при необходимости обучающимся предоставляется увеличивающее </w:t>
      </w:r>
      <w:proofErr w:type="spellStart"/>
      <w:r w:rsidRPr="00B9111A">
        <w:rPr>
          <w:rFonts w:eastAsia="Calibri"/>
          <w:sz w:val="20"/>
          <w:szCs w:val="20"/>
        </w:rPr>
        <w:t>устройство,допускается</w:t>
      </w:r>
      <w:proofErr w:type="spellEnd"/>
      <w:r w:rsidRPr="00B9111A">
        <w:rPr>
          <w:rFonts w:eastAsia="Calibri"/>
          <w:sz w:val="20"/>
          <w:szCs w:val="20"/>
        </w:rPr>
        <w:t xml:space="preserve"> использование увеличивающих устройств, имеющихся у обучающихся;</w:t>
      </w:r>
    </w:p>
    <w:p w:rsidR="00B9111A" w:rsidRPr="00B9111A" w:rsidRDefault="00B9111A" w:rsidP="00B9111A">
      <w:pPr>
        <w:ind w:firstLine="709"/>
        <w:jc w:val="both"/>
        <w:rPr>
          <w:rFonts w:eastAsia="Calibri"/>
          <w:sz w:val="20"/>
          <w:szCs w:val="20"/>
        </w:rPr>
      </w:pPr>
      <w:r w:rsidRPr="00B9111A">
        <w:rPr>
          <w:rFonts w:eastAsia="Calibri"/>
          <w:sz w:val="20"/>
          <w:szCs w:val="20"/>
        </w:rPr>
        <w:t>в) для глухих и слабослышащих, с тяжелыми нарушениями речи:</w:t>
      </w:r>
    </w:p>
    <w:p w:rsidR="00B9111A" w:rsidRPr="00B9111A" w:rsidRDefault="00B9111A" w:rsidP="00B9111A">
      <w:pPr>
        <w:ind w:firstLine="709"/>
        <w:jc w:val="both"/>
        <w:rPr>
          <w:rFonts w:eastAsia="Calibri"/>
          <w:sz w:val="20"/>
          <w:szCs w:val="20"/>
        </w:rPr>
      </w:pPr>
      <w:r w:rsidRPr="00B9111A">
        <w:rPr>
          <w:rFonts w:eastAsia="Calibri"/>
          <w:sz w:val="20"/>
          <w:szCs w:val="20"/>
        </w:rPr>
        <w:t>- имеется в наличии информационная система "Исток" для слабослышащих коллективного пользования;</w:t>
      </w:r>
    </w:p>
    <w:p w:rsidR="00B9111A" w:rsidRPr="00B9111A" w:rsidRDefault="00B9111A" w:rsidP="00B9111A">
      <w:pPr>
        <w:ind w:firstLine="709"/>
        <w:jc w:val="both"/>
        <w:rPr>
          <w:rFonts w:eastAsia="Calibri"/>
          <w:sz w:val="20"/>
          <w:szCs w:val="20"/>
        </w:rPr>
      </w:pPr>
      <w:r w:rsidRPr="00B9111A">
        <w:rPr>
          <w:rFonts w:eastAsia="Calibri"/>
          <w:sz w:val="20"/>
          <w:szCs w:val="20"/>
        </w:rPr>
        <w:t>- по их желанию испытания проводятся в электронной или письменной форме;</w:t>
      </w:r>
    </w:p>
    <w:p w:rsidR="00B9111A" w:rsidRPr="00B9111A" w:rsidRDefault="00B9111A" w:rsidP="00B9111A">
      <w:pPr>
        <w:ind w:firstLine="709"/>
        <w:jc w:val="both"/>
        <w:rPr>
          <w:rFonts w:eastAsia="Calibri"/>
          <w:sz w:val="20"/>
          <w:szCs w:val="20"/>
        </w:rPr>
      </w:pPr>
      <w:r w:rsidRPr="00B9111A">
        <w:rPr>
          <w:rFonts w:eastAsia="Calibri"/>
          <w:sz w:val="20"/>
          <w:szCs w:val="20"/>
        </w:rPr>
        <w:t>г) для лиц с нарушениями опорно-двигательного аппарата:</w:t>
      </w:r>
    </w:p>
    <w:p w:rsidR="00B9111A" w:rsidRPr="00B9111A" w:rsidRDefault="00B9111A" w:rsidP="00B9111A">
      <w:pPr>
        <w:ind w:firstLine="709"/>
        <w:jc w:val="both"/>
        <w:rPr>
          <w:rFonts w:eastAsia="Calibri"/>
          <w:sz w:val="20"/>
          <w:szCs w:val="20"/>
        </w:rPr>
      </w:pPr>
      <w:r w:rsidRPr="00B9111A">
        <w:rPr>
          <w:rFonts w:eastAsia="Calibri"/>
          <w:sz w:val="20"/>
          <w:szCs w:val="20"/>
        </w:rPr>
        <w:lastRenderedPageBreak/>
        <w:t xml:space="preserve">- тестовые и </w:t>
      </w:r>
      <w:proofErr w:type="spellStart"/>
      <w:r w:rsidRPr="00B9111A">
        <w:rPr>
          <w:rFonts w:eastAsia="Calibri"/>
          <w:sz w:val="20"/>
          <w:szCs w:val="20"/>
        </w:rPr>
        <w:t>тренинговые</w:t>
      </w:r>
      <w:proofErr w:type="spellEnd"/>
      <w:r w:rsidRPr="00B9111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9111A" w:rsidRPr="00B9111A" w:rsidRDefault="00B9111A" w:rsidP="00B9111A">
      <w:pPr>
        <w:ind w:firstLine="709"/>
        <w:jc w:val="both"/>
        <w:rPr>
          <w:rFonts w:eastAsia="Calibri"/>
          <w:sz w:val="20"/>
          <w:szCs w:val="20"/>
        </w:rPr>
      </w:pPr>
      <w:r w:rsidRPr="00B9111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9111A" w:rsidRPr="00B9111A" w:rsidRDefault="00B9111A" w:rsidP="00B9111A">
      <w:pPr>
        <w:ind w:firstLine="709"/>
        <w:jc w:val="both"/>
        <w:rPr>
          <w:rFonts w:eastAsia="Calibri"/>
          <w:sz w:val="20"/>
          <w:szCs w:val="20"/>
        </w:rPr>
      </w:pPr>
      <w:r w:rsidRPr="00B9111A">
        <w:rPr>
          <w:rFonts w:eastAsia="Calibri"/>
          <w:sz w:val="20"/>
          <w:szCs w:val="20"/>
        </w:rPr>
        <w:t>- по их желанию испытания проводятся в устной форме.</w:t>
      </w:r>
    </w:p>
    <w:p w:rsidR="00B9111A" w:rsidRPr="00B9111A" w:rsidRDefault="00B9111A" w:rsidP="00B9111A">
      <w:pPr>
        <w:ind w:firstLine="709"/>
        <w:jc w:val="both"/>
        <w:rPr>
          <w:rFonts w:eastAsia="Calibri"/>
          <w:sz w:val="20"/>
          <w:szCs w:val="20"/>
        </w:rPr>
      </w:pPr>
      <w:r w:rsidRPr="00B9111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9111A" w:rsidRDefault="00B9111A" w:rsidP="002F3BC2">
      <w:pPr>
        <w:ind w:firstLine="709"/>
        <w:rPr>
          <w:b/>
          <w:sz w:val="20"/>
          <w:szCs w:val="20"/>
        </w:rPr>
      </w:pPr>
    </w:p>
    <w:p w:rsidR="002F3BC2" w:rsidRPr="003D14DD" w:rsidRDefault="002F3BC2" w:rsidP="002F3BC2">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F3BC2" w:rsidRPr="003D14DD" w:rsidRDefault="002F3BC2" w:rsidP="002F3BC2">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2F3BC2" w:rsidRPr="003D14DD" w:rsidRDefault="002F3BC2" w:rsidP="002F3BC2">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F3BC2" w:rsidRPr="003D14DD" w:rsidRDefault="002F3BC2" w:rsidP="002F3BC2">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F3BC2" w:rsidRPr="003D14DD" w:rsidRDefault="002F3BC2" w:rsidP="002F3BC2">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2F3BC2" w:rsidRPr="003D14DD" w:rsidRDefault="002F3BC2" w:rsidP="002F3BC2">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F3BC2" w:rsidRPr="003D14DD" w:rsidRDefault="002F3BC2" w:rsidP="002F3BC2">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F3BC2" w:rsidRPr="003D14DD" w:rsidRDefault="002F3BC2" w:rsidP="002F3BC2">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развитие научно-исследовательских навыков;</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2F3BC2" w:rsidRPr="003D14DD" w:rsidRDefault="002F3BC2" w:rsidP="002F3BC2">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2F3BC2" w:rsidRPr="003D14DD" w:rsidRDefault="002F3BC2" w:rsidP="002F3BC2">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F3BC2" w:rsidRPr="003D14DD" w:rsidRDefault="002F3BC2" w:rsidP="002F3BC2">
      <w:pPr>
        <w:shd w:val="clear" w:color="auto" w:fill="FFFFFF"/>
        <w:ind w:firstLine="709"/>
        <w:jc w:val="both"/>
        <w:rPr>
          <w:sz w:val="20"/>
          <w:szCs w:val="20"/>
        </w:rPr>
      </w:pPr>
      <w:r w:rsidRPr="003D14DD">
        <w:rPr>
          <w:sz w:val="20"/>
          <w:szCs w:val="20"/>
        </w:rPr>
        <w:t>Самостоятельная работа должна:</w:t>
      </w:r>
    </w:p>
    <w:p w:rsidR="002F3BC2" w:rsidRPr="003D14DD" w:rsidRDefault="002F3BC2" w:rsidP="002F3BC2">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F3BC2" w:rsidRPr="003D14DD" w:rsidRDefault="002F3BC2" w:rsidP="002F3BC2">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отражать необходимую и достаточную компетентность автора;</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иметь учебную, научную и/или практическую направленность;</w:t>
      </w:r>
    </w:p>
    <w:p w:rsidR="002F3BC2" w:rsidRPr="003D14DD" w:rsidRDefault="002F3BC2" w:rsidP="002F3BC2">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F3BC2" w:rsidRPr="003D14DD" w:rsidRDefault="002F3BC2" w:rsidP="002F3BC2">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 доказательность и обоснованность выводов;</w:t>
      </w:r>
    </w:p>
    <w:p w:rsidR="002F3BC2" w:rsidRPr="003D14DD" w:rsidRDefault="002F3BC2" w:rsidP="002F3BC2">
      <w:pPr>
        <w:shd w:val="clear" w:color="auto" w:fill="FFFFFF"/>
        <w:tabs>
          <w:tab w:val="left" w:pos="113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F3BC2" w:rsidRPr="003D14DD" w:rsidRDefault="002F3BC2" w:rsidP="002F3BC2">
      <w:pPr>
        <w:pStyle w:val="11"/>
        <w:tabs>
          <w:tab w:val="left" w:pos="1134"/>
          <w:tab w:val="right" w:leader="dot" w:pos="9600"/>
        </w:tabs>
        <w:ind w:firstLine="709"/>
        <w:jc w:val="both"/>
      </w:pPr>
    </w:p>
    <w:p w:rsidR="002F3BC2" w:rsidRPr="003D14DD" w:rsidRDefault="002F3BC2" w:rsidP="002F3BC2">
      <w:pPr>
        <w:pStyle w:val="11"/>
        <w:tabs>
          <w:tab w:val="left" w:pos="1134"/>
          <w:tab w:val="right" w:leader="dot" w:pos="9600"/>
        </w:tabs>
        <w:ind w:firstLine="709"/>
        <w:jc w:val="both"/>
        <w:rPr>
          <w:sz w:val="20"/>
          <w:szCs w:val="20"/>
        </w:rPr>
      </w:pPr>
      <w:r w:rsidRPr="003D14DD">
        <w:rPr>
          <w:sz w:val="20"/>
          <w:szCs w:val="20"/>
        </w:rPr>
        <w:t xml:space="preserve">6.4.1 </w:t>
      </w:r>
      <w:r w:rsidRPr="003D14DD">
        <w:rPr>
          <w:caps w:val="0"/>
          <w:sz w:val="20"/>
          <w:szCs w:val="20"/>
        </w:rPr>
        <w:t xml:space="preserve">Формы самостоятельной работы обучающихся по разделам дисциплины </w:t>
      </w:r>
    </w:p>
    <w:p w:rsidR="002F3BC2" w:rsidRPr="003D14DD" w:rsidRDefault="002F3BC2" w:rsidP="002F3BC2">
      <w:pPr>
        <w:pStyle w:val="11"/>
        <w:tabs>
          <w:tab w:val="left" w:pos="1134"/>
          <w:tab w:val="right" w:leader="dot" w:pos="9600"/>
        </w:tabs>
        <w:ind w:firstLine="709"/>
        <w:jc w:val="both"/>
        <w:rPr>
          <w:sz w:val="20"/>
          <w:szCs w:val="20"/>
        </w:rPr>
      </w:pPr>
      <w:r w:rsidRPr="003D14DD">
        <w:rPr>
          <w:caps w:val="0"/>
          <w:sz w:val="20"/>
          <w:szCs w:val="20"/>
        </w:rPr>
        <w:t xml:space="preserve">Раздел 1 «Содержание волонтерской деятельности в российской федерации. </w:t>
      </w:r>
      <w:r w:rsidRPr="003D14DD">
        <w:rPr>
          <w:bCs/>
          <w:caps w:val="0"/>
          <w:sz w:val="20"/>
          <w:szCs w:val="20"/>
        </w:rPr>
        <w:t>организация и осуществление волонтерской деятельности</w:t>
      </w:r>
      <w:r w:rsidRPr="003D14DD">
        <w:rPr>
          <w:caps w:val="0"/>
          <w:sz w:val="20"/>
          <w:szCs w:val="20"/>
        </w:rPr>
        <w:t>»</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t xml:space="preserve">Приведите несколько аргументов, убеждающих в том, что </w:t>
      </w:r>
      <w:r w:rsidRPr="003D14DD">
        <w:rPr>
          <w:sz w:val="20"/>
        </w:rPr>
        <w:t>волонтерская деятельность является одним из важных условий формирования социально значимых личностных и профессиональных качеств выпускника по программе подготовки в магистратуре.</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t xml:space="preserve">Сформулируйте </w:t>
      </w:r>
      <w:r w:rsidRPr="003D14DD">
        <w:rPr>
          <w:sz w:val="20"/>
        </w:rPr>
        <w:t xml:space="preserve">цель волонтёрской деятельности в условиях командой работы </w:t>
      </w:r>
      <w:r w:rsidRPr="003D14DD">
        <w:rPr>
          <w:color w:val="202122"/>
          <w:sz w:val="20"/>
          <w:shd w:val="clear" w:color="auto" w:fill="FFFFFF"/>
        </w:rPr>
        <w:t>добровольцев из числа юристов – специалистов в области г</w:t>
      </w:r>
      <w:r w:rsidRPr="003D14DD">
        <w:rPr>
          <w:sz w:val="20"/>
        </w:rPr>
        <w:t>ражданского права и семейного права</w:t>
      </w:r>
      <w:r w:rsidRPr="003D14DD">
        <w:rPr>
          <w:color w:val="202122"/>
          <w:sz w:val="20"/>
          <w:shd w:val="clear" w:color="auto" w:fill="FFFFFF"/>
        </w:rPr>
        <w:t>, направленной на помощь остронуждающимся людям пожилого возраста и инвалидам для решения возникающих у них сложных правовых ситуаций.</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t xml:space="preserve">Обоснуйте наиболее рациональные </w:t>
      </w:r>
      <w:r w:rsidRPr="003D14DD">
        <w:rPr>
          <w:sz w:val="20"/>
        </w:rPr>
        <w:t>способы управления командной работой волонтеров – юристов при решении правовых проблем у граждан, не имеющих</w:t>
      </w:r>
      <w:r w:rsidRPr="003D14DD">
        <w:rPr>
          <w:color w:val="000000"/>
          <w:sz w:val="20"/>
          <w:shd w:val="clear" w:color="auto" w:fill="FFFFFF"/>
        </w:rPr>
        <w:t> </w:t>
      </w:r>
      <w:r w:rsidRPr="003D14DD">
        <w:rPr>
          <w:rStyle w:val="w"/>
          <w:color w:val="000000"/>
          <w:sz w:val="20"/>
          <w:shd w:val="clear" w:color="auto" w:fill="FFFFFF"/>
        </w:rPr>
        <w:t>определённого</w:t>
      </w:r>
      <w:r w:rsidRPr="003D14DD">
        <w:rPr>
          <w:color w:val="000000"/>
          <w:sz w:val="20"/>
          <w:shd w:val="clear" w:color="auto" w:fill="FFFFFF"/>
        </w:rPr>
        <w:t> </w:t>
      </w:r>
      <w:r w:rsidRPr="003D14DD">
        <w:rPr>
          <w:rStyle w:val="w"/>
          <w:color w:val="000000"/>
          <w:sz w:val="20"/>
          <w:shd w:val="clear" w:color="auto" w:fill="FFFFFF"/>
        </w:rPr>
        <w:t>места</w:t>
      </w:r>
      <w:r w:rsidRPr="003D14DD">
        <w:rPr>
          <w:color w:val="000000"/>
          <w:sz w:val="20"/>
          <w:shd w:val="clear" w:color="auto" w:fill="FFFFFF"/>
        </w:rPr>
        <w:t> </w:t>
      </w:r>
      <w:r w:rsidRPr="003D14DD">
        <w:rPr>
          <w:rStyle w:val="w"/>
          <w:color w:val="000000"/>
          <w:sz w:val="20"/>
          <w:shd w:val="clear" w:color="auto" w:fill="FFFFFF"/>
        </w:rPr>
        <w:t>жительства</w:t>
      </w:r>
      <w:r w:rsidRPr="003D14DD">
        <w:rPr>
          <w:color w:val="202122"/>
          <w:sz w:val="20"/>
          <w:shd w:val="clear" w:color="auto" w:fill="FFFFFF"/>
        </w:rPr>
        <w:t>.</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color w:val="202122"/>
          <w:sz w:val="20"/>
          <w:shd w:val="clear" w:color="auto" w:fill="FFFFFF"/>
        </w:rPr>
        <w:t xml:space="preserve">Раскройте алгоритм разрешения конфликта, возникшего в </w:t>
      </w:r>
      <w:r w:rsidRPr="003D14DD">
        <w:rPr>
          <w:sz w:val="20"/>
        </w:rPr>
        <w:t>коллективе волонтеров, базируясь на положениях психологии межличностных отношений и учете интересов всех вовлеченных в него сторон.</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lastRenderedPageBreak/>
        <w:t xml:space="preserve">Покажите прикладную роль, социальную значимость и перспективы </w:t>
      </w:r>
      <w:r w:rsidRPr="003D14DD">
        <w:rPr>
          <w:sz w:val="20"/>
        </w:rPr>
        <w:t xml:space="preserve">волонтерской деятельности по сохранению в сознании российской молодежи памяти о Великой Отечественной войне 1941-1945 гг. </w:t>
      </w:r>
      <w:r w:rsidRPr="003D14DD">
        <w:rPr>
          <w:bCs/>
          <w:sz w:val="20"/>
        </w:rPr>
        <w:t xml:space="preserve"> </w:t>
      </w:r>
    </w:p>
    <w:p w:rsidR="002F3BC2" w:rsidRPr="003D14DD" w:rsidRDefault="002F3BC2" w:rsidP="002F3BC2">
      <w:pPr>
        <w:autoSpaceDE w:val="0"/>
        <w:autoSpaceDN w:val="0"/>
        <w:adjustRightInd w:val="0"/>
        <w:ind w:firstLine="709"/>
        <w:jc w:val="both"/>
        <w:rPr>
          <w:sz w:val="20"/>
          <w:szCs w:val="20"/>
        </w:rPr>
      </w:pPr>
      <w:r w:rsidRPr="003D14DD">
        <w:rPr>
          <w:bCs/>
          <w:sz w:val="20"/>
          <w:szCs w:val="20"/>
        </w:rPr>
        <w:t>6.</w:t>
      </w:r>
      <w:r w:rsidRPr="003D14DD">
        <w:rPr>
          <w:sz w:val="20"/>
          <w:szCs w:val="20"/>
        </w:rPr>
        <w:t xml:space="preserve"> Назовите и охарактеризуйте практические методы и приемы создания в коллективе волонтеров из числа юристов психологически безопасной и доброжелательной среды для профессиональной деятельности специалистов</w:t>
      </w:r>
      <w:r w:rsidRPr="003D14DD">
        <w:rPr>
          <w:color w:val="202122"/>
          <w:sz w:val="20"/>
          <w:szCs w:val="20"/>
          <w:shd w:val="clear" w:color="auto" w:fill="FFFFFF"/>
        </w:rPr>
        <w:t xml:space="preserve"> в области г</w:t>
      </w:r>
      <w:r w:rsidRPr="003D14DD">
        <w:rPr>
          <w:sz w:val="20"/>
          <w:szCs w:val="20"/>
        </w:rPr>
        <w:t>ражданского права и семейного права.</w:t>
      </w:r>
    </w:p>
    <w:p w:rsidR="002F3BC2" w:rsidRPr="003D14DD" w:rsidRDefault="002F3BC2" w:rsidP="002F3BC2">
      <w:pPr>
        <w:autoSpaceDE w:val="0"/>
        <w:autoSpaceDN w:val="0"/>
        <w:adjustRightInd w:val="0"/>
        <w:ind w:firstLine="709"/>
        <w:jc w:val="both"/>
        <w:rPr>
          <w:sz w:val="20"/>
          <w:szCs w:val="20"/>
        </w:rPr>
      </w:pPr>
      <w:r w:rsidRPr="003D14DD">
        <w:rPr>
          <w:sz w:val="20"/>
          <w:szCs w:val="20"/>
        </w:rPr>
        <w:t>7. В качестве руководителя волонтерской организации (группы)</w:t>
      </w:r>
      <w:r w:rsidRPr="003D14DD">
        <w:rPr>
          <w:color w:val="202122"/>
          <w:sz w:val="20"/>
          <w:szCs w:val="20"/>
          <w:shd w:val="clear" w:color="auto" w:fill="FFFFFF"/>
        </w:rPr>
        <w:t xml:space="preserve"> раскройте</w:t>
      </w:r>
      <w:r w:rsidRPr="003D14DD">
        <w:rPr>
          <w:sz w:val="20"/>
          <w:szCs w:val="20"/>
        </w:rPr>
        <w:t xml:space="preserve"> стимулы, которые целесообразно использовать для </w:t>
      </w:r>
      <w:proofErr w:type="spellStart"/>
      <w:r w:rsidRPr="003D14DD">
        <w:rPr>
          <w:sz w:val="20"/>
          <w:szCs w:val="20"/>
        </w:rPr>
        <w:t>рекрутинга</w:t>
      </w:r>
      <w:proofErr w:type="spellEnd"/>
      <w:r w:rsidRPr="003D14DD">
        <w:rPr>
          <w:sz w:val="20"/>
          <w:szCs w:val="20"/>
        </w:rPr>
        <w:t xml:space="preserve"> добровольцев и совершенствования </w:t>
      </w:r>
      <w:r w:rsidRPr="003D14DD">
        <w:rPr>
          <w:bCs/>
          <w:sz w:val="20"/>
          <w:szCs w:val="20"/>
        </w:rPr>
        <w:t>волонтерской</w:t>
      </w:r>
      <w:r w:rsidRPr="003D14DD">
        <w:rPr>
          <w:sz w:val="20"/>
          <w:szCs w:val="20"/>
        </w:rPr>
        <w:t xml:space="preserve"> деятельности по одному из её направлений.</w:t>
      </w:r>
    </w:p>
    <w:p w:rsidR="002F3BC2" w:rsidRPr="003D14DD" w:rsidRDefault="002F3BC2" w:rsidP="002F3BC2">
      <w:pPr>
        <w:autoSpaceDE w:val="0"/>
        <w:autoSpaceDN w:val="0"/>
        <w:adjustRightInd w:val="0"/>
        <w:ind w:firstLine="709"/>
        <w:jc w:val="both"/>
        <w:rPr>
          <w:sz w:val="20"/>
          <w:szCs w:val="20"/>
        </w:rPr>
      </w:pPr>
      <w:r w:rsidRPr="003D14DD">
        <w:rPr>
          <w:sz w:val="20"/>
          <w:szCs w:val="20"/>
        </w:rPr>
        <w:t>8. Обоснуйте способы обеспечения на практике законности и правопорядка при организации волонтерской деятельности с учащимися общеобразовательных школ в период летнего отдыха детей.</w:t>
      </w:r>
    </w:p>
    <w:p w:rsidR="002F3BC2" w:rsidRPr="003D14DD" w:rsidRDefault="002F3BC2" w:rsidP="002F3BC2">
      <w:pPr>
        <w:autoSpaceDE w:val="0"/>
        <w:autoSpaceDN w:val="0"/>
        <w:adjustRightInd w:val="0"/>
        <w:ind w:firstLine="709"/>
        <w:jc w:val="both"/>
        <w:rPr>
          <w:sz w:val="20"/>
          <w:szCs w:val="20"/>
        </w:rPr>
      </w:pPr>
      <w:r w:rsidRPr="003D14DD">
        <w:rPr>
          <w:sz w:val="20"/>
          <w:szCs w:val="20"/>
        </w:rPr>
        <w:t xml:space="preserve">9. </w:t>
      </w:r>
      <w:r w:rsidRPr="003D14DD">
        <w:rPr>
          <w:bCs/>
          <w:sz w:val="20"/>
          <w:szCs w:val="20"/>
        </w:rPr>
        <w:t>Сформулируйте</w:t>
      </w:r>
      <w:r w:rsidRPr="003D14DD">
        <w:rPr>
          <w:sz w:val="20"/>
          <w:szCs w:val="20"/>
        </w:rPr>
        <w:t xml:space="preserve"> цель и задачи организации слаженной командной работы волонтеров – специалистов различных направлений юридической деятельности. </w:t>
      </w:r>
    </w:p>
    <w:p w:rsidR="002F3BC2" w:rsidRPr="003D14DD" w:rsidRDefault="002F3BC2" w:rsidP="002F3BC2">
      <w:pPr>
        <w:autoSpaceDE w:val="0"/>
        <w:autoSpaceDN w:val="0"/>
        <w:adjustRightInd w:val="0"/>
        <w:ind w:firstLine="709"/>
        <w:jc w:val="both"/>
        <w:rPr>
          <w:sz w:val="20"/>
          <w:szCs w:val="20"/>
        </w:rPr>
      </w:pPr>
      <w:r w:rsidRPr="003D14DD">
        <w:rPr>
          <w:sz w:val="20"/>
          <w:szCs w:val="20"/>
        </w:rPr>
        <w:t xml:space="preserve">10. Раскройте прикладное значение умелой организации работы с добровольцами разных возрастов из различных сфер деятельности в контексте обеспечения эффективности волонтерской деятельности. </w:t>
      </w:r>
    </w:p>
    <w:p w:rsidR="002F3BC2" w:rsidRPr="003D14DD" w:rsidRDefault="002F3BC2" w:rsidP="002F3BC2">
      <w:pPr>
        <w:tabs>
          <w:tab w:val="left" w:pos="1134"/>
        </w:tabs>
        <w:ind w:firstLine="709"/>
        <w:jc w:val="both"/>
        <w:rPr>
          <w:sz w:val="20"/>
          <w:szCs w:val="20"/>
        </w:rPr>
      </w:pPr>
    </w:p>
    <w:p w:rsidR="002F3BC2" w:rsidRPr="003D14DD" w:rsidRDefault="002F3BC2" w:rsidP="002F3BC2">
      <w:pPr>
        <w:tabs>
          <w:tab w:val="left" w:pos="1080"/>
          <w:tab w:val="left" w:pos="1134"/>
        </w:tabs>
        <w:ind w:firstLine="709"/>
        <w:jc w:val="both"/>
        <w:rPr>
          <w:b/>
          <w:bCs/>
          <w:sz w:val="20"/>
          <w:szCs w:val="20"/>
        </w:rPr>
      </w:pPr>
      <w:r w:rsidRPr="003D14DD">
        <w:rPr>
          <w:b/>
          <w:bCs/>
          <w:sz w:val="20"/>
          <w:szCs w:val="20"/>
        </w:rPr>
        <w:t>Тема 3  Организационные основы работы с волонтерами</w:t>
      </w:r>
    </w:p>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rPr>
              <w:t xml:space="preserve">Идеально представленный, планируемый образ результата </w:t>
            </w:r>
            <w:r w:rsidRPr="003D14DD">
              <w:rPr>
                <w:sz w:val="20"/>
                <w:szCs w:val="20"/>
              </w:rPr>
              <w:t xml:space="preserve">организации волонтёрской деятельности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цель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процесс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алгоритм работы с волонтерами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sz w:val="20"/>
                <w:szCs w:val="20"/>
              </w:rPr>
              <w:t xml:space="preserve">Частные цели волонтерской деятельности, сформулированные в конкретных условиях,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процесс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модель работы с волонтерами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3</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proofErr w:type="spellStart"/>
            <w:r w:rsidRPr="003D14DD">
              <w:rPr>
                <w:sz w:val="20"/>
                <w:szCs w:val="20"/>
              </w:rPr>
              <w:t>Рекрутинг</w:t>
            </w:r>
            <w:proofErr w:type="spellEnd"/>
            <w:r w:rsidRPr="003D14DD">
              <w:rPr>
                <w:sz w:val="20"/>
                <w:szCs w:val="20"/>
              </w:rPr>
              <w:t xml:space="preserve">, работа со СМИ, обучение волонтеров и другие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направления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цель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условия организации волонтерской деятельности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sz w:val="20"/>
                <w:szCs w:val="20"/>
              </w:rPr>
              <w:t xml:space="preserve">Повышение узнаваемости и популярности проектов добровольцев, стимулирование волонтерской деятельности, оценка её эффективности и другие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направления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алгоритм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модель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структура организации волонтерской деятельности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5</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jc w:val="both"/>
              <w:rPr>
                <w:sz w:val="20"/>
                <w:szCs w:val="20"/>
              </w:rPr>
            </w:pPr>
            <w:r w:rsidRPr="003D14DD">
              <w:rPr>
                <w:sz w:val="20"/>
                <w:szCs w:val="20"/>
              </w:rPr>
              <w:t xml:space="preserve">Основными направлениям организации </w:t>
            </w:r>
            <w:proofErr w:type="spellStart"/>
            <w:r w:rsidRPr="003D14DD">
              <w:rPr>
                <w:sz w:val="20"/>
                <w:szCs w:val="20"/>
              </w:rPr>
              <w:t>волонтерства</w:t>
            </w:r>
            <w:proofErr w:type="spellEnd"/>
            <w:r w:rsidRPr="003D14DD">
              <w:rPr>
                <w:sz w:val="20"/>
                <w:szCs w:val="20"/>
              </w:rPr>
              <w:t xml:space="preserve"> являются: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proofErr w:type="spellStart"/>
            <w:r w:rsidRPr="003D14DD">
              <w:rPr>
                <w:sz w:val="20"/>
                <w:szCs w:val="20"/>
              </w:rPr>
              <w:t>рекрутинг</w:t>
            </w:r>
            <w:proofErr w:type="spellEnd"/>
            <w:r w:rsidRPr="003D14DD">
              <w:rPr>
                <w:sz w:val="20"/>
                <w:szCs w:val="20"/>
              </w:rPr>
              <w:t xml:space="preserve"> волонтеров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повышение узнаваемости и популярности проектов добровольцев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работа со СМИ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государственная регламентация деятельности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6</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sz w:val="20"/>
                <w:szCs w:val="20"/>
              </w:rPr>
              <w:t>Организационные основы работы с волонтерами</w:t>
            </w:r>
            <w:r w:rsidRPr="003D14DD">
              <w:rPr>
                <w:sz w:val="20"/>
                <w:szCs w:val="20"/>
              </w:rPr>
              <w:t xml:space="preserve"> включают определение:</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цели деятельности добровольцев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 xml:space="preserve">задач </w:t>
            </w:r>
            <w:r w:rsidRPr="003D14DD">
              <w:rPr>
                <w:bCs/>
                <w:sz w:val="20"/>
                <w:szCs w:val="20"/>
              </w:rPr>
              <w:t xml:space="preserve">волонтерской </w:t>
            </w:r>
            <w:r w:rsidRPr="003D14DD">
              <w:rPr>
                <w:sz w:val="20"/>
                <w:szCs w:val="20"/>
              </w:rPr>
              <w:t>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основных направлений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общественное обсуждение деятельности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7</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Способы совершенствования организации работы с волонтерами обусловлены: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приоритетами профессиональной деятельности специалистов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самооценкой профессиональной деятельности специалистов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требованиями рынка труда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получением прибыли от деятельности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8</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При организации работы с волонтерами необходимо учитывать:</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права и ответственность добровольцев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компетенции организаторов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конкретные социальные условия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организацию работы с семьями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9</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Организация волонтерской деятельности включает такие виды добровольцев, как:</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«стихийные»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«эпизодические»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добровольцы долгосрочных проектов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добровольцы «на час»</w:t>
            </w:r>
          </w:p>
        </w:tc>
      </w:tr>
    </w:tbl>
    <w:p w:rsidR="002F3BC2" w:rsidRPr="003D14DD" w:rsidRDefault="002F3BC2" w:rsidP="002F3BC2">
      <w:pPr>
        <w:jc w:val="both"/>
        <w:rPr>
          <w:b/>
          <w:sz w:val="20"/>
          <w:szCs w:val="20"/>
        </w:rPr>
      </w:pPr>
    </w:p>
    <w:p w:rsidR="002F3BC2" w:rsidRPr="003D14DD" w:rsidRDefault="002F3BC2" w:rsidP="002F3BC2">
      <w:pPr>
        <w:tabs>
          <w:tab w:val="left" w:pos="1134"/>
        </w:tabs>
        <w:suppressAutoHyphens/>
        <w:overflowPunct w:val="0"/>
        <w:autoSpaceDE w:val="0"/>
        <w:autoSpaceDN w:val="0"/>
        <w:adjustRightInd w:val="0"/>
        <w:ind w:firstLine="709"/>
        <w:jc w:val="both"/>
        <w:rPr>
          <w:b/>
          <w:bCs/>
          <w:sz w:val="20"/>
          <w:szCs w:val="20"/>
        </w:rPr>
      </w:pPr>
    </w:p>
    <w:p w:rsidR="002F3BC2" w:rsidRPr="003D14DD" w:rsidRDefault="002F3BC2" w:rsidP="002F3BC2">
      <w:pPr>
        <w:autoSpaceDE w:val="0"/>
        <w:autoSpaceDN w:val="0"/>
        <w:adjustRightInd w:val="0"/>
        <w:ind w:firstLine="709"/>
        <w:jc w:val="both"/>
        <w:rPr>
          <w:b/>
          <w:bCs/>
          <w:sz w:val="20"/>
          <w:szCs w:val="20"/>
        </w:rPr>
      </w:pPr>
      <w:r w:rsidRPr="003D14DD">
        <w:rPr>
          <w:b/>
          <w:bCs/>
          <w:sz w:val="20"/>
          <w:szCs w:val="20"/>
        </w:rPr>
        <w:t xml:space="preserve">Тема 4 Взаимодействие </w:t>
      </w:r>
      <w:r w:rsidRPr="003D14DD">
        <w:rPr>
          <w:b/>
          <w:sz w:val="20"/>
          <w:szCs w:val="20"/>
        </w:rPr>
        <w:t xml:space="preserve">волонтеров </w:t>
      </w:r>
      <w:r w:rsidRPr="003D14DD">
        <w:rPr>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2F3BC2" w:rsidRPr="003D14DD" w:rsidRDefault="002F3BC2" w:rsidP="002F3BC2">
      <w:pPr>
        <w:autoSpaceDE w:val="0"/>
        <w:autoSpaceDN w:val="0"/>
        <w:adjustRightInd w:val="0"/>
        <w:ind w:firstLine="709"/>
        <w:jc w:val="both"/>
        <w:rPr>
          <w:bCs/>
          <w:sz w:val="20"/>
          <w:szCs w:val="20"/>
        </w:rPr>
      </w:pPr>
    </w:p>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rPr>
              <w:t>Некоммерческие организации,</w:t>
            </w:r>
            <w:r w:rsidRPr="003D14DD">
              <w:rPr>
                <w:color w:val="212529"/>
                <w:sz w:val="20"/>
                <w:szCs w:val="20"/>
                <w:shd w:val="clear" w:color="auto" w:fill="FFFFFF"/>
              </w:rPr>
              <w:t xml:space="preserve"> осуществляющие деятельность по решению социальных проблем и развитию гражданского общества –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12529"/>
                <w:sz w:val="20"/>
                <w:szCs w:val="20"/>
                <w:shd w:val="clear" w:color="auto" w:fill="FFFFFF"/>
              </w:rPr>
              <w:t>социально ориентированные некоммерческие организации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proofErr w:type="spellStart"/>
            <w:r w:rsidRPr="003D14DD">
              <w:rPr>
                <w:color w:val="212529"/>
                <w:sz w:val="20"/>
                <w:szCs w:val="20"/>
                <w:shd w:val="clear" w:color="auto" w:fill="FFFFFF"/>
              </w:rPr>
              <w:t>объектно</w:t>
            </w:r>
            <w:proofErr w:type="spellEnd"/>
            <w:r w:rsidRPr="003D14DD">
              <w:rPr>
                <w:color w:val="212529"/>
                <w:sz w:val="20"/>
                <w:szCs w:val="20"/>
                <w:shd w:val="clear" w:color="auto" w:fill="FFFFFF"/>
              </w:rPr>
              <w:t xml:space="preserve"> ориентированные некоммерческие организации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12529"/>
                <w:sz w:val="20"/>
                <w:szCs w:val="20"/>
                <w:shd w:val="clear" w:color="auto" w:fill="FFFFFF"/>
              </w:rPr>
              <w:t>личностно ориентированные некоммерческие организации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proofErr w:type="spellStart"/>
            <w:r w:rsidRPr="003D14DD">
              <w:rPr>
                <w:color w:val="212529"/>
                <w:sz w:val="20"/>
                <w:szCs w:val="20"/>
                <w:shd w:val="clear" w:color="auto" w:fill="FFFFFF"/>
              </w:rPr>
              <w:t>субъектно</w:t>
            </w:r>
            <w:proofErr w:type="spellEnd"/>
            <w:r w:rsidRPr="003D14DD">
              <w:rPr>
                <w:color w:val="212529"/>
                <w:sz w:val="20"/>
                <w:szCs w:val="20"/>
                <w:shd w:val="clear" w:color="auto" w:fill="FFFFFF"/>
              </w:rPr>
              <w:t xml:space="preserve"> ориентированные некоммерческие организации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202122"/>
                <w:sz w:val="20"/>
                <w:szCs w:val="20"/>
              </w:rPr>
              <w:t xml:space="preserve">Законодательная, исполнительная, судебная власть на уровне </w:t>
            </w:r>
            <w:r w:rsidRPr="003D14DD">
              <w:rPr>
                <w:sz w:val="20"/>
                <w:szCs w:val="20"/>
              </w:rPr>
              <w:t xml:space="preserve">Российской Федерации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федеральные органы власти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муниципальные органы власти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органы власти на местах</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негосударственные органы власти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3</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shd w:val="clear" w:color="auto" w:fill="FFFFFF"/>
              </w:rPr>
              <w:t>Социально ориентированные некоммерческие организации осуществляют:</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социальное обслуживание, социальную поддержку и защиту граждан</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социальное обслуживание малоимущих граждан</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социальную поддержку ветеранов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защиту несовершеннолетних граждан</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shd w:val="clear" w:color="auto" w:fill="FFFFFF"/>
              </w:rPr>
              <w:t xml:space="preserve">Социально ориентированные некоммерческие организации осуществляют такой вид деятельности, как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охрана окружающей среды и защита животных</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охрана заповедников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защита редких животных</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защита окружающей среды и охрана животных</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5</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sz w:val="20"/>
                <w:szCs w:val="20"/>
              </w:rPr>
              <w:t>Добровольцы, которые могут действовать без специальной подготовки и предварительной договоренности называются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«стихийными»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«эпизодические»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волонтеры долгосрочных проектов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 xml:space="preserve">волонтеры среднесрочных проектов </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6</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Волонтеры взаимодействуют с:</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федеральными органами власти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органами власти субъектов 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органами местного самоуправления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органами частного самоуправления</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7</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Федеральные органы власти включают:</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rPr>
              <w:t xml:space="preserve">законодательную власть на уровне </w:t>
            </w:r>
            <w:r w:rsidRPr="003D14DD">
              <w:rPr>
                <w:sz w:val="20"/>
                <w:szCs w:val="20"/>
              </w:rPr>
              <w:t>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rPr>
              <w:t xml:space="preserve">исполнительную власть на уровне </w:t>
            </w:r>
            <w:r w:rsidRPr="003D14DD">
              <w:rPr>
                <w:sz w:val="20"/>
                <w:szCs w:val="20"/>
              </w:rPr>
              <w:t>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rPr>
              <w:t xml:space="preserve">судебную власть на уровне </w:t>
            </w:r>
            <w:r w:rsidRPr="003D14DD">
              <w:rPr>
                <w:sz w:val="20"/>
                <w:szCs w:val="20"/>
              </w:rPr>
              <w:t>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 xml:space="preserve">информационную </w:t>
            </w:r>
            <w:r w:rsidRPr="003D14DD">
              <w:rPr>
                <w:color w:val="202122"/>
                <w:sz w:val="20"/>
                <w:szCs w:val="20"/>
              </w:rPr>
              <w:t xml:space="preserve">власть на уровне </w:t>
            </w:r>
            <w:r w:rsidRPr="003D14DD">
              <w:rPr>
                <w:sz w:val="20"/>
                <w:szCs w:val="20"/>
              </w:rPr>
              <w:t>Российской Федерации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8</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color w:val="202122"/>
                <w:sz w:val="20"/>
                <w:szCs w:val="20"/>
                <w:shd w:val="clear" w:color="auto" w:fill="FFFFFF"/>
              </w:rPr>
              <w:t>Местное самоуправление решает задачи</w:t>
            </w:r>
            <w:r w:rsidRPr="003D14DD">
              <w:rPr>
                <w:color w:val="202122"/>
                <w:sz w:val="20"/>
                <w:szCs w:val="20"/>
                <w:shd w:val="clear" w:color="auto" w:fill="FFFFFF"/>
              </w:rPr>
              <w:t xml:space="preserve"> организации деятельности </w:t>
            </w:r>
            <w:r w:rsidRPr="003D14DD">
              <w:rPr>
                <w:sz w:val="20"/>
                <w:szCs w:val="20"/>
                <w:shd w:val="clear" w:color="auto" w:fill="FFFFFF"/>
              </w:rPr>
              <w:t>граждан</w:t>
            </w:r>
            <w:r w:rsidRPr="003D14DD">
              <w:rPr>
                <w:sz w:val="20"/>
                <w:szCs w:val="20"/>
              </w:rPr>
              <w:t>:</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 xml:space="preserve">обеспечивающей самостоятельное решение </w:t>
            </w:r>
            <w:r w:rsidRPr="003D14DD">
              <w:rPr>
                <w:sz w:val="20"/>
                <w:szCs w:val="20"/>
                <w:shd w:val="clear" w:color="auto" w:fill="FFFFFF"/>
              </w:rPr>
              <w:t xml:space="preserve">населением </w:t>
            </w:r>
            <w:r w:rsidRPr="003D14DD">
              <w:rPr>
                <w:color w:val="202122"/>
                <w:sz w:val="20"/>
                <w:szCs w:val="20"/>
                <w:shd w:val="clear" w:color="auto" w:fill="FFFFFF"/>
              </w:rPr>
              <w:t>вопросов местного значения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обеспечивающая самостоятельное управление муниципальной собственностью</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исходя из интересов всех жителей данной территории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исходя из интересов основной части жителей данной территории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9</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lastRenderedPageBreak/>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sz w:val="20"/>
                <w:szCs w:val="20"/>
              </w:rPr>
              <w:t>Инициативная группа граждан характеризуется: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численностью </w:t>
            </w:r>
            <w:r w:rsidRPr="003D14DD">
              <w:rPr>
                <w:bCs/>
                <w:color w:val="000000"/>
                <w:sz w:val="20"/>
                <w:szCs w:val="20"/>
                <w:shd w:val="clear" w:color="auto" w:fill="FFFFFF"/>
              </w:rPr>
              <w:t>не менее 5 человек</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правом на участие в территориальном общественном самоуправлении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объединением в целях созыва учредительного собрания (или конференции) территориального общественного самоуправления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численностью </w:t>
            </w:r>
            <w:r w:rsidRPr="003D14DD">
              <w:rPr>
                <w:bCs/>
                <w:color w:val="000000"/>
                <w:sz w:val="20"/>
                <w:szCs w:val="20"/>
                <w:shd w:val="clear" w:color="auto" w:fill="FFFFFF"/>
              </w:rPr>
              <w:t>не менее 15 человек</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10</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color w:val="1A1A1A"/>
                <w:spacing w:val="3"/>
                <w:sz w:val="20"/>
                <w:szCs w:val="20"/>
                <w:shd w:val="clear" w:color="auto" w:fill="FFFFFF"/>
              </w:rPr>
              <w:t>Структура гражданского общества</w:t>
            </w:r>
            <w:r w:rsidRPr="003D14DD">
              <w:rPr>
                <w:color w:val="1A1A1A"/>
                <w:spacing w:val="3"/>
                <w:sz w:val="20"/>
                <w:szCs w:val="20"/>
                <w:shd w:val="clear" w:color="auto" w:fill="FFFFFF"/>
              </w:rPr>
              <w:t> </w:t>
            </w:r>
            <w:r w:rsidRPr="003D14DD">
              <w:rPr>
                <w:bCs/>
                <w:sz w:val="20"/>
                <w:szCs w:val="20"/>
              </w:rPr>
              <w:t>характеризует:</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bCs/>
                <w:spacing w:val="3"/>
                <w:sz w:val="20"/>
                <w:szCs w:val="20"/>
                <w:shd w:val="clear" w:color="auto" w:fill="FFFFFF"/>
              </w:rPr>
              <w:t>в</w:t>
            </w:r>
            <w:r w:rsidRPr="003D14DD">
              <w:rPr>
                <w:spacing w:val="3"/>
                <w:sz w:val="20"/>
                <w:szCs w:val="20"/>
                <w:shd w:val="clear" w:color="auto" w:fill="FFFFFF"/>
              </w:rPr>
              <w:t>нутреннее строение общества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pacing w:val="3"/>
                <w:sz w:val="20"/>
                <w:szCs w:val="20"/>
                <w:shd w:val="clear" w:color="auto" w:fill="FFFFFF"/>
              </w:rPr>
              <w:t>многообразие составляющих элементов общества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pacing w:val="3"/>
                <w:sz w:val="20"/>
                <w:szCs w:val="20"/>
                <w:shd w:val="clear" w:color="auto" w:fill="FFFFFF"/>
              </w:rPr>
              <w:t>взаимодействие составляющих элементов общества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bCs/>
                <w:spacing w:val="3"/>
                <w:sz w:val="20"/>
                <w:szCs w:val="20"/>
                <w:shd w:val="clear" w:color="auto" w:fill="FFFFFF"/>
              </w:rPr>
              <w:t>в</w:t>
            </w:r>
            <w:r w:rsidRPr="003D14DD">
              <w:rPr>
                <w:spacing w:val="3"/>
                <w:sz w:val="20"/>
                <w:szCs w:val="20"/>
                <w:shd w:val="clear" w:color="auto" w:fill="FFFFFF"/>
              </w:rPr>
              <w:t>нешнее строение общества</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2384"/>
        <w:gridCol w:w="4997"/>
        <w:gridCol w:w="89"/>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gridSpan w:val="2"/>
          </w:tcPr>
          <w:p w:rsidR="002F3BC2" w:rsidRPr="003D14DD" w:rsidRDefault="002F3BC2" w:rsidP="004D69F2">
            <w:pPr>
              <w:jc w:val="both"/>
              <w:rPr>
                <w:sz w:val="20"/>
                <w:szCs w:val="20"/>
              </w:rPr>
            </w:pPr>
            <w:r w:rsidRPr="003D14DD">
              <w:rPr>
                <w:sz w:val="20"/>
                <w:szCs w:val="20"/>
              </w:rPr>
              <w:t>11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Тип</w:t>
            </w:r>
          </w:p>
        </w:tc>
        <w:tc>
          <w:tcPr>
            <w:tcW w:w="5086" w:type="dxa"/>
            <w:gridSpan w:val="2"/>
          </w:tcPr>
          <w:p w:rsidR="002F3BC2" w:rsidRPr="003D14DD" w:rsidRDefault="002F3BC2" w:rsidP="004D69F2">
            <w:pPr>
              <w:jc w:val="both"/>
              <w:rPr>
                <w:sz w:val="20"/>
                <w:szCs w:val="20"/>
              </w:rPr>
            </w:pPr>
            <w:r w:rsidRPr="003D14DD">
              <w:rPr>
                <w:sz w:val="20"/>
                <w:szCs w:val="20"/>
              </w:rPr>
              <w:t>3</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gridSpan w:val="2"/>
          </w:tcPr>
          <w:p w:rsidR="002F3BC2" w:rsidRPr="003D14DD" w:rsidRDefault="002F3BC2" w:rsidP="004D69F2">
            <w:pPr>
              <w:jc w:val="both"/>
              <w:rPr>
                <w:sz w:val="20"/>
                <w:szCs w:val="20"/>
              </w:rPr>
            </w:pPr>
            <w:r w:rsidRPr="003D14DD">
              <w:rPr>
                <w:sz w:val="20"/>
                <w:szCs w:val="20"/>
              </w:rPr>
              <w:t>1</w:t>
            </w:r>
          </w:p>
        </w:tc>
      </w:tr>
      <w:tr w:rsidR="002F3BC2" w:rsidRPr="003D14DD" w:rsidTr="004D69F2">
        <w:trPr>
          <w:gridAfter w:val="1"/>
          <w:wAfter w:w="89" w:type="dxa"/>
        </w:trPr>
        <w:tc>
          <w:tcPr>
            <w:tcW w:w="9468" w:type="dxa"/>
            <w:gridSpan w:val="3"/>
          </w:tcPr>
          <w:p w:rsidR="002F3BC2" w:rsidRPr="003D14DD" w:rsidRDefault="002F3BC2" w:rsidP="004D69F2">
            <w:pPr>
              <w:jc w:val="both"/>
              <w:rPr>
                <w:sz w:val="20"/>
                <w:szCs w:val="20"/>
              </w:rPr>
            </w:pPr>
            <w:r w:rsidRPr="003D14DD">
              <w:rPr>
                <w:sz w:val="20"/>
                <w:szCs w:val="20"/>
              </w:rPr>
              <w:t>Укажите соответствие между определениями и их понятиями</w:t>
            </w:r>
          </w:p>
        </w:tc>
      </w:tr>
      <w:tr w:rsidR="002F3BC2" w:rsidRPr="003D14DD" w:rsidTr="004D69F2">
        <w:trPr>
          <w:gridAfter w:val="1"/>
          <w:wAfter w:w="89" w:type="dxa"/>
          <w:trHeight w:val="70"/>
        </w:trPr>
        <w:tc>
          <w:tcPr>
            <w:tcW w:w="2087" w:type="dxa"/>
          </w:tcPr>
          <w:p w:rsidR="002F3BC2" w:rsidRPr="003D14DD" w:rsidRDefault="002F3BC2" w:rsidP="004D69F2">
            <w:pPr>
              <w:jc w:val="both"/>
              <w:rPr>
                <w:sz w:val="20"/>
                <w:szCs w:val="20"/>
              </w:rPr>
            </w:pPr>
            <w:r w:rsidRPr="003D14DD">
              <w:rPr>
                <w:color w:val="212529"/>
                <w:sz w:val="20"/>
                <w:szCs w:val="20"/>
                <w:shd w:val="clear" w:color="auto" w:fill="FFFFFF"/>
              </w:rPr>
              <w:t>Социально ориентированные некоммерческие организации</w:t>
            </w:r>
          </w:p>
        </w:tc>
        <w:tc>
          <w:tcPr>
            <w:tcW w:w="7381" w:type="dxa"/>
            <w:gridSpan w:val="2"/>
          </w:tcPr>
          <w:p w:rsidR="002F3BC2" w:rsidRPr="003D14DD" w:rsidRDefault="002F3BC2" w:rsidP="004D69F2">
            <w:pPr>
              <w:jc w:val="both"/>
              <w:rPr>
                <w:sz w:val="20"/>
                <w:szCs w:val="20"/>
              </w:rPr>
            </w:pPr>
            <w:r w:rsidRPr="003D14DD">
              <w:rPr>
                <w:color w:val="000000"/>
                <w:sz w:val="20"/>
                <w:szCs w:val="20"/>
              </w:rPr>
              <w:t>некоммерческие организации</w:t>
            </w:r>
            <w:r w:rsidRPr="003D14DD">
              <w:rPr>
                <w:color w:val="212529"/>
                <w:sz w:val="20"/>
                <w:szCs w:val="20"/>
                <w:shd w:val="clear" w:color="auto" w:fill="FFFFFF"/>
              </w:rPr>
              <w:t>, целью создания которых являлось осуществление деятельности, направленной на решение проблем социального характера и стимулирование развития гражданского общества</w:t>
            </w:r>
          </w:p>
        </w:tc>
      </w:tr>
      <w:tr w:rsidR="002F3BC2" w:rsidRPr="003D14DD" w:rsidTr="004D69F2">
        <w:trPr>
          <w:gridAfter w:val="1"/>
          <w:wAfter w:w="89" w:type="dxa"/>
        </w:trPr>
        <w:tc>
          <w:tcPr>
            <w:tcW w:w="2087" w:type="dxa"/>
          </w:tcPr>
          <w:p w:rsidR="002F3BC2" w:rsidRPr="003D14DD" w:rsidRDefault="002F3BC2" w:rsidP="004D69F2">
            <w:pPr>
              <w:jc w:val="both"/>
              <w:rPr>
                <w:sz w:val="20"/>
                <w:szCs w:val="20"/>
              </w:rPr>
            </w:pPr>
            <w:r w:rsidRPr="003D14DD">
              <w:rPr>
                <w:sz w:val="20"/>
                <w:szCs w:val="20"/>
              </w:rPr>
              <w:t>Федеральные органы власти</w:t>
            </w:r>
          </w:p>
        </w:tc>
        <w:tc>
          <w:tcPr>
            <w:tcW w:w="7381" w:type="dxa"/>
            <w:gridSpan w:val="2"/>
          </w:tcPr>
          <w:p w:rsidR="002F3BC2" w:rsidRPr="003D14DD" w:rsidRDefault="002F3BC2" w:rsidP="004D69F2">
            <w:pPr>
              <w:jc w:val="both"/>
              <w:rPr>
                <w:sz w:val="20"/>
                <w:szCs w:val="20"/>
              </w:rPr>
            </w:pPr>
            <w:r w:rsidRPr="003D14DD">
              <w:rPr>
                <w:color w:val="202122"/>
                <w:sz w:val="20"/>
                <w:szCs w:val="20"/>
              </w:rPr>
              <w:t xml:space="preserve">законодательная, исполнительная, судебная власть на уровне </w:t>
            </w:r>
            <w:r w:rsidRPr="003D14DD">
              <w:rPr>
                <w:sz w:val="20"/>
                <w:szCs w:val="20"/>
              </w:rPr>
              <w:t>Российской Федерации</w:t>
            </w:r>
          </w:p>
        </w:tc>
      </w:tr>
      <w:tr w:rsidR="002F3BC2" w:rsidRPr="003D14DD" w:rsidTr="004D69F2">
        <w:trPr>
          <w:gridAfter w:val="1"/>
          <w:wAfter w:w="89" w:type="dxa"/>
        </w:trPr>
        <w:tc>
          <w:tcPr>
            <w:tcW w:w="2087" w:type="dxa"/>
          </w:tcPr>
          <w:p w:rsidR="002F3BC2" w:rsidRPr="003D14DD" w:rsidRDefault="002F3BC2" w:rsidP="004D69F2">
            <w:pPr>
              <w:jc w:val="both"/>
              <w:rPr>
                <w:sz w:val="20"/>
                <w:szCs w:val="20"/>
              </w:rPr>
            </w:pPr>
            <w:r w:rsidRPr="003D14DD">
              <w:rPr>
                <w:bCs/>
                <w:color w:val="202122"/>
                <w:sz w:val="20"/>
                <w:szCs w:val="20"/>
                <w:shd w:val="clear" w:color="auto" w:fill="FFFFFF"/>
              </w:rPr>
              <w:t>Местное самоуправление</w:t>
            </w:r>
          </w:p>
        </w:tc>
        <w:tc>
          <w:tcPr>
            <w:tcW w:w="7381" w:type="dxa"/>
            <w:gridSpan w:val="2"/>
          </w:tcPr>
          <w:p w:rsidR="002F3BC2" w:rsidRPr="003D14DD" w:rsidRDefault="002F3BC2" w:rsidP="004D69F2">
            <w:pPr>
              <w:pStyle w:val="afff3"/>
              <w:jc w:val="both"/>
              <w:rPr>
                <w:sz w:val="20"/>
                <w:szCs w:val="20"/>
              </w:rPr>
            </w:pPr>
            <w:r w:rsidRPr="003D14DD">
              <w:rPr>
                <w:color w:val="202122"/>
                <w:sz w:val="20"/>
                <w:szCs w:val="20"/>
                <w:shd w:val="clear" w:color="auto" w:fill="FFFFFF"/>
              </w:rPr>
              <w:t xml:space="preserve">организация деятельности </w:t>
            </w:r>
            <w:r w:rsidRPr="003D14DD">
              <w:rPr>
                <w:sz w:val="20"/>
                <w:szCs w:val="20"/>
                <w:shd w:val="clear" w:color="auto" w:fill="FFFFFF"/>
              </w:rPr>
              <w:t>граждан</w:t>
            </w:r>
            <w:r w:rsidRPr="003D14DD">
              <w:rPr>
                <w:color w:val="202122"/>
                <w:sz w:val="20"/>
                <w:szCs w:val="20"/>
                <w:shd w:val="clear" w:color="auto" w:fill="FFFFFF"/>
              </w:rPr>
              <w:t xml:space="preserve">, обеспечивающая самостоятельное решение </w:t>
            </w:r>
            <w:r w:rsidRPr="003D14DD">
              <w:rPr>
                <w:sz w:val="20"/>
                <w:szCs w:val="20"/>
                <w:shd w:val="clear" w:color="auto" w:fill="FFFFFF"/>
              </w:rPr>
              <w:t xml:space="preserve">населением </w:t>
            </w:r>
            <w:r w:rsidRPr="003D14DD">
              <w:rPr>
                <w:color w:val="202122"/>
                <w:sz w:val="20"/>
                <w:szCs w:val="20"/>
                <w:shd w:val="clear" w:color="auto" w:fill="FFFFFF"/>
              </w:rPr>
              <w:t>вопросов местного значения, управление муниципальной собственностью, исходя из интересов всех жителей данной территории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1"/>
        <w:gridCol w:w="5086"/>
      </w:tblGrid>
      <w:tr w:rsidR="002F3BC2" w:rsidRPr="003D14DD" w:rsidTr="004D69F2">
        <w:tc>
          <w:tcPr>
            <w:tcW w:w="4471" w:type="dxa"/>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12</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2"/>
          </w:tcPr>
          <w:p w:rsidR="002F3BC2" w:rsidRPr="003D14DD" w:rsidRDefault="002F3BC2" w:rsidP="004D69F2">
            <w:pPr>
              <w:jc w:val="both"/>
              <w:rPr>
                <w:sz w:val="20"/>
                <w:szCs w:val="20"/>
              </w:rPr>
            </w:pPr>
            <w:r w:rsidRPr="003D14DD">
              <w:rPr>
                <w:color w:val="202122"/>
                <w:sz w:val="20"/>
                <w:szCs w:val="20"/>
                <w:shd w:val="clear" w:color="auto" w:fill="FFFFFF"/>
              </w:rPr>
              <w:t xml:space="preserve">Организация деятельности </w:t>
            </w:r>
            <w:r w:rsidRPr="003D14DD">
              <w:rPr>
                <w:sz w:val="20"/>
                <w:szCs w:val="20"/>
                <w:shd w:val="clear" w:color="auto" w:fill="FFFFFF"/>
              </w:rPr>
              <w:t>граждан</w:t>
            </w:r>
            <w:r w:rsidRPr="003D14DD">
              <w:rPr>
                <w:color w:val="202122"/>
                <w:sz w:val="20"/>
                <w:szCs w:val="20"/>
                <w:shd w:val="clear" w:color="auto" w:fill="FFFFFF"/>
              </w:rPr>
              <w:t xml:space="preserve">, обеспечивающая самостоятельное решение </w:t>
            </w:r>
            <w:r w:rsidRPr="003D14DD">
              <w:rPr>
                <w:sz w:val="20"/>
                <w:szCs w:val="20"/>
                <w:shd w:val="clear" w:color="auto" w:fill="FFFFFF"/>
              </w:rPr>
              <w:t xml:space="preserve">населением </w:t>
            </w:r>
            <w:r w:rsidRPr="003D14DD">
              <w:rPr>
                <w:color w:val="202122"/>
                <w:sz w:val="20"/>
                <w:szCs w:val="20"/>
                <w:shd w:val="clear" w:color="auto" w:fill="FFFFFF"/>
              </w:rPr>
              <w:t>вопросов местного значения, управление муниципальной собственностью, исходя из интересов всех жителей данной территории,</w:t>
            </w:r>
            <w:r w:rsidRPr="003D14DD">
              <w:rPr>
                <w:sz w:val="20"/>
                <w:szCs w:val="20"/>
              </w:rPr>
              <w:t xml:space="preserve"> – это (напишите два слова)</w:t>
            </w:r>
          </w:p>
        </w:tc>
      </w:tr>
      <w:tr w:rsidR="002F3BC2" w:rsidRPr="003D14DD" w:rsidTr="004D69F2">
        <w:tc>
          <w:tcPr>
            <w:tcW w:w="9557" w:type="dxa"/>
            <w:gridSpan w:val="2"/>
          </w:tcPr>
          <w:p w:rsidR="002F3BC2" w:rsidRPr="003D14DD" w:rsidRDefault="002F3BC2" w:rsidP="004D69F2">
            <w:pPr>
              <w:jc w:val="both"/>
              <w:rPr>
                <w:sz w:val="20"/>
                <w:szCs w:val="20"/>
              </w:rPr>
            </w:pPr>
            <w:r w:rsidRPr="003D14DD">
              <w:rPr>
                <w:bCs/>
                <w:color w:val="202122"/>
                <w:sz w:val="20"/>
                <w:szCs w:val="20"/>
                <w:shd w:val="clear" w:color="auto" w:fill="FFFFFF"/>
              </w:rPr>
              <w:t>местное самоуправление</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1"/>
        <w:gridCol w:w="5086"/>
      </w:tblGrid>
      <w:tr w:rsidR="002F3BC2" w:rsidRPr="003D14DD" w:rsidTr="004D69F2">
        <w:tc>
          <w:tcPr>
            <w:tcW w:w="4471" w:type="dxa"/>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13</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shd w:val="clear" w:color="auto" w:fill="FFFFFF"/>
              </w:rPr>
              <w:t xml:space="preserve">Деятельность, направленная на современное выявление всех возможных проблем и сложных ситуаций, угрожающих стабильной работе человека (организации) </w:t>
            </w:r>
            <w:r w:rsidRPr="003D14DD">
              <w:rPr>
                <w:sz w:val="20"/>
                <w:szCs w:val="20"/>
              </w:rPr>
              <w:t>– это (напишите два слова)</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rPr>
              <w:t>управление рисками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1"/>
        <w:gridCol w:w="5086"/>
      </w:tblGrid>
      <w:tr w:rsidR="002F3BC2" w:rsidRPr="003D14DD" w:rsidTr="004D69F2">
        <w:tc>
          <w:tcPr>
            <w:tcW w:w="4471" w:type="dxa"/>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shd w:val="clear" w:color="auto" w:fill="FFFFFF"/>
              </w:rPr>
              <w:t>Сочетание вероятности и последствий наступления неблагоприятных событий</w:t>
            </w:r>
            <w:r w:rsidRPr="003D14DD">
              <w:rPr>
                <w:sz w:val="20"/>
                <w:szCs w:val="20"/>
              </w:rPr>
              <w:t xml:space="preserve"> – это (напишите одно слово)</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rPr>
              <w:t>риски</w:t>
            </w:r>
          </w:p>
        </w:tc>
      </w:tr>
    </w:tbl>
    <w:p w:rsidR="002F3BC2" w:rsidRPr="003D14DD" w:rsidRDefault="002F3BC2" w:rsidP="002F3BC2">
      <w:pPr>
        <w:autoSpaceDE w:val="0"/>
        <w:autoSpaceDN w:val="0"/>
        <w:adjustRightInd w:val="0"/>
        <w:ind w:firstLine="709"/>
        <w:jc w:val="both"/>
        <w:rPr>
          <w:bCs/>
          <w:sz w:val="20"/>
          <w:szCs w:val="20"/>
        </w:rPr>
      </w:pPr>
    </w:p>
    <w:p w:rsidR="002F3BC2" w:rsidRPr="003D14DD" w:rsidRDefault="00A713AF" w:rsidP="002F3BC2">
      <w:pPr>
        <w:pStyle w:val="11"/>
        <w:tabs>
          <w:tab w:val="right" w:leader="dot" w:pos="9600"/>
        </w:tabs>
        <w:ind w:firstLine="709"/>
        <w:jc w:val="both"/>
        <w:rPr>
          <w:sz w:val="20"/>
          <w:szCs w:val="20"/>
        </w:rPr>
      </w:pPr>
      <w:r>
        <w:rPr>
          <w:caps w:val="0"/>
          <w:sz w:val="20"/>
          <w:szCs w:val="20"/>
        </w:rPr>
        <w:t>7</w:t>
      </w:r>
      <w:r w:rsidR="002F3BC2" w:rsidRPr="003D14DD">
        <w:rPr>
          <w:caps w:val="0"/>
          <w:sz w:val="20"/>
          <w:szCs w:val="20"/>
        </w:rPr>
        <w:t>. Учебно-методическое и информационное обеспечение дисциплины</w:t>
      </w:r>
    </w:p>
    <w:p w:rsidR="002F3BC2" w:rsidRPr="003D14DD" w:rsidRDefault="00A713AF" w:rsidP="002F3BC2">
      <w:pPr>
        <w:ind w:firstLine="709"/>
        <w:jc w:val="both"/>
        <w:rPr>
          <w:b/>
          <w:sz w:val="20"/>
          <w:szCs w:val="20"/>
        </w:rPr>
      </w:pPr>
      <w:r>
        <w:rPr>
          <w:b/>
          <w:sz w:val="20"/>
          <w:szCs w:val="20"/>
        </w:rPr>
        <w:t>7</w:t>
      </w:r>
      <w:r w:rsidR="002F3BC2" w:rsidRPr="003D14DD">
        <w:rPr>
          <w:b/>
          <w:sz w:val="20"/>
          <w:szCs w:val="20"/>
        </w:rPr>
        <w:t xml:space="preserve">.1 Рекомендуемая литература </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b/>
          <w:sz w:val="20"/>
          <w:szCs w:val="20"/>
        </w:rPr>
      </w:pPr>
      <w:r w:rsidRPr="003D14DD">
        <w:rPr>
          <w:b/>
          <w:sz w:val="20"/>
          <w:szCs w:val="20"/>
        </w:rPr>
        <w:t>Нормативно-правовые акты</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t>1. Федеральный закон от 19 мая</w:t>
      </w:r>
      <w:r w:rsidRPr="003D14DD">
        <w:rPr>
          <w:sz w:val="20"/>
          <w:szCs w:val="20"/>
        </w:rPr>
        <w:tab/>
      </w:r>
      <w:smartTag w:uri="urn:schemas-microsoft-com:office:smarttags" w:element="metricconverter">
        <w:smartTagPr>
          <w:attr w:name="ProductID" w:val="1995 г"/>
        </w:smartTagPr>
        <w:r w:rsidRPr="003D14DD">
          <w:rPr>
            <w:sz w:val="20"/>
            <w:szCs w:val="20"/>
          </w:rPr>
          <w:t>1995 г</w:t>
        </w:r>
      </w:smartTag>
      <w:r w:rsidRPr="003D14DD">
        <w:rPr>
          <w:sz w:val="20"/>
          <w:szCs w:val="20"/>
        </w:rPr>
        <w:t>. №</w:t>
      </w:r>
      <w:r w:rsidRPr="003D14DD">
        <w:rPr>
          <w:sz w:val="20"/>
          <w:szCs w:val="20"/>
        </w:rPr>
        <w:tab/>
        <w:t>82-ФЗ (ред.</w:t>
      </w:r>
      <w:r w:rsidRPr="003D14DD">
        <w:rPr>
          <w:sz w:val="20"/>
          <w:szCs w:val="20"/>
        </w:rPr>
        <w:tab/>
      </w:r>
      <w:r w:rsidRPr="003D14DD">
        <w:rPr>
          <w:spacing w:val="-9"/>
          <w:sz w:val="20"/>
          <w:szCs w:val="20"/>
        </w:rPr>
        <w:t xml:space="preserve">от </w:t>
      </w:r>
      <w:r w:rsidRPr="003D14DD">
        <w:rPr>
          <w:sz w:val="20"/>
          <w:szCs w:val="20"/>
        </w:rPr>
        <w:t xml:space="preserve">02.12.2019 </w:t>
      </w:r>
      <w:hyperlink r:id="rId6" w:anchor="dst100009">
        <w:r w:rsidRPr="003D14DD">
          <w:rPr>
            <w:sz w:val="20"/>
            <w:szCs w:val="20"/>
          </w:rPr>
          <w:t>№ 407-ФЗ</w:t>
        </w:r>
      </w:hyperlink>
      <w:r w:rsidRPr="003D14DD">
        <w:rPr>
          <w:sz w:val="20"/>
          <w:szCs w:val="20"/>
        </w:rPr>
        <w:t>) «Об общественных</w:t>
      </w:r>
      <w:r w:rsidRPr="003D14DD">
        <w:rPr>
          <w:spacing w:val="3"/>
          <w:sz w:val="20"/>
          <w:szCs w:val="20"/>
        </w:rPr>
        <w:t xml:space="preserve"> </w:t>
      </w:r>
      <w:r w:rsidRPr="003D14DD">
        <w:rPr>
          <w:sz w:val="20"/>
          <w:szCs w:val="20"/>
        </w:rPr>
        <w:t>объединениях».</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t>2. Федеральный закон от 11.08.1995 № 135-ФЗ (ред. от 18.12.2018 № 469-ФЗ) «О благотворительной деятельности и добровольчестве (</w:t>
      </w:r>
      <w:proofErr w:type="spellStart"/>
      <w:r w:rsidRPr="003D14DD">
        <w:rPr>
          <w:sz w:val="20"/>
          <w:szCs w:val="20"/>
        </w:rPr>
        <w:t>волонтерстве</w:t>
      </w:r>
      <w:proofErr w:type="spellEnd"/>
      <w:r w:rsidRPr="003D14DD">
        <w:rPr>
          <w:sz w:val="20"/>
          <w:szCs w:val="20"/>
        </w:rPr>
        <w:t>)».</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t xml:space="preserve">3. Федеральный закон от 12 января </w:t>
      </w:r>
      <w:smartTag w:uri="urn:schemas-microsoft-com:office:smarttags" w:element="metricconverter">
        <w:smartTagPr>
          <w:attr w:name="ProductID" w:val="1996 г"/>
        </w:smartTagPr>
        <w:r w:rsidRPr="003D14DD">
          <w:rPr>
            <w:sz w:val="20"/>
            <w:szCs w:val="20"/>
          </w:rPr>
          <w:t>1996 г</w:t>
        </w:r>
      </w:smartTag>
      <w:r w:rsidRPr="003D14DD">
        <w:rPr>
          <w:sz w:val="20"/>
          <w:szCs w:val="20"/>
        </w:rPr>
        <w:t xml:space="preserve">. №7-ФЗ (ред. от 03.08.2018 </w:t>
      </w:r>
      <w:hyperlink r:id="rId7" w:anchor="dst9">
        <w:r w:rsidRPr="003D14DD">
          <w:rPr>
            <w:sz w:val="20"/>
            <w:szCs w:val="20"/>
          </w:rPr>
          <w:t>N 290-ФЗ</w:t>
        </w:r>
      </w:hyperlink>
      <w:r w:rsidRPr="003D14DD">
        <w:rPr>
          <w:sz w:val="20"/>
          <w:szCs w:val="20"/>
        </w:rPr>
        <w:t xml:space="preserve">) </w:t>
      </w:r>
      <w:r w:rsidRPr="003D14DD">
        <w:rPr>
          <w:spacing w:val="-3"/>
          <w:sz w:val="20"/>
          <w:szCs w:val="20"/>
        </w:rPr>
        <w:t xml:space="preserve">«О </w:t>
      </w:r>
      <w:r w:rsidRPr="003D14DD">
        <w:rPr>
          <w:sz w:val="20"/>
          <w:szCs w:val="20"/>
        </w:rPr>
        <w:t>некоммерческих</w:t>
      </w:r>
      <w:r w:rsidRPr="003D14DD">
        <w:rPr>
          <w:spacing w:val="8"/>
          <w:sz w:val="20"/>
          <w:szCs w:val="20"/>
        </w:rPr>
        <w:t xml:space="preserve"> </w:t>
      </w:r>
      <w:r w:rsidRPr="003D14DD">
        <w:rPr>
          <w:sz w:val="20"/>
          <w:szCs w:val="20"/>
        </w:rPr>
        <w:t>организациях».</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lastRenderedPageBreak/>
        <w:t xml:space="preserve">4. Распоряжение Правительства Российской Федерации от 27 декабря </w:t>
      </w:r>
      <w:smartTag w:uri="urn:schemas-microsoft-com:office:smarttags" w:element="metricconverter">
        <w:smartTagPr>
          <w:attr w:name="ProductID" w:val="2018 г"/>
        </w:smartTagPr>
        <w:r w:rsidRPr="003D14DD">
          <w:rPr>
            <w:sz w:val="20"/>
            <w:szCs w:val="20"/>
          </w:rPr>
          <w:t>2018 г</w:t>
        </w:r>
      </w:smartTag>
      <w:r w:rsidRPr="003D14DD">
        <w:rPr>
          <w:sz w:val="20"/>
          <w:szCs w:val="20"/>
        </w:rPr>
        <w:t>. № 2950-р «Концепция содействия развитию добровольчества (</w:t>
      </w:r>
      <w:proofErr w:type="spellStart"/>
      <w:r w:rsidRPr="003D14DD">
        <w:rPr>
          <w:sz w:val="20"/>
          <w:szCs w:val="20"/>
        </w:rPr>
        <w:t>волонтерства</w:t>
      </w:r>
      <w:proofErr w:type="spellEnd"/>
      <w:r w:rsidRPr="003D14DD">
        <w:rPr>
          <w:sz w:val="20"/>
          <w:szCs w:val="20"/>
        </w:rPr>
        <w:t>) в Российской Федерации до 2025</w:t>
      </w:r>
      <w:r w:rsidRPr="003D14DD">
        <w:rPr>
          <w:spacing w:val="6"/>
          <w:sz w:val="20"/>
          <w:szCs w:val="20"/>
        </w:rPr>
        <w:t xml:space="preserve"> </w:t>
      </w:r>
      <w:r w:rsidRPr="003D14DD">
        <w:rPr>
          <w:sz w:val="20"/>
          <w:szCs w:val="20"/>
        </w:rPr>
        <w:t>года».</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pPr>
    </w:p>
    <w:p w:rsidR="00EC62D1" w:rsidRPr="00EC62D1" w:rsidRDefault="00EC62D1" w:rsidP="00EC62D1">
      <w:pPr>
        <w:tabs>
          <w:tab w:val="num" w:pos="0"/>
          <w:tab w:val="left" w:pos="851"/>
        </w:tabs>
        <w:ind w:left="360" w:firstLine="349"/>
        <w:jc w:val="both"/>
        <w:rPr>
          <w:sz w:val="20"/>
          <w:szCs w:val="20"/>
        </w:rPr>
      </w:pPr>
      <w:r w:rsidRPr="00EC62D1">
        <w:rPr>
          <w:b/>
          <w:sz w:val="20"/>
          <w:szCs w:val="20"/>
        </w:rPr>
        <w:t>Основная учебная и научная литература</w:t>
      </w:r>
    </w:p>
    <w:p w:rsidR="006F1F30" w:rsidRPr="006F1F30" w:rsidRDefault="006F1F30" w:rsidP="006F1F30">
      <w:pPr>
        <w:pStyle w:val="afffc"/>
        <w:numPr>
          <w:ilvl w:val="0"/>
          <w:numId w:val="35"/>
        </w:numPr>
        <w:rPr>
          <w:color w:val="000000"/>
          <w:sz w:val="20"/>
          <w:szCs w:val="20"/>
        </w:rPr>
      </w:pPr>
      <w:r w:rsidRPr="006F1F30">
        <w:rPr>
          <w:color w:val="000000"/>
          <w:sz w:val="20"/>
          <w:szCs w:val="20"/>
        </w:rPr>
        <w:t>Бокова, О. А. Психология решения жизненных задач в процессе волонтерской деятельности / О.А. Бокова, Ю. А. Мельникова. — Барнаул : Алтайский государственный педагогический университет, 2018. — 88 c. — ISBN 2227-8397. — Текст : электронный // Электронно-библиотечная система IPR BOOKS : [сайт]. — URL: http://www.iprbookshop.ru/102765.html</w:t>
      </w:r>
    </w:p>
    <w:p w:rsidR="002F3BC2" w:rsidRPr="003D14DD" w:rsidRDefault="002F3BC2" w:rsidP="002F3BC2">
      <w:pPr>
        <w:tabs>
          <w:tab w:val="left" w:pos="1080"/>
          <w:tab w:val="left" w:pos="1134"/>
        </w:tabs>
        <w:suppressAutoHyphens/>
        <w:ind w:firstLine="709"/>
        <w:jc w:val="both"/>
        <w:rPr>
          <w:b/>
          <w:sz w:val="20"/>
          <w:szCs w:val="20"/>
        </w:rPr>
      </w:pPr>
    </w:p>
    <w:p w:rsidR="002F3BC2" w:rsidRPr="003D14DD" w:rsidRDefault="002F3BC2" w:rsidP="002F3BC2">
      <w:pPr>
        <w:tabs>
          <w:tab w:val="left" w:pos="1080"/>
        </w:tabs>
        <w:suppressAutoHyphens/>
        <w:ind w:firstLine="709"/>
        <w:jc w:val="both"/>
        <w:rPr>
          <w:b/>
          <w:sz w:val="20"/>
          <w:szCs w:val="20"/>
        </w:rPr>
      </w:pPr>
      <w:r w:rsidRPr="003D14DD">
        <w:rPr>
          <w:b/>
          <w:sz w:val="20"/>
          <w:szCs w:val="20"/>
        </w:rPr>
        <w:t>Дополнительная литература</w:t>
      </w:r>
    </w:p>
    <w:p w:rsidR="006F1F30" w:rsidRPr="006F1F30" w:rsidRDefault="006F1F30" w:rsidP="006F1F30">
      <w:pPr>
        <w:pStyle w:val="afffc"/>
        <w:numPr>
          <w:ilvl w:val="0"/>
          <w:numId w:val="36"/>
        </w:numPr>
        <w:rPr>
          <w:color w:val="000000"/>
          <w:sz w:val="20"/>
          <w:szCs w:val="20"/>
        </w:rPr>
      </w:pPr>
      <w:proofErr w:type="spellStart"/>
      <w:r w:rsidRPr="006F1F30">
        <w:rPr>
          <w:color w:val="000000"/>
          <w:sz w:val="20"/>
          <w:szCs w:val="20"/>
        </w:rPr>
        <w:t>Тимец</w:t>
      </w:r>
      <w:proofErr w:type="spellEnd"/>
      <w:r w:rsidRPr="006F1F30">
        <w:rPr>
          <w:color w:val="000000"/>
          <w:sz w:val="20"/>
          <w:szCs w:val="20"/>
        </w:rPr>
        <w:t xml:space="preserve">, М. В. Правовое регулирование волонтерской деятельности : монография / М. В. </w:t>
      </w:r>
      <w:proofErr w:type="spellStart"/>
      <w:r w:rsidRPr="006F1F30">
        <w:rPr>
          <w:color w:val="000000"/>
          <w:sz w:val="20"/>
          <w:szCs w:val="20"/>
        </w:rPr>
        <w:t>Тимец</w:t>
      </w:r>
      <w:proofErr w:type="spellEnd"/>
      <w:r w:rsidRPr="006F1F30">
        <w:rPr>
          <w:color w:val="000000"/>
          <w:sz w:val="20"/>
          <w:szCs w:val="20"/>
        </w:rPr>
        <w:t>. — Москва, Саратов : Всероссийский государственный университет юстиции (РПА Минюста России), Ай Пи Эр Медиа, 2016. — 128 c. — ISBN 978-5-00094-344-1. — Текст : электронный // Электронно-библиотечная система IPR BOOKS : [сайт]. — URL: http://www.iprbookshop.ru/68907.html</w:t>
      </w:r>
    </w:p>
    <w:p w:rsidR="006F1F30" w:rsidRPr="006F1F30" w:rsidRDefault="006F1F30" w:rsidP="006F1F30">
      <w:pPr>
        <w:pStyle w:val="afffc"/>
        <w:numPr>
          <w:ilvl w:val="0"/>
          <w:numId w:val="36"/>
        </w:numPr>
        <w:rPr>
          <w:color w:val="000000"/>
          <w:sz w:val="20"/>
          <w:szCs w:val="20"/>
        </w:rPr>
      </w:pPr>
      <w:r w:rsidRPr="006F1F30">
        <w:rPr>
          <w:color w:val="000000"/>
          <w:sz w:val="20"/>
          <w:szCs w:val="20"/>
        </w:rPr>
        <w:t xml:space="preserve">Васильковская, М. И. Социально-культурное творчество участников молодежных объединений в формировании института </w:t>
      </w:r>
      <w:proofErr w:type="spellStart"/>
      <w:r w:rsidRPr="006F1F30">
        <w:rPr>
          <w:color w:val="000000"/>
          <w:sz w:val="20"/>
          <w:szCs w:val="20"/>
        </w:rPr>
        <w:t>волонтерства</w:t>
      </w:r>
      <w:proofErr w:type="spellEnd"/>
      <w:r w:rsidRPr="006F1F30">
        <w:rPr>
          <w:color w:val="000000"/>
          <w:sz w:val="20"/>
          <w:szCs w:val="20"/>
        </w:rPr>
        <w:t xml:space="preserve"> : монография / М. И. Васильковская, В. Д. Пономарёв. — Кемерово : Кемеровский государственный институт культуры, 2017. — 192 c. — ISBN 978-5-8154-0361-1. — Текст : электронный // Цифровой образовательный ресурс IPR SMART : [сайт]. — URL: https://www.iprbookshop.ru/66366.html</w:t>
      </w:r>
    </w:p>
    <w:p w:rsidR="006F1F30" w:rsidRPr="006F1F30" w:rsidRDefault="006F1F30" w:rsidP="006F1F30">
      <w:pPr>
        <w:pStyle w:val="afffc"/>
        <w:numPr>
          <w:ilvl w:val="0"/>
          <w:numId w:val="36"/>
        </w:numPr>
        <w:rPr>
          <w:color w:val="000000"/>
          <w:sz w:val="20"/>
          <w:szCs w:val="20"/>
        </w:rPr>
      </w:pPr>
      <w:r w:rsidRPr="006F1F30">
        <w:rPr>
          <w:color w:val="000000"/>
          <w:sz w:val="20"/>
          <w:szCs w:val="20"/>
        </w:rPr>
        <w:t>Митрофаненко, В. В. Технологии организации волонтерского движения : учебное пособие / В. В. Митрофаненко. — Ставрополь : Северо-Кавказский федеральный университет, 2015. — 130 c. — Текст : электронный // Цифровой образовательный ресурс IPR SMART : [сайт]. — URL: https://www.iprbookshop.ru/63025.html</w:t>
      </w:r>
    </w:p>
    <w:p w:rsidR="002F3BC2" w:rsidRPr="003D14DD" w:rsidRDefault="002F3BC2" w:rsidP="002F3BC2">
      <w:pPr>
        <w:tabs>
          <w:tab w:val="left" w:pos="1080"/>
        </w:tabs>
        <w:ind w:left="709"/>
        <w:jc w:val="both"/>
        <w:rPr>
          <w:sz w:val="20"/>
          <w:szCs w:val="20"/>
        </w:rPr>
      </w:pPr>
    </w:p>
    <w:p w:rsidR="002F3BC2" w:rsidRPr="003D14DD" w:rsidRDefault="00A713AF" w:rsidP="002F3BC2">
      <w:pPr>
        <w:tabs>
          <w:tab w:val="left" w:pos="1080"/>
        </w:tabs>
        <w:suppressAutoHyphens/>
        <w:ind w:firstLine="709"/>
        <w:jc w:val="both"/>
        <w:rPr>
          <w:b/>
          <w:sz w:val="20"/>
          <w:szCs w:val="20"/>
        </w:rPr>
      </w:pPr>
      <w:r>
        <w:rPr>
          <w:b/>
          <w:sz w:val="20"/>
          <w:szCs w:val="20"/>
        </w:rPr>
        <w:t>7</w:t>
      </w:r>
      <w:r w:rsidR="002F3BC2" w:rsidRPr="003D14DD">
        <w:rPr>
          <w:b/>
          <w:sz w:val="20"/>
          <w:szCs w:val="20"/>
        </w:rPr>
        <w:t>.2  Ресурсы информационно-телекоммуникационной сети «Интернет»</w:t>
      </w:r>
    </w:p>
    <w:p w:rsidR="002F3BC2" w:rsidRPr="003D14DD" w:rsidRDefault="002F3BC2" w:rsidP="002F3BC2">
      <w:pPr>
        <w:tabs>
          <w:tab w:val="left" w:pos="900"/>
        </w:tabs>
        <w:suppressAutoHyphens/>
        <w:ind w:firstLine="709"/>
        <w:jc w:val="both"/>
        <w:rPr>
          <w:w w:val="95"/>
          <w:sz w:val="20"/>
          <w:szCs w:val="20"/>
        </w:rPr>
      </w:pPr>
      <w:r w:rsidRPr="003D14DD">
        <w:rPr>
          <w:sz w:val="20"/>
          <w:szCs w:val="20"/>
        </w:rPr>
        <w:t xml:space="preserve">- </w:t>
      </w:r>
      <w:hyperlink r:id="rId8" w:history="1">
        <w:r w:rsidRPr="003D14DD">
          <w:rPr>
            <w:rStyle w:val="ac"/>
            <w:sz w:val="20"/>
            <w:szCs w:val="20"/>
          </w:rPr>
          <w:t>http://avcrf.ru</w:t>
        </w:r>
      </w:hyperlink>
      <w:r w:rsidRPr="003D14DD">
        <w:rPr>
          <w:sz w:val="20"/>
          <w:szCs w:val="20"/>
        </w:rPr>
        <w:t xml:space="preserve">: Сайт Ассоциации волонтерских </w:t>
      </w:r>
      <w:r w:rsidRPr="003D14DD">
        <w:rPr>
          <w:w w:val="95"/>
          <w:sz w:val="20"/>
          <w:szCs w:val="20"/>
        </w:rPr>
        <w:t>центров.</w:t>
      </w:r>
    </w:p>
    <w:p w:rsidR="002F3BC2" w:rsidRPr="003D14DD" w:rsidRDefault="002F3BC2" w:rsidP="002F3BC2">
      <w:pPr>
        <w:tabs>
          <w:tab w:val="left" w:pos="900"/>
        </w:tabs>
        <w:suppressAutoHyphens/>
        <w:ind w:firstLine="709"/>
        <w:jc w:val="both"/>
        <w:rPr>
          <w:sz w:val="20"/>
          <w:szCs w:val="20"/>
        </w:rPr>
      </w:pPr>
      <w:r w:rsidRPr="003D14DD">
        <w:rPr>
          <w:w w:val="95"/>
          <w:sz w:val="20"/>
          <w:szCs w:val="20"/>
        </w:rPr>
        <w:t xml:space="preserve">- </w:t>
      </w:r>
      <w:r w:rsidRPr="003D14DD">
        <w:rPr>
          <w:color w:val="0000FF"/>
          <w:sz w:val="20"/>
          <w:szCs w:val="20"/>
          <w:u w:val="single" w:color="0000FF"/>
          <w:lang w:val="en-US"/>
        </w:rPr>
        <w:t>https</w:t>
      </w:r>
      <w:r w:rsidRPr="003D14DD">
        <w:rPr>
          <w:color w:val="0000FF"/>
          <w:sz w:val="20"/>
          <w:szCs w:val="20"/>
          <w:u w:val="single" w:color="0000FF"/>
        </w:rPr>
        <w:t>://</w:t>
      </w:r>
      <w:proofErr w:type="spellStart"/>
      <w:r w:rsidRPr="003D14DD">
        <w:rPr>
          <w:color w:val="0000FF"/>
          <w:sz w:val="20"/>
          <w:szCs w:val="20"/>
          <w:u w:val="single" w:color="0000FF"/>
        </w:rPr>
        <w:t>добровольцыроссии.рф</w:t>
      </w:r>
      <w:proofErr w:type="spellEnd"/>
      <w:r w:rsidRPr="003D14DD">
        <w:rPr>
          <w:color w:val="0000FF"/>
          <w:sz w:val="20"/>
          <w:szCs w:val="20"/>
        </w:rPr>
        <w:t xml:space="preserve"> </w:t>
      </w:r>
      <w:r w:rsidRPr="003D14DD">
        <w:rPr>
          <w:sz w:val="20"/>
          <w:szCs w:val="20"/>
        </w:rPr>
        <w:t xml:space="preserve">/ </w:t>
      </w:r>
      <w:r w:rsidRPr="003D14DD">
        <w:rPr>
          <w:sz w:val="20"/>
          <w:szCs w:val="20"/>
          <w:lang w:val="en-US"/>
        </w:rPr>
        <w:t>volunteers</w:t>
      </w:r>
      <w:r w:rsidRPr="003D14DD">
        <w:rPr>
          <w:sz w:val="20"/>
          <w:szCs w:val="20"/>
        </w:rPr>
        <w:t>.</w:t>
      </w:r>
      <w:proofErr w:type="spellStart"/>
      <w:r w:rsidRPr="003D14DD">
        <w:rPr>
          <w:sz w:val="20"/>
          <w:szCs w:val="20"/>
          <w:lang w:val="en-US"/>
        </w:rPr>
        <w:t>ru</w:t>
      </w:r>
      <w:proofErr w:type="spellEnd"/>
      <w:r w:rsidRPr="003D14DD">
        <w:rPr>
          <w:sz w:val="20"/>
          <w:szCs w:val="20"/>
        </w:rPr>
        <w:t>: Единая информационная система в сфере развития добровольчества (</w:t>
      </w:r>
      <w:proofErr w:type="spellStart"/>
      <w:r w:rsidRPr="003D14DD">
        <w:rPr>
          <w:sz w:val="20"/>
          <w:szCs w:val="20"/>
        </w:rPr>
        <w:t>волонтерства</w:t>
      </w:r>
      <w:proofErr w:type="spellEnd"/>
      <w:r w:rsidRPr="003D14DD">
        <w:rPr>
          <w:sz w:val="20"/>
          <w:szCs w:val="20"/>
        </w:rPr>
        <w:t>).</w:t>
      </w:r>
    </w:p>
    <w:p w:rsidR="002F3BC2" w:rsidRPr="003D14DD" w:rsidRDefault="002F3BC2" w:rsidP="002F3BC2">
      <w:pPr>
        <w:pStyle w:val="TableParagraph"/>
        <w:ind w:firstLine="709"/>
        <w:jc w:val="both"/>
        <w:rPr>
          <w:rFonts w:ascii="Times New Roman" w:hAnsi="Times New Roman"/>
          <w:sz w:val="20"/>
          <w:szCs w:val="20"/>
          <w:lang w:val="ru-RU"/>
        </w:rPr>
      </w:pPr>
      <w:r w:rsidRPr="003D14DD">
        <w:rPr>
          <w:rFonts w:ascii="Times New Roman" w:hAnsi="Times New Roman"/>
          <w:sz w:val="20"/>
          <w:szCs w:val="20"/>
          <w:lang w:val="ru-RU"/>
        </w:rPr>
        <w:t xml:space="preserve">- </w:t>
      </w:r>
      <w:hyperlink r:id="rId9">
        <w:r w:rsidRPr="003D14DD">
          <w:rPr>
            <w:rFonts w:ascii="Times New Roman" w:hAnsi="Times New Roman"/>
            <w:sz w:val="20"/>
            <w:szCs w:val="20"/>
          </w:rPr>
          <w:t>http</w:t>
        </w:r>
        <w:r w:rsidRPr="003D14DD">
          <w:rPr>
            <w:rFonts w:ascii="Times New Roman" w:hAnsi="Times New Roman"/>
            <w:sz w:val="20"/>
            <w:szCs w:val="20"/>
            <w:lang w:val="ru-RU"/>
          </w:rPr>
          <w:t>://</w:t>
        </w:r>
        <w:proofErr w:type="spellStart"/>
        <w:r w:rsidRPr="003D14DD">
          <w:rPr>
            <w:rFonts w:ascii="Times New Roman" w:hAnsi="Times New Roman"/>
            <w:sz w:val="20"/>
            <w:szCs w:val="20"/>
          </w:rPr>
          <w:t>lawcs</w:t>
        </w:r>
        <w:proofErr w:type="spellEnd"/>
        <w:r w:rsidRPr="003D14DD">
          <w:rPr>
            <w:rFonts w:ascii="Times New Roman" w:hAnsi="Times New Roman"/>
            <w:sz w:val="20"/>
            <w:szCs w:val="20"/>
            <w:lang w:val="ru-RU"/>
          </w:rPr>
          <w:t>.</w:t>
        </w:r>
        <w:proofErr w:type="spellStart"/>
        <w:r w:rsidRPr="003D14DD">
          <w:rPr>
            <w:rFonts w:ascii="Times New Roman" w:hAnsi="Times New Roman"/>
            <w:sz w:val="20"/>
            <w:szCs w:val="20"/>
          </w:rPr>
          <w:t>ru</w:t>
        </w:r>
        <w:proofErr w:type="spellEnd"/>
      </w:hyperlink>
      <w:r w:rsidRPr="003D14DD">
        <w:rPr>
          <w:rFonts w:ascii="Times New Roman" w:hAnsi="Times New Roman"/>
          <w:sz w:val="20"/>
          <w:szCs w:val="20"/>
          <w:lang w:val="ru-RU"/>
        </w:rPr>
        <w:t>: Материалы Ассоциации «Юристы за гражданское общество».</w:t>
      </w:r>
    </w:p>
    <w:p w:rsidR="002F3BC2" w:rsidRPr="003D14DD" w:rsidRDefault="002F3BC2" w:rsidP="002F3BC2">
      <w:pPr>
        <w:pStyle w:val="2f0"/>
        <w:widowControl w:val="0"/>
        <w:tabs>
          <w:tab w:val="left" w:pos="1661"/>
        </w:tabs>
        <w:autoSpaceDE w:val="0"/>
        <w:autoSpaceDN w:val="0"/>
        <w:ind w:left="0" w:firstLine="709"/>
        <w:jc w:val="both"/>
        <w:rPr>
          <w:sz w:val="20"/>
        </w:rPr>
      </w:pPr>
      <w:r w:rsidRPr="003D14DD">
        <w:rPr>
          <w:sz w:val="20"/>
        </w:rPr>
        <w:t>- Особенности волонтёрской деятельности в сфере культуры [Электронный ресурс]. URL:</w:t>
      </w:r>
      <w:r w:rsidRPr="003D14DD">
        <w:rPr>
          <w:color w:val="0000FF"/>
          <w:sz w:val="20"/>
        </w:rPr>
        <w:t xml:space="preserve"> </w:t>
      </w:r>
      <w:hyperlink r:id="rId10">
        <w:r w:rsidRPr="003D14DD">
          <w:rPr>
            <w:color w:val="0000FF"/>
            <w:sz w:val="20"/>
            <w:u w:val="single" w:color="0000FF"/>
          </w:rPr>
          <w:t>http://xn--b1aedacfkrjqgbzj3aoc9lpa.xn--</w:t>
        </w:r>
      </w:hyperlink>
      <w:r w:rsidRPr="003D14DD">
        <w:rPr>
          <w:color w:val="0000FF"/>
          <w:sz w:val="20"/>
          <w:u w:val="single" w:color="0000FF"/>
        </w:rPr>
        <w:t xml:space="preserve"> p1ai/</w:t>
      </w:r>
      <w:proofErr w:type="spellStart"/>
      <w:r w:rsidRPr="003D14DD">
        <w:rPr>
          <w:color w:val="0000FF"/>
          <w:sz w:val="20"/>
          <w:u w:val="single" w:color="0000FF"/>
        </w:rPr>
        <w:t>news</w:t>
      </w:r>
      <w:proofErr w:type="spellEnd"/>
      <w:r w:rsidRPr="003D14DD">
        <w:rPr>
          <w:color w:val="0000FF"/>
          <w:sz w:val="20"/>
          <w:u w:val="single" w:color="0000FF"/>
        </w:rPr>
        <w:t>/2016-06-01-81</w:t>
      </w:r>
      <w:r w:rsidRPr="003D14DD">
        <w:rPr>
          <w:sz w:val="20"/>
        </w:rPr>
        <w:t>.</w:t>
      </w:r>
    </w:p>
    <w:p w:rsidR="002F3BC2" w:rsidRPr="003D14DD" w:rsidRDefault="002F3BC2" w:rsidP="002F3BC2">
      <w:pPr>
        <w:pStyle w:val="2f0"/>
        <w:widowControl w:val="0"/>
        <w:tabs>
          <w:tab w:val="left" w:pos="1661"/>
        </w:tabs>
        <w:autoSpaceDE w:val="0"/>
        <w:autoSpaceDN w:val="0"/>
        <w:ind w:left="0" w:firstLine="709"/>
        <w:jc w:val="both"/>
        <w:rPr>
          <w:sz w:val="20"/>
        </w:rPr>
      </w:pPr>
      <w:r w:rsidRPr="003D14DD">
        <w:rPr>
          <w:sz w:val="20"/>
        </w:rPr>
        <w:t xml:space="preserve">- Материалы о Всероссийском добровольном пожарном обществе [Сайт]. </w:t>
      </w:r>
      <w:r w:rsidRPr="003D14DD">
        <w:rPr>
          <w:sz w:val="20"/>
          <w:lang w:val="en-US"/>
        </w:rPr>
        <w:t>URL</w:t>
      </w:r>
      <w:r w:rsidRPr="003D14DD">
        <w:t xml:space="preserve"> </w:t>
      </w:r>
      <w:r w:rsidRPr="003D14DD">
        <w:rPr>
          <w:sz w:val="20"/>
          <w:lang w:val="en-US"/>
        </w:rPr>
        <w:t>https</w:t>
      </w:r>
      <w:r w:rsidRPr="003D14DD">
        <w:rPr>
          <w:sz w:val="20"/>
        </w:rPr>
        <w:t>://</w:t>
      </w:r>
      <w:r w:rsidRPr="003D14DD">
        <w:rPr>
          <w:sz w:val="20"/>
          <w:lang w:val="en-US"/>
        </w:rPr>
        <w:t>www</w:t>
      </w:r>
      <w:r w:rsidRPr="003D14DD">
        <w:rPr>
          <w:sz w:val="20"/>
        </w:rPr>
        <w:t>.</w:t>
      </w:r>
      <w:proofErr w:type="spellStart"/>
      <w:r w:rsidRPr="003D14DD">
        <w:rPr>
          <w:sz w:val="20"/>
          <w:lang w:val="en-US"/>
        </w:rPr>
        <w:t>vdpo</w:t>
      </w:r>
      <w:proofErr w:type="spellEnd"/>
      <w:r w:rsidRPr="003D14DD">
        <w:rPr>
          <w:sz w:val="20"/>
        </w:rPr>
        <w:t>.</w:t>
      </w:r>
      <w:proofErr w:type="spellStart"/>
      <w:r w:rsidRPr="003D14DD">
        <w:rPr>
          <w:sz w:val="20"/>
          <w:lang w:val="en-US"/>
        </w:rPr>
        <w:t>ru</w:t>
      </w:r>
      <w:proofErr w:type="spellEnd"/>
    </w:p>
    <w:p w:rsidR="002F3BC2" w:rsidRPr="003D14DD" w:rsidRDefault="002F3BC2" w:rsidP="002F3BC2">
      <w:pPr>
        <w:pStyle w:val="2f0"/>
        <w:widowControl w:val="0"/>
        <w:tabs>
          <w:tab w:val="left" w:pos="1661"/>
        </w:tabs>
        <w:autoSpaceDE w:val="0"/>
        <w:autoSpaceDN w:val="0"/>
        <w:ind w:left="0" w:firstLine="709"/>
        <w:jc w:val="both"/>
        <w:rPr>
          <w:sz w:val="20"/>
          <w:lang w:val="en-US"/>
        </w:rPr>
      </w:pPr>
      <w:r w:rsidRPr="003D14DD">
        <w:rPr>
          <w:sz w:val="20"/>
        </w:rPr>
        <w:t xml:space="preserve">- Материалы об Обществе добровольных лесных пожарных [Сайт]. </w:t>
      </w:r>
      <w:r w:rsidRPr="003D14DD">
        <w:rPr>
          <w:sz w:val="20"/>
          <w:lang w:val="en-US"/>
        </w:rPr>
        <w:t>URL:</w:t>
      </w:r>
      <w:r w:rsidRPr="003D14DD">
        <w:rPr>
          <w:color w:val="0000FF"/>
          <w:sz w:val="20"/>
          <w:lang w:val="en-US"/>
        </w:rPr>
        <w:t xml:space="preserve"> </w:t>
      </w:r>
      <w:hyperlink r:id="rId11" w:history="1">
        <w:r w:rsidRPr="003D14DD">
          <w:rPr>
            <w:rStyle w:val="ac"/>
            <w:sz w:val="20"/>
            <w:u w:color="0000FF"/>
            <w:lang w:val="en-US"/>
          </w:rPr>
          <w:t>https://www.forestfire.ru</w:t>
        </w:r>
      </w:hyperlink>
      <w:r w:rsidRPr="003D14DD">
        <w:rPr>
          <w:sz w:val="20"/>
          <w:lang w:val="en-US"/>
        </w:rPr>
        <w:t>.</w:t>
      </w:r>
    </w:p>
    <w:p w:rsidR="002F3BC2" w:rsidRPr="003D14DD" w:rsidRDefault="002F3BC2" w:rsidP="002F3BC2">
      <w:pPr>
        <w:pStyle w:val="2f0"/>
        <w:widowControl w:val="0"/>
        <w:tabs>
          <w:tab w:val="left" w:pos="1661"/>
        </w:tabs>
        <w:autoSpaceDE w:val="0"/>
        <w:autoSpaceDN w:val="0"/>
        <w:ind w:left="0" w:firstLine="709"/>
        <w:jc w:val="both"/>
        <w:rPr>
          <w:sz w:val="20"/>
        </w:rPr>
      </w:pPr>
      <w:r w:rsidRPr="003D14DD">
        <w:rPr>
          <w:sz w:val="20"/>
        </w:rPr>
        <w:t>- Паспорт федерального проекта «Социальная активность» национального проекта «Образование», утвержденный президиумом Совета при Президенте Российской Федерации по стратегическому развитию и национальным проектам (протокол от 24.12.2018</w:t>
      </w:r>
      <w:r w:rsidRPr="003D14DD">
        <w:rPr>
          <w:sz w:val="20"/>
        </w:rPr>
        <w:tab/>
        <w:t xml:space="preserve">№ 16). </w:t>
      </w:r>
      <w:r w:rsidRPr="003D14DD">
        <w:rPr>
          <w:spacing w:val="-5"/>
          <w:sz w:val="20"/>
          <w:lang w:val="en-US"/>
        </w:rPr>
        <w:t>URL</w:t>
      </w:r>
      <w:r w:rsidRPr="003D14DD">
        <w:rPr>
          <w:spacing w:val="-5"/>
          <w:sz w:val="20"/>
        </w:rPr>
        <w:t>:</w:t>
      </w:r>
      <w:hyperlink r:id="rId12">
        <w:r w:rsidRPr="003D14DD">
          <w:rPr>
            <w:spacing w:val="-5"/>
            <w:sz w:val="20"/>
          </w:rPr>
          <w:t xml:space="preserve"> </w:t>
        </w:r>
        <w:proofErr w:type="spellStart"/>
        <w:r w:rsidRPr="003D14DD">
          <w:rPr>
            <w:sz w:val="20"/>
            <w:lang w:val="en-US"/>
          </w:rPr>
          <w:t>ttp</w:t>
        </w:r>
        <w:proofErr w:type="spellEnd"/>
        <w:r w:rsidRPr="003D14DD">
          <w:rPr>
            <w:sz w:val="20"/>
          </w:rPr>
          <w:t>://</w:t>
        </w:r>
        <w:proofErr w:type="spellStart"/>
        <w:r w:rsidRPr="003D14DD">
          <w:rPr>
            <w:sz w:val="20"/>
          </w:rPr>
          <w:t>майскийуказ.рф</w:t>
        </w:r>
        <w:proofErr w:type="spellEnd"/>
        <w:r w:rsidRPr="003D14DD">
          <w:rPr>
            <w:sz w:val="20"/>
          </w:rPr>
          <w:t>/</w:t>
        </w:r>
        <w:r w:rsidRPr="003D14DD">
          <w:rPr>
            <w:sz w:val="20"/>
            <w:lang w:val="en-US"/>
          </w:rPr>
          <w:t>upload</w:t>
        </w:r>
        <w:r w:rsidRPr="003D14DD">
          <w:rPr>
            <w:sz w:val="20"/>
          </w:rPr>
          <w:t>/</w:t>
        </w:r>
        <w:proofErr w:type="spellStart"/>
        <w:r w:rsidRPr="003D14DD">
          <w:rPr>
            <w:sz w:val="20"/>
            <w:lang w:val="en-US"/>
          </w:rPr>
          <w:t>iblock</w:t>
        </w:r>
        <w:proofErr w:type="spellEnd"/>
        <w:r w:rsidRPr="003D14DD">
          <w:rPr>
            <w:sz w:val="20"/>
          </w:rPr>
          <w:t>/</w:t>
        </w:r>
        <w:r w:rsidRPr="003D14DD">
          <w:rPr>
            <w:sz w:val="20"/>
            <w:lang w:val="en-US"/>
          </w:rPr>
          <w:t>a</w:t>
        </w:r>
        <w:r w:rsidRPr="003D14DD">
          <w:rPr>
            <w:sz w:val="20"/>
          </w:rPr>
          <w:t>66/</w:t>
        </w:r>
        <w:proofErr w:type="spellStart"/>
        <w:r w:rsidRPr="003D14DD">
          <w:rPr>
            <w:sz w:val="20"/>
            <w:lang w:val="en-US"/>
          </w:rPr>
          <w:t>Sotsialnaya</w:t>
        </w:r>
        <w:proofErr w:type="spellEnd"/>
        <w:r w:rsidRPr="003D14DD">
          <w:rPr>
            <w:sz w:val="20"/>
          </w:rPr>
          <w:t>-</w:t>
        </w:r>
        <w:proofErr w:type="spellStart"/>
        <w:r w:rsidRPr="003D14DD">
          <w:rPr>
            <w:sz w:val="20"/>
            <w:lang w:val="en-US"/>
          </w:rPr>
          <w:t>aktivnost</w:t>
        </w:r>
        <w:proofErr w:type="spellEnd"/>
        <w:r w:rsidRPr="003D14DD">
          <w:rPr>
            <w:sz w:val="20"/>
          </w:rPr>
          <w:t>-_</w:t>
        </w:r>
        <w:proofErr w:type="spellStart"/>
        <w:r w:rsidRPr="003D14DD">
          <w:rPr>
            <w:sz w:val="20"/>
            <w:lang w:val="en-US"/>
          </w:rPr>
          <w:t>obnov</w:t>
        </w:r>
        <w:proofErr w:type="spellEnd"/>
        <w:r w:rsidRPr="003D14DD">
          <w:rPr>
            <w:sz w:val="20"/>
          </w:rPr>
          <w:t>.-</w:t>
        </w:r>
      </w:hyperlink>
      <w:r w:rsidRPr="003D14DD">
        <w:rPr>
          <w:sz w:val="20"/>
        </w:rPr>
        <w:t xml:space="preserve"> red_.pdf.</w:t>
      </w:r>
    </w:p>
    <w:p w:rsidR="002F3BC2" w:rsidRPr="003D14DD" w:rsidRDefault="002F3BC2" w:rsidP="002F3BC2">
      <w:pPr>
        <w:pStyle w:val="TableParagraph"/>
        <w:ind w:firstLine="709"/>
        <w:jc w:val="both"/>
        <w:rPr>
          <w:rFonts w:ascii="Times New Roman" w:hAnsi="Times New Roman"/>
          <w:sz w:val="20"/>
          <w:szCs w:val="20"/>
          <w:lang w:val="ru-RU"/>
        </w:rPr>
      </w:pPr>
    </w:p>
    <w:p w:rsidR="00B14C1D" w:rsidRDefault="00A713AF" w:rsidP="00B14C1D">
      <w:pPr>
        <w:ind w:firstLine="567"/>
        <w:jc w:val="both"/>
        <w:rPr>
          <w:b/>
          <w:sz w:val="20"/>
          <w:szCs w:val="20"/>
        </w:rPr>
      </w:pPr>
      <w:r>
        <w:rPr>
          <w:b/>
          <w:sz w:val="20"/>
          <w:szCs w:val="20"/>
        </w:rPr>
        <w:t>8</w:t>
      </w:r>
      <w:r w:rsidR="00B14C1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14C1D" w:rsidRDefault="00B14C1D" w:rsidP="00B14C1D">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B14C1D" w:rsidRDefault="00B14C1D" w:rsidP="00B14C1D">
      <w:pPr>
        <w:ind w:firstLine="567"/>
        <w:jc w:val="both"/>
        <w:rPr>
          <w:sz w:val="20"/>
          <w:szCs w:val="20"/>
        </w:rPr>
      </w:pPr>
      <w:r>
        <w:rPr>
          <w:sz w:val="20"/>
          <w:szCs w:val="20"/>
        </w:rPr>
        <w:t xml:space="preserve">- </w:t>
      </w:r>
      <w:r w:rsidR="00873F7F" w:rsidRPr="00873F7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14C1D" w:rsidRDefault="00B14C1D" w:rsidP="00B14C1D">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14C1D" w:rsidRDefault="00B14C1D" w:rsidP="00B14C1D">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lastRenderedPageBreak/>
        <w:t>Свободно распространяемое программное обеспечение (в том числе отечественного производства):</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Электронные каталоги и базы данных https://catalog.unatlib.org.ru/</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proofErr w:type="spellStart"/>
      <w:r w:rsidRPr="003D14DD">
        <w:rPr>
          <w:sz w:val="20"/>
          <w:szCs w:val="20"/>
        </w:rPr>
        <w:t>Инфоурок</w:t>
      </w:r>
      <w:proofErr w:type="spellEnd"/>
      <w:r w:rsidRPr="003D14DD">
        <w:rPr>
          <w:sz w:val="20"/>
          <w:szCs w:val="20"/>
        </w:rPr>
        <w:t>. Ведущий образовательный портал https://infourok.ru/metodicheskie-rekomendacii-organizaciya-volonterskoy-deyatelnosti-2376356.html</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953C80" w:rsidRPr="00953C80" w:rsidRDefault="00953C80" w:rsidP="00A86C2D">
      <w:pPr>
        <w:tabs>
          <w:tab w:val="left" w:pos="360"/>
          <w:tab w:val="left" w:pos="900"/>
          <w:tab w:val="left" w:pos="993"/>
          <w:tab w:val="left" w:pos="1134"/>
        </w:tabs>
        <w:suppressAutoHyphens/>
        <w:ind w:firstLine="709"/>
        <w:jc w:val="both"/>
        <w:rPr>
          <w:sz w:val="20"/>
          <w:szCs w:val="20"/>
        </w:rPr>
      </w:pPr>
      <w:r w:rsidRPr="00953C80">
        <w:rPr>
          <w:sz w:val="20"/>
          <w:szCs w:val="20"/>
        </w:rPr>
        <w:t xml:space="preserve">Справочно-правовая система «Гарант»; </w:t>
      </w:r>
    </w:p>
    <w:p w:rsidR="002F3BC2" w:rsidRDefault="00953C80" w:rsidP="00A86C2D">
      <w:pPr>
        <w:tabs>
          <w:tab w:val="left" w:pos="360"/>
          <w:tab w:val="left" w:pos="900"/>
          <w:tab w:val="left" w:pos="993"/>
          <w:tab w:val="left" w:pos="1134"/>
        </w:tabs>
        <w:suppressAutoHyphens/>
        <w:ind w:firstLine="709"/>
        <w:jc w:val="both"/>
        <w:rPr>
          <w:sz w:val="20"/>
          <w:szCs w:val="20"/>
        </w:rPr>
      </w:pPr>
      <w:r w:rsidRPr="00953C80">
        <w:rPr>
          <w:sz w:val="20"/>
          <w:szCs w:val="20"/>
        </w:rPr>
        <w:t>Справочно-правовая система «Консультант Плюс».</w:t>
      </w:r>
    </w:p>
    <w:p w:rsidR="00335312" w:rsidRDefault="007026E4"/>
    <w:sectPr w:rsidR="00335312" w:rsidSect="00DF1A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0441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3861AA"/>
    <w:multiLevelType w:val="multilevel"/>
    <w:tmpl w:val="013861AA"/>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9D3F1C"/>
    <w:multiLevelType w:val="multilevel"/>
    <w:tmpl w:val="0E9D3F1C"/>
    <w:lvl w:ilvl="0">
      <w:start w:val="1"/>
      <w:numFmt w:val="none"/>
      <w:lvlText w:val=""/>
      <w:lvlJc w:val="left"/>
      <w:pPr>
        <w:ind w:left="1429" w:hanging="360"/>
      </w:pPr>
      <w:rPr>
        <w:rFonts w:ascii="Symbol" w:hAnsi="Symbol"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69920BE"/>
    <w:multiLevelType w:val="multilevel"/>
    <w:tmpl w:val="169920B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C26E01"/>
    <w:multiLevelType w:val="multilevel"/>
    <w:tmpl w:val="20C26E0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A23E52"/>
    <w:multiLevelType w:val="hybridMultilevel"/>
    <w:tmpl w:val="1720A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9"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8815EF0"/>
    <w:multiLevelType w:val="multilevel"/>
    <w:tmpl w:val="38815EF0"/>
    <w:lvl w:ilvl="0">
      <w:start w:val="1"/>
      <w:numFmt w:val="decimal"/>
      <w:lvlText w:val="%1."/>
      <w:lvlJc w:val="left"/>
      <w:pPr>
        <w:ind w:left="2061" w:hanging="360"/>
      </w:pPr>
      <w:rPr>
        <w:rFonts w:cs="Times New Roman" w:hint="default"/>
      </w:rPr>
    </w:lvl>
    <w:lvl w:ilvl="1">
      <w:start w:val="1"/>
      <w:numFmt w:val="lowerLetter"/>
      <w:lvlText w:val="%2."/>
      <w:lvlJc w:val="left"/>
      <w:pPr>
        <w:ind w:left="2781" w:hanging="360"/>
      </w:pPr>
      <w:rPr>
        <w:rFonts w:cs="Times New Roman"/>
      </w:rPr>
    </w:lvl>
    <w:lvl w:ilvl="2">
      <w:start w:val="1"/>
      <w:numFmt w:val="lowerRoman"/>
      <w:lvlText w:val="%3."/>
      <w:lvlJc w:val="right"/>
      <w:pPr>
        <w:ind w:left="3501" w:hanging="180"/>
      </w:pPr>
      <w:rPr>
        <w:rFonts w:cs="Times New Roman"/>
      </w:rPr>
    </w:lvl>
    <w:lvl w:ilvl="3">
      <w:start w:val="1"/>
      <w:numFmt w:val="decimal"/>
      <w:lvlText w:val="%4."/>
      <w:lvlJc w:val="left"/>
      <w:pPr>
        <w:ind w:left="4221" w:hanging="360"/>
      </w:pPr>
      <w:rPr>
        <w:rFonts w:cs="Times New Roman"/>
      </w:rPr>
    </w:lvl>
    <w:lvl w:ilvl="4">
      <w:start w:val="1"/>
      <w:numFmt w:val="lowerLetter"/>
      <w:lvlText w:val="%5."/>
      <w:lvlJc w:val="left"/>
      <w:pPr>
        <w:ind w:left="4941" w:hanging="360"/>
      </w:pPr>
      <w:rPr>
        <w:rFonts w:cs="Times New Roman"/>
      </w:rPr>
    </w:lvl>
    <w:lvl w:ilvl="5">
      <w:start w:val="1"/>
      <w:numFmt w:val="lowerRoman"/>
      <w:lvlText w:val="%6."/>
      <w:lvlJc w:val="right"/>
      <w:pPr>
        <w:ind w:left="5661" w:hanging="180"/>
      </w:pPr>
      <w:rPr>
        <w:rFonts w:cs="Times New Roman"/>
      </w:rPr>
    </w:lvl>
    <w:lvl w:ilvl="6">
      <w:start w:val="1"/>
      <w:numFmt w:val="decimal"/>
      <w:lvlText w:val="%7."/>
      <w:lvlJc w:val="left"/>
      <w:pPr>
        <w:ind w:left="6381" w:hanging="360"/>
      </w:pPr>
      <w:rPr>
        <w:rFonts w:cs="Times New Roman"/>
      </w:rPr>
    </w:lvl>
    <w:lvl w:ilvl="7">
      <w:start w:val="1"/>
      <w:numFmt w:val="lowerLetter"/>
      <w:lvlText w:val="%8."/>
      <w:lvlJc w:val="left"/>
      <w:pPr>
        <w:ind w:left="7101" w:hanging="360"/>
      </w:pPr>
      <w:rPr>
        <w:rFonts w:cs="Times New Roman"/>
      </w:rPr>
    </w:lvl>
    <w:lvl w:ilvl="8">
      <w:start w:val="1"/>
      <w:numFmt w:val="lowerRoman"/>
      <w:lvlText w:val="%9."/>
      <w:lvlJc w:val="right"/>
      <w:pPr>
        <w:ind w:left="7821" w:hanging="180"/>
      </w:pPr>
      <w:rPr>
        <w:rFonts w:cs="Times New Roman"/>
      </w:rPr>
    </w:lvl>
  </w:abstractNum>
  <w:abstractNum w:abstractNumId="23"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4541C07"/>
    <w:multiLevelType w:val="multilevel"/>
    <w:tmpl w:val="44541C07"/>
    <w:lvl w:ilvl="0">
      <w:start w:val="1"/>
      <w:numFmt w:val="decimal"/>
      <w:lvlText w:val="%1."/>
      <w:lvlJc w:val="left"/>
      <w:pPr>
        <w:ind w:left="1352" w:hanging="360"/>
      </w:pPr>
      <w:rPr>
        <w:rFonts w:eastAsia="Times New Roman"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9" w15:restartNumberingAfterBreak="0">
    <w:nsid w:val="496E4E31"/>
    <w:multiLevelType w:val="multilevel"/>
    <w:tmpl w:val="496E4E31"/>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30" w15:restartNumberingAfterBreak="0">
    <w:nsid w:val="57EF3651"/>
    <w:multiLevelType w:val="multilevel"/>
    <w:tmpl w:val="57EF3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5F0A4F80"/>
    <w:multiLevelType w:val="multilevel"/>
    <w:tmpl w:val="5F0A4F8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15:restartNumberingAfterBreak="0">
    <w:nsid w:val="696101DC"/>
    <w:multiLevelType w:val="hybridMultilevel"/>
    <w:tmpl w:val="1720A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
    <w:lvlOverride w:ilvl="0">
      <w:startOverride w:val="1"/>
    </w:lvlOverride>
  </w:num>
  <w:num w:numId="4">
    <w:abstractNumId w:val="35"/>
  </w:num>
  <w:num w:numId="5">
    <w:abstractNumId w:val="3"/>
  </w:num>
  <w:num w:numId="6">
    <w:abstractNumId w:val="21"/>
  </w:num>
  <w:num w:numId="7">
    <w:abstractNumId w:val="6"/>
  </w:num>
  <w:num w:numId="8">
    <w:abstractNumId w:val="24"/>
  </w:num>
  <w:num w:numId="9">
    <w:abstractNumId w:val="16"/>
  </w:num>
  <w:num w:numId="10">
    <w:abstractNumId w:val="2"/>
  </w:num>
  <w:num w:numId="11">
    <w:abstractNumId w:val="11"/>
  </w:num>
  <w:num w:numId="12">
    <w:abstractNumId w:val="28"/>
  </w:num>
  <w:num w:numId="13">
    <w:abstractNumId w:val="12"/>
  </w:num>
  <w:num w:numId="14">
    <w:abstractNumId w:val="18"/>
  </w:num>
  <w:num w:numId="15">
    <w:abstractNumId w:val="8"/>
  </w:num>
  <w:num w:numId="16">
    <w:abstractNumId w:val="9"/>
  </w:num>
  <w:num w:numId="17">
    <w:abstractNumId w:val="23"/>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19"/>
  </w:num>
  <w:num w:numId="21">
    <w:abstractNumId w:val="22"/>
  </w:num>
  <w:num w:numId="22">
    <w:abstractNumId w:val="7"/>
  </w:num>
  <w:num w:numId="23">
    <w:abstractNumId w:val="30"/>
  </w:num>
  <w:num w:numId="24">
    <w:abstractNumId w:val="5"/>
  </w:num>
  <w:num w:numId="25">
    <w:abstractNumId w:val="29"/>
  </w:num>
  <w:num w:numId="26">
    <w:abstractNumId w:val="25"/>
  </w:num>
  <w:num w:numId="27">
    <w:abstractNumId w:val="34"/>
  </w:num>
  <w:num w:numId="28">
    <w:abstractNumId w:val="32"/>
  </w:num>
  <w:num w:numId="29">
    <w:abstractNumId w:val="10"/>
  </w:num>
  <w:num w:numId="30">
    <w:abstractNumId w:val="15"/>
  </w:num>
  <w:num w:numId="31">
    <w:abstractNumId w:val="31"/>
  </w:num>
  <w:num w:numId="32">
    <w:abstractNumId w:val="14"/>
  </w:num>
  <w:num w:numId="33">
    <w:abstractNumId w:val="26"/>
  </w:num>
  <w:num w:numId="34">
    <w:abstractNumId w:val="20"/>
  </w:num>
  <w:num w:numId="35">
    <w:abstractNumId w:val="33"/>
  </w:num>
  <w:num w:numId="3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96D94"/>
    <w:rsid w:val="0006000A"/>
    <w:rsid w:val="00193A53"/>
    <w:rsid w:val="001E5E87"/>
    <w:rsid w:val="002F3BC2"/>
    <w:rsid w:val="0049733D"/>
    <w:rsid w:val="00681AF4"/>
    <w:rsid w:val="006F1F30"/>
    <w:rsid w:val="007026E4"/>
    <w:rsid w:val="007F7C79"/>
    <w:rsid w:val="008710A5"/>
    <w:rsid w:val="00873F7F"/>
    <w:rsid w:val="00953C80"/>
    <w:rsid w:val="009919FF"/>
    <w:rsid w:val="00996D94"/>
    <w:rsid w:val="00A713AF"/>
    <w:rsid w:val="00A86C2D"/>
    <w:rsid w:val="00AE7051"/>
    <w:rsid w:val="00B14C1D"/>
    <w:rsid w:val="00B9111A"/>
    <w:rsid w:val="00BC6FB0"/>
    <w:rsid w:val="00C36E10"/>
    <w:rsid w:val="00D20E1B"/>
    <w:rsid w:val="00DF1A43"/>
    <w:rsid w:val="00EC62D1"/>
    <w:rsid w:val="00ED4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51921F"/>
  <w15:docId w15:val="{4AF0DA95-A331-4B73-8283-C5347460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F3BC2"/>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F3BC2"/>
    <w:pPr>
      <w:ind w:firstLine="454"/>
      <w:outlineLvl w:val="0"/>
    </w:pPr>
    <w:rPr>
      <w:b/>
      <w:caps/>
    </w:rPr>
  </w:style>
  <w:style w:type="paragraph" w:styleId="21">
    <w:name w:val="heading 2"/>
    <w:basedOn w:val="a3"/>
    <w:next w:val="a3"/>
    <w:link w:val="23"/>
    <w:qFormat/>
    <w:rsid w:val="002F3BC2"/>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F3BC2"/>
    <w:pPr>
      <w:spacing w:before="100" w:beforeAutospacing="1" w:after="100" w:afterAutospacing="1"/>
      <w:outlineLvl w:val="2"/>
    </w:pPr>
    <w:rPr>
      <w:b/>
      <w:bCs/>
      <w:sz w:val="27"/>
      <w:szCs w:val="27"/>
    </w:rPr>
  </w:style>
  <w:style w:type="paragraph" w:styleId="41">
    <w:name w:val="heading 4"/>
    <w:basedOn w:val="a3"/>
    <w:next w:val="a3"/>
    <w:link w:val="42"/>
    <w:qFormat/>
    <w:rsid w:val="002F3BC2"/>
    <w:pPr>
      <w:keepNext/>
      <w:spacing w:before="240" w:after="60"/>
      <w:outlineLvl w:val="3"/>
    </w:pPr>
    <w:rPr>
      <w:b/>
      <w:bCs/>
      <w:sz w:val="28"/>
      <w:szCs w:val="28"/>
    </w:rPr>
  </w:style>
  <w:style w:type="paragraph" w:styleId="50">
    <w:name w:val="heading 5"/>
    <w:basedOn w:val="a3"/>
    <w:next w:val="a3"/>
    <w:link w:val="51"/>
    <w:qFormat/>
    <w:rsid w:val="002F3BC2"/>
    <w:pPr>
      <w:spacing w:before="240" w:after="60"/>
      <w:outlineLvl w:val="4"/>
    </w:pPr>
    <w:rPr>
      <w:b/>
      <w:bCs/>
      <w:i/>
      <w:iCs/>
      <w:sz w:val="26"/>
      <w:szCs w:val="26"/>
    </w:rPr>
  </w:style>
  <w:style w:type="paragraph" w:styleId="6">
    <w:name w:val="heading 6"/>
    <w:basedOn w:val="a3"/>
    <w:next w:val="a3"/>
    <w:link w:val="60"/>
    <w:qFormat/>
    <w:rsid w:val="002F3BC2"/>
    <w:pPr>
      <w:spacing w:before="240" w:after="60"/>
      <w:outlineLvl w:val="5"/>
    </w:pPr>
    <w:rPr>
      <w:rFonts w:ascii="Calibri" w:hAnsi="Calibri"/>
      <w:b/>
      <w:bCs/>
      <w:sz w:val="22"/>
      <w:szCs w:val="22"/>
    </w:rPr>
  </w:style>
  <w:style w:type="paragraph" w:styleId="7">
    <w:name w:val="heading 7"/>
    <w:basedOn w:val="a3"/>
    <w:next w:val="a3"/>
    <w:link w:val="70"/>
    <w:qFormat/>
    <w:rsid w:val="002F3BC2"/>
    <w:pPr>
      <w:spacing w:before="240" w:after="60"/>
      <w:outlineLvl w:val="6"/>
    </w:pPr>
    <w:rPr>
      <w:rFonts w:ascii="Calibri" w:hAnsi="Calibri"/>
    </w:rPr>
  </w:style>
  <w:style w:type="paragraph" w:styleId="80">
    <w:name w:val="heading 8"/>
    <w:basedOn w:val="a3"/>
    <w:next w:val="a3"/>
    <w:link w:val="81"/>
    <w:qFormat/>
    <w:rsid w:val="002F3BC2"/>
    <w:pPr>
      <w:spacing w:before="240" w:after="60"/>
      <w:outlineLvl w:val="7"/>
    </w:pPr>
    <w:rPr>
      <w:rFonts w:ascii="Calibri" w:hAnsi="Calibri"/>
      <w:i/>
      <w:iCs/>
      <w:lang w:eastAsia="en-US"/>
    </w:rPr>
  </w:style>
  <w:style w:type="paragraph" w:styleId="9">
    <w:name w:val="heading 9"/>
    <w:basedOn w:val="a3"/>
    <w:next w:val="a3"/>
    <w:link w:val="90"/>
    <w:qFormat/>
    <w:rsid w:val="002F3BC2"/>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F3BC2"/>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F3BC2"/>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F3BC2"/>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F3BC2"/>
    <w:rPr>
      <w:rFonts w:ascii="Times New Roman" w:eastAsia="Times New Roman" w:hAnsi="Times New Roman" w:cs="Times New Roman"/>
      <w:b/>
      <w:bCs/>
      <w:sz w:val="28"/>
      <w:szCs w:val="28"/>
    </w:rPr>
  </w:style>
  <w:style w:type="character" w:customStyle="1" w:styleId="51">
    <w:name w:val="Заголовок 5 Знак"/>
    <w:basedOn w:val="a4"/>
    <w:link w:val="50"/>
    <w:rsid w:val="002F3BC2"/>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F3BC2"/>
    <w:rPr>
      <w:rFonts w:ascii="Calibri" w:eastAsia="Times New Roman" w:hAnsi="Calibri" w:cs="Times New Roman"/>
      <w:b/>
      <w:bCs/>
    </w:rPr>
  </w:style>
  <w:style w:type="character" w:customStyle="1" w:styleId="70">
    <w:name w:val="Заголовок 7 Знак"/>
    <w:basedOn w:val="a4"/>
    <w:link w:val="7"/>
    <w:rsid w:val="002F3BC2"/>
    <w:rPr>
      <w:rFonts w:ascii="Calibri" w:eastAsia="Times New Roman" w:hAnsi="Calibri" w:cs="Times New Roman"/>
      <w:sz w:val="24"/>
      <w:szCs w:val="24"/>
    </w:rPr>
  </w:style>
  <w:style w:type="character" w:customStyle="1" w:styleId="81">
    <w:name w:val="Заголовок 8 Знак"/>
    <w:basedOn w:val="a4"/>
    <w:link w:val="80"/>
    <w:rsid w:val="002F3BC2"/>
    <w:rPr>
      <w:rFonts w:ascii="Calibri" w:eastAsia="Times New Roman" w:hAnsi="Calibri" w:cs="Times New Roman"/>
      <w:i/>
      <w:iCs/>
      <w:sz w:val="24"/>
      <w:szCs w:val="24"/>
    </w:rPr>
  </w:style>
  <w:style w:type="character" w:customStyle="1" w:styleId="90">
    <w:name w:val="Заголовок 9 Знак"/>
    <w:basedOn w:val="a4"/>
    <w:link w:val="9"/>
    <w:rsid w:val="002F3BC2"/>
    <w:rPr>
      <w:rFonts w:ascii="Cambria" w:eastAsia="Times New Roman" w:hAnsi="Cambria" w:cs="Times New Roman"/>
    </w:rPr>
  </w:style>
  <w:style w:type="character" w:customStyle="1" w:styleId="14">
    <w:name w:val="Заголовок 1 Знак4"/>
    <w:link w:val="11"/>
    <w:locked/>
    <w:rsid w:val="002F3BC2"/>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F3BC2"/>
    <w:rPr>
      <w:rFonts w:ascii="Arial" w:eastAsia="Times New Roman" w:hAnsi="Arial" w:cs="Arial"/>
      <w:b/>
      <w:bCs/>
      <w:i/>
      <w:iCs/>
      <w:sz w:val="28"/>
      <w:szCs w:val="28"/>
    </w:rPr>
  </w:style>
  <w:style w:type="character" w:customStyle="1" w:styleId="320">
    <w:name w:val="Заголовок 3 Знак2"/>
    <w:link w:val="32"/>
    <w:locked/>
    <w:rsid w:val="002F3BC2"/>
    <w:rPr>
      <w:rFonts w:ascii="Times New Roman" w:eastAsia="Times New Roman" w:hAnsi="Times New Roman" w:cs="Times New Roman"/>
      <w:b/>
      <w:bCs/>
      <w:sz w:val="27"/>
      <w:szCs w:val="27"/>
      <w:lang w:eastAsia="ru-RU"/>
    </w:rPr>
  </w:style>
  <w:style w:type="character" w:styleId="HTML">
    <w:name w:val="HTML Sample"/>
    <w:rsid w:val="002F3BC2"/>
    <w:rPr>
      <w:rFonts w:ascii="Courier New" w:eastAsia="Times New Roman" w:hAnsi="Courier New" w:cs="Courier New"/>
    </w:rPr>
  </w:style>
  <w:style w:type="character" w:styleId="a7">
    <w:name w:val="FollowedHyperlink"/>
    <w:rsid w:val="002F3BC2"/>
    <w:rPr>
      <w:color w:val="800080"/>
      <w:u w:val="single"/>
    </w:rPr>
  </w:style>
  <w:style w:type="character" w:styleId="a8">
    <w:name w:val="footnote reference"/>
    <w:unhideWhenUsed/>
    <w:rsid w:val="002F3BC2"/>
    <w:rPr>
      <w:vertAlign w:val="superscript"/>
    </w:rPr>
  </w:style>
  <w:style w:type="character" w:styleId="a9">
    <w:name w:val="annotation reference"/>
    <w:rsid w:val="002F3BC2"/>
    <w:rPr>
      <w:sz w:val="16"/>
      <w:szCs w:val="16"/>
    </w:rPr>
  </w:style>
  <w:style w:type="character" w:styleId="aa">
    <w:name w:val="endnote reference"/>
    <w:unhideWhenUsed/>
    <w:rsid w:val="002F3BC2"/>
    <w:rPr>
      <w:vertAlign w:val="superscript"/>
    </w:rPr>
  </w:style>
  <w:style w:type="character" w:styleId="HTML0">
    <w:name w:val="HTML Acronym"/>
    <w:rsid w:val="002F3BC2"/>
  </w:style>
  <w:style w:type="character" w:styleId="ab">
    <w:name w:val="Emphasis"/>
    <w:qFormat/>
    <w:rsid w:val="002F3BC2"/>
    <w:rPr>
      <w:i/>
      <w:iCs/>
    </w:rPr>
  </w:style>
  <w:style w:type="character" w:styleId="ac">
    <w:name w:val="Hyperlink"/>
    <w:uiPriority w:val="99"/>
    <w:rsid w:val="002F3BC2"/>
    <w:rPr>
      <w:color w:val="000000"/>
      <w:u w:val="single"/>
    </w:rPr>
  </w:style>
  <w:style w:type="character" w:styleId="HTML1">
    <w:name w:val="HTML Code"/>
    <w:rsid w:val="002F3BC2"/>
    <w:rPr>
      <w:rFonts w:ascii="Courier New" w:eastAsia="Times New Roman" w:hAnsi="Courier New" w:cs="Courier New"/>
      <w:sz w:val="20"/>
      <w:szCs w:val="20"/>
    </w:rPr>
  </w:style>
  <w:style w:type="character" w:styleId="ad">
    <w:name w:val="page number"/>
    <w:rsid w:val="002F3BC2"/>
  </w:style>
  <w:style w:type="character" w:styleId="ae">
    <w:name w:val="line number"/>
    <w:unhideWhenUsed/>
    <w:rsid w:val="002F3BC2"/>
  </w:style>
  <w:style w:type="character" w:styleId="HTML2">
    <w:name w:val="HTML Definition"/>
    <w:rsid w:val="002F3BC2"/>
    <w:rPr>
      <w:i/>
      <w:iCs/>
    </w:rPr>
  </w:style>
  <w:style w:type="character" w:styleId="HTML3">
    <w:name w:val="HTML Variable"/>
    <w:rsid w:val="002F3BC2"/>
    <w:rPr>
      <w:i/>
      <w:iCs/>
    </w:rPr>
  </w:style>
  <w:style w:type="character" w:styleId="HTML4">
    <w:name w:val="HTML Typewriter"/>
    <w:rsid w:val="002F3BC2"/>
    <w:rPr>
      <w:rFonts w:ascii="Courier New" w:eastAsia="Times New Roman" w:hAnsi="Courier New" w:cs="Courier New"/>
      <w:sz w:val="20"/>
      <w:szCs w:val="20"/>
    </w:rPr>
  </w:style>
  <w:style w:type="character" w:styleId="af">
    <w:name w:val="Strong"/>
    <w:uiPriority w:val="22"/>
    <w:qFormat/>
    <w:rsid w:val="002F3BC2"/>
    <w:rPr>
      <w:b/>
      <w:bCs/>
    </w:rPr>
  </w:style>
  <w:style w:type="character" w:styleId="HTML5">
    <w:name w:val="HTML Cite"/>
    <w:unhideWhenUsed/>
    <w:rsid w:val="002F3BC2"/>
    <w:rPr>
      <w:i/>
      <w:iCs/>
    </w:rPr>
  </w:style>
  <w:style w:type="paragraph" w:styleId="af0">
    <w:name w:val="Balloon Text"/>
    <w:basedOn w:val="a3"/>
    <w:link w:val="af1"/>
    <w:rsid w:val="002F3BC2"/>
    <w:rPr>
      <w:rFonts w:ascii="Tahoma" w:hAnsi="Tahoma"/>
      <w:sz w:val="16"/>
      <w:szCs w:val="16"/>
    </w:rPr>
  </w:style>
  <w:style w:type="character" w:customStyle="1" w:styleId="af1">
    <w:name w:val="Текст выноски Знак"/>
    <w:basedOn w:val="a4"/>
    <w:link w:val="af0"/>
    <w:rsid w:val="002F3BC2"/>
    <w:rPr>
      <w:rFonts w:ascii="Tahoma" w:eastAsia="Times New Roman" w:hAnsi="Tahoma" w:cs="Times New Roman"/>
      <w:sz w:val="16"/>
      <w:szCs w:val="16"/>
    </w:rPr>
  </w:style>
  <w:style w:type="paragraph" w:styleId="24">
    <w:name w:val="Body Text 2"/>
    <w:basedOn w:val="a3"/>
    <w:link w:val="25"/>
    <w:rsid w:val="002F3BC2"/>
    <w:pPr>
      <w:jc w:val="both"/>
    </w:pPr>
    <w:rPr>
      <w:color w:val="000000"/>
      <w:sz w:val="28"/>
    </w:rPr>
  </w:style>
  <w:style w:type="character" w:customStyle="1" w:styleId="25">
    <w:name w:val="Основной текст 2 Знак"/>
    <w:basedOn w:val="a4"/>
    <w:link w:val="24"/>
    <w:rsid w:val="002F3BC2"/>
    <w:rPr>
      <w:rFonts w:ascii="Times New Roman" w:eastAsia="Times New Roman" w:hAnsi="Times New Roman" w:cs="Times New Roman"/>
      <w:color w:val="000000"/>
      <w:sz w:val="28"/>
      <w:szCs w:val="24"/>
      <w:lang w:eastAsia="ru-RU"/>
    </w:rPr>
  </w:style>
  <w:style w:type="paragraph" w:styleId="5">
    <w:name w:val="List Number 5"/>
    <w:basedOn w:val="a3"/>
    <w:rsid w:val="002F3BC2"/>
    <w:pPr>
      <w:numPr>
        <w:numId w:val="1"/>
      </w:numPr>
      <w:tabs>
        <w:tab w:val="left" w:pos="1492"/>
      </w:tabs>
    </w:pPr>
  </w:style>
  <w:style w:type="paragraph" w:styleId="af2">
    <w:name w:val="Normal Indent"/>
    <w:basedOn w:val="a3"/>
    <w:rsid w:val="002F3BC2"/>
    <w:pPr>
      <w:ind w:firstLine="720"/>
      <w:jc w:val="both"/>
    </w:pPr>
    <w:rPr>
      <w:sz w:val="28"/>
      <w:szCs w:val="20"/>
    </w:rPr>
  </w:style>
  <w:style w:type="paragraph" w:styleId="af3">
    <w:name w:val="Plain Text"/>
    <w:basedOn w:val="a3"/>
    <w:link w:val="af4"/>
    <w:rsid w:val="002F3BC2"/>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F3BC2"/>
    <w:rPr>
      <w:rFonts w:ascii="Courier New" w:eastAsia="Times New Roman" w:hAnsi="Courier New" w:cs="Courier New"/>
      <w:sz w:val="20"/>
      <w:szCs w:val="20"/>
      <w:lang w:eastAsia="ru-RU"/>
    </w:rPr>
  </w:style>
  <w:style w:type="paragraph" w:styleId="34">
    <w:name w:val="Body Text Indent 3"/>
    <w:basedOn w:val="a3"/>
    <w:link w:val="330"/>
    <w:rsid w:val="002F3BC2"/>
    <w:pPr>
      <w:spacing w:after="120"/>
      <w:ind w:left="283"/>
    </w:pPr>
    <w:rPr>
      <w:sz w:val="16"/>
      <w:szCs w:val="16"/>
    </w:rPr>
  </w:style>
  <w:style w:type="character" w:customStyle="1" w:styleId="35">
    <w:name w:val="Основной текст с отступом 3 Знак"/>
    <w:basedOn w:val="a4"/>
    <w:rsid w:val="002F3BC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F3BC2"/>
    <w:rPr>
      <w:rFonts w:ascii="Times New Roman" w:eastAsia="Times New Roman" w:hAnsi="Times New Roman" w:cs="Times New Roman"/>
      <w:sz w:val="16"/>
      <w:szCs w:val="16"/>
      <w:lang w:eastAsia="ru-RU"/>
    </w:rPr>
  </w:style>
  <w:style w:type="paragraph" w:styleId="af5">
    <w:name w:val="endnote text"/>
    <w:basedOn w:val="a3"/>
    <w:link w:val="af6"/>
    <w:unhideWhenUsed/>
    <w:rsid w:val="002F3BC2"/>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F3BC2"/>
    <w:rPr>
      <w:rFonts w:ascii="Times New Roman" w:eastAsia="Times New Roman" w:hAnsi="Times New Roman" w:cs="Times New Roman"/>
      <w:color w:val="000000"/>
      <w:sz w:val="28"/>
      <w:szCs w:val="24"/>
    </w:rPr>
  </w:style>
  <w:style w:type="paragraph" w:styleId="af7">
    <w:name w:val="caption"/>
    <w:basedOn w:val="a3"/>
    <w:next w:val="a3"/>
    <w:qFormat/>
    <w:rsid w:val="002F3BC2"/>
    <w:rPr>
      <w:b/>
      <w:bCs/>
      <w:sz w:val="20"/>
      <w:szCs w:val="20"/>
    </w:rPr>
  </w:style>
  <w:style w:type="paragraph" w:styleId="af8">
    <w:name w:val="annotation text"/>
    <w:basedOn w:val="a3"/>
    <w:link w:val="af9"/>
    <w:rsid w:val="002F3BC2"/>
    <w:rPr>
      <w:sz w:val="20"/>
      <w:szCs w:val="20"/>
    </w:rPr>
  </w:style>
  <w:style w:type="character" w:customStyle="1" w:styleId="af9">
    <w:name w:val="Текст примечания Знак"/>
    <w:basedOn w:val="a4"/>
    <w:link w:val="af8"/>
    <w:rsid w:val="002F3BC2"/>
    <w:rPr>
      <w:rFonts w:ascii="Times New Roman" w:eastAsia="Times New Roman" w:hAnsi="Times New Roman" w:cs="Times New Roman"/>
      <w:sz w:val="20"/>
      <w:szCs w:val="20"/>
      <w:lang w:eastAsia="ru-RU"/>
    </w:rPr>
  </w:style>
  <w:style w:type="paragraph" w:styleId="13">
    <w:name w:val="index 1"/>
    <w:basedOn w:val="a3"/>
    <w:next w:val="a3"/>
    <w:rsid w:val="002F3BC2"/>
    <w:pPr>
      <w:suppressAutoHyphens/>
      <w:ind w:left="240" w:hanging="240"/>
    </w:pPr>
    <w:rPr>
      <w:lang w:eastAsia="ar-SA"/>
    </w:rPr>
  </w:style>
  <w:style w:type="paragraph" w:styleId="afa">
    <w:name w:val="annotation subject"/>
    <w:basedOn w:val="af8"/>
    <w:next w:val="af8"/>
    <w:link w:val="afb"/>
    <w:rsid w:val="002F3BC2"/>
    <w:rPr>
      <w:b/>
      <w:bCs/>
    </w:rPr>
  </w:style>
  <w:style w:type="character" w:customStyle="1" w:styleId="afb">
    <w:name w:val="Тема примечания Знак"/>
    <w:basedOn w:val="af9"/>
    <w:link w:val="afa"/>
    <w:rsid w:val="002F3BC2"/>
    <w:rPr>
      <w:rFonts w:ascii="Times New Roman" w:eastAsia="Times New Roman" w:hAnsi="Times New Roman" w:cs="Times New Roman"/>
      <w:b/>
      <w:bCs/>
      <w:sz w:val="20"/>
      <w:szCs w:val="20"/>
      <w:lang w:eastAsia="ru-RU"/>
    </w:rPr>
  </w:style>
  <w:style w:type="paragraph" w:styleId="afc">
    <w:name w:val="Document Map"/>
    <w:basedOn w:val="a3"/>
    <w:link w:val="afd"/>
    <w:rsid w:val="002F3BC2"/>
    <w:pPr>
      <w:shd w:val="clear" w:color="auto" w:fill="000080"/>
    </w:pPr>
    <w:rPr>
      <w:rFonts w:ascii="Tahoma" w:hAnsi="Tahoma"/>
      <w:sz w:val="20"/>
      <w:szCs w:val="20"/>
    </w:rPr>
  </w:style>
  <w:style w:type="character" w:customStyle="1" w:styleId="afd">
    <w:name w:val="Схема документа Знак"/>
    <w:basedOn w:val="a4"/>
    <w:link w:val="afc"/>
    <w:rsid w:val="002F3BC2"/>
    <w:rPr>
      <w:rFonts w:ascii="Tahoma" w:eastAsia="Times New Roman" w:hAnsi="Tahoma" w:cs="Times New Roman"/>
      <w:sz w:val="20"/>
      <w:szCs w:val="20"/>
      <w:shd w:val="clear" w:color="auto" w:fill="000080"/>
    </w:rPr>
  </w:style>
  <w:style w:type="paragraph" w:styleId="afe">
    <w:name w:val="footnote text"/>
    <w:basedOn w:val="a3"/>
    <w:link w:val="aff"/>
    <w:rsid w:val="002F3BC2"/>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F3BC2"/>
    <w:rPr>
      <w:rFonts w:ascii="Courier New" w:eastAsia="Courier New" w:hAnsi="Courier New" w:cs="Courier New"/>
      <w:color w:val="000000"/>
      <w:sz w:val="28"/>
      <w:szCs w:val="24"/>
      <w:lang w:eastAsia="ru-RU"/>
    </w:rPr>
  </w:style>
  <w:style w:type="paragraph" w:styleId="8">
    <w:name w:val="toc 8"/>
    <w:basedOn w:val="a3"/>
    <w:next w:val="a3"/>
    <w:rsid w:val="002F3BC2"/>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F3BC2"/>
    <w:pPr>
      <w:numPr>
        <w:numId w:val="3"/>
      </w:numPr>
      <w:tabs>
        <w:tab w:val="left" w:pos="926"/>
      </w:tabs>
    </w:pPr>
  </w:style>
  <w:style w:type="paragraph" w:styleId="HTML6">
    <w:name w:val="HTML Address"/>
    <w:basedOn w:val="a3"/>
    <w:link w:val="HTML7"/>
    <w:unhideWhenUsed/>
    <w:rsid w:val="002F3BC2"/>
    <w:rPr>
      <w:sz w:val="16"/>
      <w:szCs w:val="16"/>
    </w:rPr>
  </w:style>
  <w:style w:type="character" w:customStyle="1" w:styleId="HTML7">
    <w:name w:val="Адрес HTML Знак"/>
    <w:basedOn w:val="a4"/>
    <w:link w:val="HTML6"/>
    <w:rsid w:val="002F3BC2"/>
    <w:rPr>
      <w:rFonts w:ascii="Times New Roman" w:eastAsia="Times New Roman" w:hAnsi="Times New Roman" w:cs="Times New Roman"/>
      <w:sz w:val="16"/>
      <w:szCs w:val="16"/>
      <w:lang w:val="ru-RU" w:eastAsia="ru-RU"/>
    </w:rPr>
  </w:style>
  <w:style w:type="paragraph" w:styleId="aff0">
    <w:name w:val="header"/>
    <w:basedOn w:val="a3"/>
    <w:link w:val="aff1"/>
    <w:rsid w:val="002F3BC2"/>
    <w:pPr>
      <w:tabs>
        <w:tab w:val="center" w:pos="4677"/>
        <w:tab w:val="right" w:pos="9355"/>
      </w:tabs>
    </w:pPr>
    <w:rPr>
      <w:b/>
      <w:caps/>
    </w:rPr>
  </w:style>
  <w:style w:type="character" w:customStyle="1" w:styleId="aff1">
    <w:name w:val="Верхний колонтитул Знак"/>
    <w:basedOn w:val="a4"/>
    <w:link w:val="aff0"/>
    <w:rsid w:val="002F3BC2"/>
    <w:rPr>
      <w:rFonts w:ascii="Times New Roman" w:eastAsia="Times New Roman" w:hAnsi="Times New Roman" w:cs="Times New Roman"/>
      <w:b/>
      <w:caps/>
      <w:sz w:val="24"/>
      <w:szCs w:val="24"/>
      <w:lang w:eastAsia="ru-RU"/>
    </w:rPr>
  </w:style>
  <w:style w:type="paragraph" w:styleId="91">
    <w:name w:val="toc 9"/>
    <w:basedOn w:val="a3"/>
    <w:next w:val="a3"/>
    <w:rsid w:val="002F3BC2"/>
    <w:pPr>
      <w:spacing w:after="100" w:line="276" w:lineRule="auto"/>
      <w:ind w:left="1760"/>
    </w:pPr>
    <w:rPr>
      <w:rFonts w:ascii="Calibri" w:hAnsi="Calibri"/>
      <w:sz w:val="22"/>
      <w:szCs w:val="22"/>
    </w:rPr>
  </w:style>
  <w:style w:type="paragraph" w:styleId="71">
    <w:name w:val="toc 7"/>
    <w:basedOn w:val="a3"/>
    <w:next w:val="a3"/>
    <w:rsid w:val="002F3BC2"/>
    <w:pPr>
      <w:spacing w:after="100" w:line="276" w:lineRule="auto"/>
      <w:ind w:left="1320"/>
    </w:pPr>
    <w:rPr>
      <w:rFonts w:ascii="Calibri" w:hAnsi="Calibri"/>
      <w:sz w:val="22"/>
      <w:szCs w:val="22"/>
    </w:rPr>
  </w:style>
  <w:style w:type="paragraph" w:styleId="aff2">
    <w:name w:val="Body Text"/>
    <w:basedOn w:val="a3"/>
    <w:link w:val="43"/>
    <w:rsid w:val="002F3BC2"/>
    <w:pPr>
      <w:spacing w:after="120"/>
    </w:pPr>
  </w:style>
  <w:style w:type="character" w:customStyle="1" w:styleId="aff3">
    <w:name w:val="Основной текст Знак"/>
    <w:basedOn w:val="a4"/>
    <w:rsid w:val="002F3BC2"/>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F3BC2"/>
    <w:rPr>
      <w:rFonts w:ascii="Times New Roman" w:eastAsia="Times New Roman" w:hAnsi="Times New Roman" w:cs="Times New Roman"/>
      <w:sz w:val="24"/>
      <w:szCs w:val="24"/>
      <w:lang w:eastAsia="ru-RU"/>
    </w:rPr>
  </w:style>
  <w:style w:type="paragraph" w:styleId="aff4">
    <w:name w:val="index heading"/>
    <w:basedOn w:val="a3"/>
    <w:rsid w:val="002F3BC2"/>
    <w:pPr>
      <w:suppressLineNumbers/>
      <w:suppressAutoHyphens/>
    </w:pPr>
    <w:rPr>
      <w:rFonts w:cs="Tahoma"/>
      <w:lang w:eastAsia="ar-SA"/>
    </w:rPr>
  </w:style>
  <w:style w:type="paragraph" w:styleId="15">
    <w:name w:val="toc 1"/>
    <w:basedOn w:val="a3"/>
    <w:next w:val="a3"/>
    <w:link w:val="16"/>
    <w:rsid w:val="002F3BC2"/>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F3BC2"/>
    <w:rPr>
      <w:rFonts w:ascii="Times New Roman" w:eastAsia="Times New Roman" w:hAnsi="Times New Roman" w:cs="Times New Roman"/>
      <w:color w:val="000000"/>
      <w:sz w:val="24"/>
      <w:szCs w:val="24"/>
      <w:lang w:eastAsia="ru-RU"/>
    </w:rPr>
  </w:style>
  <w:style w:type="paragraph" w:styleId="aff5">
    <w:name w:val="macro"/>
    <w:link w:val="aff6"/>
    <w:rsid w:val="002F3B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F3BC2"/>
    <w:rPr>
      <w:rFonts w:ascii="Courier New" w:eastAsia="Times New Roman" w:hAnsi="Courier New" w:cs="Times New Roman"/>
      <w:sz w:val="20"/>
      <w:szCs w:val="20"/>
      <w:lang w:val="en-US" w:eastAsia="ru-RU"/>
    </w:rPr>
  </w:style>
  <w:style w:type="paragraph" w:styleId="61">
    <w:name w:val="toc 6"/>
    <w:basedOn w:val="a3"/>
    <w:next w:val="a3"/>
    <w:rsid w:val="002F3BC2"/>
    <w:pPr>
      <w:spacing w:after="100" w:line="276" w:lineRule="auto"/>
      <w:ind w:left="1100"/>
    </w:pPr>
    <w:rPr>
      <w:rFonts w:ascii="Calibri" w:hAnsi="Calibri"/>
      <w:sz w:val="22"/>
      <w:szCs w:val="22"/>
    </w:rPr>
  </w:style>
  <w:style w:type="paragraph" w:styleId="36">
    <w:name w:val="toc 3"/>
    <w:basedOn w:val="a3"/>
    <w:next w:val="a3"/>
    <w:rsid w:val="002F3BC2"/>
    <w:pPr>
      <w:widowControl w:val="0"/>
      <w:tabs>
        <w:tab w:val="left" w:pos="360"/>
      </w:tabs>
      <w:autoSpaceDE w:val="0"/>
      <w:autoSpaceDN w:val="0"/>
      <w:adjustRightInd w:val="0"/>
      <w:ind w:left="400"/>
    </w:pPr>
    <w:rPr>
      <w:szCs w:val="20"/>
    </w:rPr>
  </w:style>
  <w:style w:type="paragraph" w:styleId="26">
    <w:name w:val="toc 2"/>
    <w:basedOn w:val="a3"/>
    <w:next w:val="a3"/>
    <w:rsid w:val="002F3BC2"/>
    <w:pPr>
      <w:widowControl w:val="0"/>
      <w:tabs>
        <w:tab w:val="left" w:pos="360"/>
      </w:tabs>
      <w:autoSpaceDE w:val="0"/>
      <w:autoSpaceDN w:val="0"/>
      <w:adjustRightInd w:val="0"/>
      <w:ind w:left="200"/>
    </w:pPr>
    <w:rPr>
      <w:szCs w:val="20"/>
    </w:rPr>
  </w:style>
  <w:style w:type="paragraph" w:styleId="40">
    <w:name w:val="toc 4"/>
    <w:basedOn w:val="a3"/>
    <w:next w:val="a3"/>
    <w:rsid w:val="002F3BC2"/>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F3BC2"/>
    <w:pPr>
      <w:spacing w:after="100" w:line="276" w:lineRule="auto"/>
      <w:ind w:left="880"/>
    </w:pPr>
    <w:rPr>
      <w:rFonts w:ascii="Calibri" w:hAnsi="Calibri"/>
      <w:sz w:val="22"/>
      <w:szCs w:val="22"/>
    </w:rPr>
  </w:style>
  <w:style w:type="paragraph" w:styleId="53">
    <w:name w:val="List Bullet 5"/>
    <w:basedOn w:val="a3"/>
    <w:rsid w:val="002F3BC2"/>
    <w:pPr>
      <w:ind w:left="1132" w:hanging="283"/>
    </w:pPr>
    <w:rPr>
      <w:color w:val="00000A"/>
    </w:rPr>
  </w:style>
  <w:style w:type="paragraph" w:styleId="aff7">
    <w:name w:val="Body Text First Indent"/>
    <w:basedOn w:val="aff2"/>
    <w:link w:val="aff8"/>
    <w:rsid w:val="002F3BC2"/>
    <w:pPr>
      <w:ind w:firstLine="210"/>
    </w:pPr>
    <w:rPr>
      <w:b/>
      <w:bCs/>
      <w:sz w:val="27"/>
      <w:szCs w:val="27"/>
    </w:rPr>
  </w:style>
  <w:style w:type="character" w:customStyle="1" w:styleId="aff8">
    <w:name w:val="Красная строка Знак"/>
    <w:basedOn w:val="aff3"/>
    <w:link w:val="aff7"/>
    <w:rsid w:val="002F3BC2"/>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F3BC2"/>
    <w:pPr>
      <w:spacing w:after="120"/>
      <w:ind w:left="283"/>
    </w:pPr>
  </w:style>
  <w:style w:type="character" w:customStyle="1" w:styleId="affa">
    <w:name w:val="Основной текст с отступом Знак"/>
    <w:basedOn w:val="a4"/>
    <w:link w:val="aff9"/>
    <w:semiHidden/>
    <w:rsid w:val="002F3BC2"/>
    <w:rPr>
      <w:rFonts w:ascii="Times New Roman" w:eastAsia="Times New Roman" w:hAnsi="Times New Roman" w:cs="Times New Roman"/>
      <w:sz w:val="24"/>
      <w:szCs w:val="24"/>
      <w:lang w:eastAsia="ru-RU"/>
    </w:rPr>
  </w:style>
  <w:style w:type="paragraph" w:styleId="27">
    <w:name w:val="Body Text First Indent 2"/>
    <w:basedOn w:val="aff9"/>
    <w:link w:val="28"/>
    <w:rsid w:val="002F3BC2"/>
    <w:pPr>
      <w:ind w:firstLine="210"/>
    </w:pPr>
  </w:style>
  <w:style w:type="character" w:customStyle="1" w:styleId="28">
    <w:name w:val="Красная строка 2 Знак"/>
    <w:basedOn w:val="affa"/>
    <w:link w:val="27"/>
    <w:rsid w:val="002F3BC2"/>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F3BC2"/>
    <w:rPr>
      <w:sz w:val="24"/>
      <w:szCs w:val="24"/>
      <w:lang w:val="ru-RU" w:eastAsia="ru-RU" w:bidi="ar-SA"/>
    </w:rPr>
  </w:style>
  <w:style w:type="paragraph" w:styleId="44">
    <w:name w:val="List Bullet 4"/>
    <w:basedOn w:val="a3"/>
    <w:rsid w:val="002F3BC2"/>
    <w:pPr>
      <w:ind w:left="849" w:hanging="283"/>
    </w:pPr>
    <w:rPr>
      <w:color w:val="00000A"/>
    </w:rPr>
  </w:style>
  <w:style w:type="paragraph" w:styleId="affb">
    <w:name w:val="List Bullet"/>
    <w:basedOn w:val="a3"/>
    <w:rsid w:val="002F3BC2"/>
    <w:pPr>
      <w:tabs>
        <w:tab w:val="left" w:pos="643"/>
      </w:tabs>
      <w:ind w:left="643" w:hanging="360"/>
      <w:contextualSpacing/>
    </w:pPr>
  </w:style>
  <w:style w:type="paragraph" w:styleId="2">
    <w:name w:val="List Bullet 2"/>
    <w:basedOn w:val="a3"/>
    <w:rsid w:val="002F3BC2"/>
    <w:pPr>
      <w:numPr>
        <w:numId w:val="5"/>
      </w:numPr>
      <w:tabs>
        <w:tab w:val="left" w:pos="643"/>
      </w:tabs>
    </w:pPr>
  </w:style>
  <w:style w:type="paragraph" w:styleId="37">
    <w:name w:val="List Bullet 3"/>
    <w:basedOn w:val="a3"/>
    <w:rsid w:val="002F3BC2"/>
    <w:pPr>
      <w:tabs>
        <w:tab w:val="left" w:pos="926"/>
      </w:tabs>
      <w:ind w:left="926" w:hanging="360"/>
    </w:pPr>
  </w:style>
  <w:style w:type="paragraph" w:customStyle="1" w:styleId="affc">
    <w:basedOn w:val="a3"/>
    <w:next w:val="affd"/>
    <w:qFormat/>
    <w:rsid w:val="002F3BC2"/>
    <w:pPr>
      <w:suppressAutoHyphens/>
      <w:jc w:val="center"/>
    </w:pPr>
    <w:rPr>
      <w:sz w:val="28"/>
      <w:lang w:val="en-US" w:eastAsia="ar-SA"/>
    </w:rPr>
  </w:style>
  <w:style w:type="character" w:customStyle="1" w:styleId="54">
    <w:name w:val="Заголовок Знак5"/>
    <w:link w:val="affe"/>
    <w:rsid w:val="002F3BC2"/>
    <w:rPr>
      <w:sz w:val="28"/>
      <w:szCs w:val="24"/>
      <w:lang w:val="en-US" w:eastAsia="ar-SA" w:bidi="ar-SA"/>
    </w:rPr>
  </w:style>
  <w:style w:type="paragraph" w:styleId="affd">
    <w:name w:val="Subtitle"/>
    <w:basedOn w:val="a3"/>
    <w:link w:val="afff"/>
    <w:qFormat/>
    <w:rsid w:val="002F3BC2"/>
    <w:pPr>
      <w:jc w:val="center"/>
    </w:pPr>
    <w:rPr>
      <w:b/>
    </w:rPr>
  </w:style>
  <w:style w:type="character" w:customStyle="1" w:styleId="afff">
    <w:name w:val="Подзаголовок Знак"/>
    <w:basedOn w:val="a4"/>
    <w:link w:val="affd"/>
    <w:rsid w:val="002F3BC2"/>
    <w:rPr>
      <w:rFonts w:ascii="Times New Roman" w:eastAsia="Times New Roman" w:hAnsi="Times New Roman" w:cs="Times New Roman"/>
      <w:b/>
      <w:sz w:val="24"/>
      <w:szCs w:val="24"/>
    </w:rPr>
  </w:style>
  <w:style w:type="paragraph" w:styleId="afff0">
    <w:name w:val="footer"/>
    <w:basedOn w:val="a3"/>
    <w:link w:val="afff1"/>
    <w:rsid w:val="002F3BC2"/>
    <w:pPr>
      <w:tabs>
        <w:tab w:val="center" w:pos="4677"/>
        <w:tab w:val="right" w:pos="9355"/>
      </w:tabs>
    </w:pPr>
  </w:style>
  <w:style w:type="character" w:customStyle="1" w:styleId="afff1">
    <w:name w:val="Нижний колонтитул Знак"/>
    <w:basedOn w:val="a4"/>
    <w:link w:val="afff0"/>
    <w:rsid w:val="002F3BC2"/>
    <w:rPr>
      <w:rFonts w:ascii="Times New Roman" w:eastAsia="Times New Roman" w:hAnsi="Times New Roman" w:cs="Times New Roman"/>
      <w:sz w:val="24"/>
      <w:szCs w:val="24"/>
      <w:lang w:eastAsia="ru-RU"/>
    </w:rPr>
  </w:style>
  <w:style w:type="paragraph" w:styleId="a2">
    <w:name w:val="List Number"/>
    <w:basedOn w:val="a3"/>
    <w:rsid w:val="002F3BC2"/>
    <w:pPr>
      <w:numPr>
        <w:numId w:val="6"/>
      </w:numPr>
      <w:tabs>
        <w:tab w:val="left" w:pos="1354"/>
      </w:tabs>
      <w:contextualSpacing/>
    </w:pPr>
    <w:rPr>
      <w:sz w:val="20"/>
      <w:szCs w:val="20"/>
      <w:lang w:eastAsia="en-US"/>
    </w:rPr>
  </w:style>
  <w:style w:type="paragraph" w:styleId="2a">
    <w:name w:val="List Number 2"/>
    <w:basedOn w:val="a3"/>
    <w:rsid w:val="002F3BC2"/>
    <w:pPr>
      <w:widowControl w:val="0"/>
      <w:tabs>
        <w:tab w:val="left" w:pos="641"/>
      </w:tabs>
      <w:ind w:left="641" w:hanging="358"/>
    </w:pPr>
    <w:rPr>
      <w:rFonts w:ascii="Courier New" w:hAnsi="Courier New"/>
      <w:szCs w:val="20"/>
    </w:rPr>
  </w:style>
  <w:style w:type="paragraph" w:styleId="afff2">
    <w:name w:val="List"/>
    <w:basedOn w:val="a3"/>
    <w:rsid w:val="002F3BC2"/>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F3BC2"/>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F3BC2"/>
    <w:rPr>
      <w:rFonts w:ascii="Times New Roman" w:eastAsia="Times New Roman" w:hAnsi="Times New Roman" w:cs="Times New Roman"/>
      <w:sz w:val="24"/>
      <w:szCs w:val="24"/>
      <w:lang w:eastAsia="ru-RU" w:bidi="hi-IN"/>
    </w:rPr>
  </w:style>
  <w:style w:type="paragraph" w:styleId="30">
    <w:name w:val="Body Text 3"/>
    <w:basedOn w:val="a3"/>
    <w:link w:val="321"/>
    <w:rsid w:val="002F3BC2"/>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F3BC2"/>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F3BC2"/>
    <w:rPr>
      <w:rFonts w:ascii="Times New Roman" w:eastAsia="Times New Roman" w:hAnsi="Times New Roman" w:cs="Times New Roman"/>
      <w:sz w:val="16"/>
      <w:szCs w:val="16"/>
    </w:rPr>
  </w:style>
  <w:style w:type="paragraph" w:styleId="2b">
    <w:name w:val="Body Text Indent 2"/>
    <w:basedOn w:val="a3"/>
    <w:link w:val="220"/>
    <w:rsid w:val="002F3BC2"/>
    <w:pPr>
      <w:spacing w:after="120" w:line="480" w:lineRule="auto"/>
      <w:ind w:left="283"/>
    </w:pPr>
  </w:style>
  <w:style w:type="character" w:customStyle="1" w:styleId="2c">
    <w:name w:val="Основной текст с отступом 2 Знак"/>
    <w:basedOn w:val="a4"/>
    <w:rsid w:val="002F3BC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F3BC2"/>
    <w:rPr>
      <w:rFonts w:ascii="Times New Roman" w:eastAsia="Times New Roman" w:hAnsi="Times New Roman" w:cs="Times New Roman"/>
      <w:sz w:val="24"/>
      <w:szCs w:val="24"/>
      <w:lang w:eastAsia="ru-RU"/>
    </w:rPr>
  </w:style>
  <w:style w:type="paragraph" w:styleId="2d">
    <w:name w:val="List Continue 2"/>
    <w:basedOn w:val="a3"/>
    <w:rsid w:val="002F3BC2"/>
    <w:pPr>
      <w:spacing w:after="120"/>
      <w:ind w:left="566"/>
      <w:jc w:val="both"/>
    </w:pPr>
    <w:rPr>
      <w:sz w:val="20"/>
      <w:szCs w:val="20"/>
    </w:rPr>
  </w:style>
  <w:style w:type="paragraph" w:styleId="2e">
    <w:name w:val="List 2"/>
    <w:basedOn w:val="a3"/>
    <w:rsid w:val="002F3BC2"/>
    <w:pPr>
      <w:ind w:left="566" w:hanging="283"/>
      <w:contextualSpacing/>
    </w:pPr>
  </w:style>
  <w:style w:type="paragraph" w:styleId="39">
    <w:name w:val="List 3"/>
    <w:basedOn w:val="a3"/>
    <w:rsid w:val="002F3BC2"/>
    <w:pPr>
      <w:ind w:left="849" w:hanging="283"/>
    </w:pPr>
  </w:style>
  <w:style w:type="paragraph" w:styleId="45">
    <w:name w:val="List 4"/>
    <w:basedOn w:val="a3"/>
    <w:rsid w:val="002F3BC2"/>
    <w:pPr>
      <w:ind w:left="1132" w:hanging="283"/>
      <w:contextualSpacing/>
    </w:pPr>
  </w:style>
  <w:style w:type="paragraph" w:styleId="HTML8">
    <w:name w:val="HTML Preformatted"/>
    <w:basedOn w:val="a3"/>
    <w:link w:val="HTML30"/>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F3BC2"/>
    <w:rPr>
      <w:rFonts w:ascii="Consolas" w:eastAsia="Times New Roman" w:hAnsi="Consolas" w:cs="Times New Roman"/>
      <w:sz w:val="20"/>
      <w:szCs w:val="20"/>
      <w:lang w:eastAsia="ru-RU"/>
    </w:rPr>
  </w:style>
  <w:style w:type="character" w:customStyle="1" w:styleId="HTML30">
    <w:name w:val="Стандартный HTML Знак3"/>
    <w:link w:val="HTML8"/>
    <w:rsid w:val="002F3BC2"/>
    <w:rPr>
      <w:rFonts w:ascii="Courier New" w:eastAsia="Times New Roman" w:hAnsi="Courier New" w:cs="Times New Roman"/>
      <w:sz w:val="20"/>
      <w:szCs w:val="20"/>
    </w:rPr>
  </w:style>
  <w:style w:type="paragraph" w:styleId="afff4">
    <w:name w:val="Block Text"/>
    <w:basedOn w:val="a3"/>
    <w:rsid w:val="002F3BC2"/>
    <w:pPr>
      <w:ind w:left="709" w:right="-908"/>
    </w:pPr>
    <w:rPr>
      <w:szCs w:val="20"/>
    </w:rPr>
  </w:style>
  <w:style w:type="table" w:styleId="18">
    <w:name w:val="Table Simple 1"/>
    <w:basedOn w:val="a5"/>
    <w:rsid w:val="002F3BC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F3B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F3B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F3B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F3BC2"/>
    <w:rPr>
      <w:rFonts w:ascii="Times New Roman" w:hAnsi="Times New Roman" w:cs="Times New Roman"/>
      <w:b/>
      <w:bCs/>
      <w:sz w:val="26"/>
      <w:szCs w:val="26"/>
    </w:rPr>
  </w:style>
  <w:style w:type="paragraph" w:customStyle="1" w:styleId="afff7">
    <w:name w:val="Для таблиц"/>
    <w:basedOn w:val="a3"/>
    <w:uiPriority w:val="99"/>
    <w:rsid w:val="002F3BC2"/>
  </w:style>
  <w:style w:type="paragraph" w:customStyle="1" w:styleId="afff8">
    <w:name w:val="список с точками"/>
    <w:basedOn w:val="a3"/>
    <w:rsid w:val="002F3BC2"/>
    <w:pPr>
      <w:tabs>
        <w:tab w:val="left" w:pos="3330"/>
      </w:tabs>
      <w:spacing w:line="312" w:lineRule="auto"/>
      <w:ind w:left="3330" w:hanging="720"/>
      <w:jc w:val="both"/>
    </w:pPr>
  </w:style>
  <w:style w:type="paragraph" w:customStyle="1" w:styleId="Default">
    <w:name w:val="Default"/>
    <w:rsid w:val="002F3B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F3BC2"/>
    <w:rPr>
      <w:rFonts w:ascii="Times New Roman" w:hAnsi="Times New Roman" w:cs="Times New Roman"/>
      <w:b/>
      <w:bCs/>
      <w:sz w:val="24"/>
      <w:szCs w:val="24"/>
    </w:rPr>
  </w:style>
  <w:style w:type="character" w:customStyle="1" w:styleId="FontStyle12">
    <w:name w:val="Font Style12"/>
    <w:rsid w:val="002F3BC2"/>
    <w:rPr>
      <w:rFonts w:ascii="Times New Roman" w:hAnsi="Times New Roman" w:cs="Times New Roman"/>
      <w:sz w:val="24"/>
      <w:szCs w:val="24"/>
    </w:rPr>
  </w:style>
  <w:style w:type="paragraph" w:customStyle="1" w:styleId="Style2">
    <w:name w:val="Style2"/>
    <w:basedOn w:val="a3"/>
    <w:rsid w:val="002F3BC2"/>
    <w:pPr>
      <w:widowControl w:val="0"/>
      <w:autoSpaceDE w:val="0"/>
      <w:autoSpaceDN w:val="0"/>
      <w:adjustRightInd w:val="0"/>
    </w:pPr>
  </w:style>
  <w:style w:type="paragraph" w:customStyle="1" w:styleId="Style1">
    <w:name w:val="Style1"/>
    <w:basedOn w:val="a3"/>
    <w:rsid w:val="002F3BC2"/>
    <w:pPr>
      <w:widowControl w:val="0"/>
      <w:autoSpaceDE w:val="0"/>
      <w:autoSpaceDN w:val="0"/>
      <w:adjustRightInd w:val="0"/>
      <w:spacing w:line="309" w:lineRule="exact"/>
      <w:ind w:firstLine="686"/>
      <w:jc w:val="both"/>
    </w:pPr>
  </w:style>
  <w:style w:type="paragraph" w:customStyle="1" w:styleId="Style16">
    <w:name w:val="Style16"/>
    <w:basedOn w:val="a3"/>
    <w:rsid w:val="002F3BC2"/>
    <w:pPr>
      <w:widowControl w:val="0"/>
      <w:autoSpaceDE w:val="0"/>
      <w:autoSpaceDN w:val="0"/>
      <w:adjustRightInd w:val="0"/>
      <w:spacing w:line="480" w:lineRule="exact"/>
      <w:ind w:firstLine="715"/>
      <w:jc w:val="both"/>
    </w:pPr>
  </w:style>
  <w:style w:type="character" w:customStyle="1" w:styleId="FontStyle36">
    <w:name w:val="Font Style36"/>
    <w:rsid w:val="002F3BC2"/>
    <w:rPr>
      <w:rFonts w:ascii="Times New Roman" w:hAnsi="Times New Roman" w:cs="Times New Roman" w:hint="default"/>
      <w:sz w:val="26"/>
      <w:szCs w:val="26"/>
    </w:rPr>
  </w:style>
  <w:style w:type="character" w:customStyle="1" w:styleId="FontStyle51">
    <w:name w:val="Font Style51"/>
    <w:rsid w:val="002F3BC2"/>
    <w:rPr>
      <w:rFonts w:ascii="Times New Roman" w:hAnsi="Times New Roman" w:cs="Times New Roman"/>
      <w:sz w:val="24"/>
      <w:szCs w:val="24"/>
    </w:rPr>
  </w:style>
  <w:style w:type="character" w:customStyle="1" w:styleId="afffa">
    <w:name w:val="Тело ИАК Знак"/>
    <w:link w:val="afffb"/>
    <w:rsid w:val="002F3BC2"/>
    <w:rPr>
      <w:sz w:val="28"/>
      <w:szCs w:val="28"/>
    </w:rPr>
  </w:style>
  <w:style w:type="paragraph" w:customStyle="1" w:styleId="afffb">
    <w:name w:val="Тело ИАК"/>
    <w:basedOn w:val="a3"/>
    <w:link w:val="afffa"/>
    <w:rsid w:val="002F3BC2"/>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F3B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F3BC2"/>
  </w:style>
  <w:style w:type="character" w:customStyle="1" w:styleId="150">
    <w:name w:val="Знак Знак15"/>
    <w:locked/>
    <w:rsid w:val="002F3BC2"/>
    <w:rPr>
      <w:b/>
      <w:caps/>
      <w:sz w:val="24"/>
      <w:szCs w:val="24"/>
      <w:lang w:val="ru-RU" w:eastAsia="ru-RU" w:bidi="ar-SA"/>
    </w:rPr>
  </w:style>
  <w:style w:type="character" w:customStyle="1" w:styleId="110">
    <w:name w:val="Знак Знак11"/>
    <w:locked/>
    <w:rsid w:val="002F3BC2"/>
    <w:rPr>
      <w:sz w:val="16"/>
      <w:szCs w:val="16"/>
      <w:lang w:val="ru-RU" w:eastAsia="ru-RU" w:bidi="ar-SA"/>
    </w:rPr>
  </w:style>
  <w:style w:type="character" w:customStyle="1" w:styleId="100">
    <w:name w:val="Знак Знак10"/>
    <w:rsid w:val="002F3BC2"/>
    <w:rPr>
      <w:sz w:val="16"/>
      <w:szCs w:val="16"/>
      <w:lang w:val="ru-RU" w:eastAsia="ru-RU" w:bidi="ar-SA"/>
    </w:rPr>
  </w:style>
  <w:style w:type="character" w:customStyle="1" w:styleId="140">
    <w:name w:val="Знак Знак14"/>
    <w:rsid w:val="002F3BC2"/>
    <w:rPr>
      <w:rFonts w:ascii="Arial" w:hAnsi="Arial" w:cs="Arial"/>
      <w:b/>
      <w:bCs/>
      <w:i/>
      <w:iCs/>
      <w:sz w:val="28"/>
      <w:szCs w:val="28"/>
      <w:lang w:val="ru-RU" w:eastAsia="en-US" w:bidi="ar-SA"/>
    </w:rPr>
  </w:style>
  <w:style w:type="character" w:customStyle="1" w:styleId="120">
    <w:name w:val="Знак Знак12"/>
    <w:rsid w:val="002F3BC2"/>
    <w:rPr>
      <w:rFonts w:ascii="Calibri" w:hAnsi="Calibri"/>
      <w:i/>
      <w:iCs/>
      <w:sz w:val="24"/>
      <w:szCs w:val="24"/>
      <w:lang w:val="ru-RU" w:eastAsia="en-US" w:bidi="ar-SA"/>
    </w:rPr>
  </w:style>
  <w:style w:type="character" w:customStyle="1" w:styleId="62">
    <w:name w:val="Знак Знак6"/>
    <w:rsid w:val="002F3BC2"/>
    <w:rPr>
      <w:sz w:val="24"/>
      <w:szCs w:val="24"/>
    </w:rPr>
  </w:style>
  <w:style w:type="paragraph" w:customStyle="1" w:styleId="Style5">
    <w:name w:val="Style5"/>
    <w:basedOn w:val="a3"/>
    <w:rsid w:val="002F3BC2"/>
    <w:pPr>
      <w:widowControl w:val="0"/>
      <w:autoSpaceDE w:val="0"/>
      <w:autoSpaceDN w:val="0"/>
      <w:adjustRightInd w:val="0"/>
      <w:spacing w:line="490" w:lineRule="exact"/>
      <w:jc w:val="center"/>
    </w:pPr>
  </w:style>
  <w:style w:type="paragraph" w:customStyle="1" w:styleId="FR3">
    <w:name w:val="FR3"/>
    <w:rsid w:val="002F3BC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F3BC2"/>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F3BC2"/>
    <w:rPr>
      <w:rFonts w:ascii="Times New Roman" w:hAnsi="Times New Roman" w:cs="Times New Roman" w:hint="default"/>
      <w:i/>
      <w:iCs/>
      <w:sz w:val="16"/>
      <w:szCs w:val="16"/>
    </w:rPr>
  </w:style>
  <w:style w:type="paragraph" w:customStyle="1" w:styleId="2f">
    <w:name w:val="Стиль2"/>
    <w:basedOn w:val="a3"/>
    <w:next w:val="a2"/>
    <w:rsid w:val="002F3BC2"/>
    <w:rPr>
      <w:b/>
      <w:sz w:val="20"/>
    </w:rPr>
  </w:style>
  <w:style w:type="paragraph" w:customStyle="1" w:styleId="FR4">
    <w:name w:val="FR4"/>
    <w:rsid w:val="002F3BC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F3BC2"/>
    <w:pPr>
      <w:spacing w:line="360" w:lineRule="auto"/>
      <w:jc w:val="both"/>
    </w:pPr>
    <w:rPr>
      <w:szCs w:val="20"/>
    </w:rPr>
  </w:style>
  <w:style w:type="paragraph" w:customStyle="1" w:styleId="1b">
    <w:name w:val="Текст1"/>
    <w:basedOn w:val="a3"/>
    <w:rsid w:val="002F3BC2"/>
    <w:rPr>
      <w:rFonts w:ascii="Courier New" w:hAnsi="Courier New"/>
      <w:sz w:val="20"/>
      <w:szCs w:val="20"/>
    </w:rPr>
  </w:style>
  <w:style w:type="paragraph" w:customStyle="1" w:styleId="1c">
    <w:name w:val="Абзац списка1"/>
    <w:basedOn w:val="a3"/>
    <w:link w:val="ListParagraphChar"/>
    <w:rsid w:val="002F3BC2"/>
    <w:pPr>
      <w:ind w:left="708"/>
    </w:pPr>
  </w:style>
  <w:style w:type="character" w:customStyle="1" w:styleId="ListParagraphChar">
    <w:name w:val="List Paragraph Char"/>
    <w:link w:val="1c"/>
    <w:locked/>
    <w:rsid w:val="002F3BC2"/>
    <w:rPr>
      <w:rFonts w:ascii="Times New Roman" w:eastAsia="Times New Roman" w:hAnsi="Times New Roman" w:cs="Times New Roman"/>
      <w:sz w:val="24"/>
      <w:szCs w:val="24"/>
      <w:lang w:eastAsia="ru-RU"/>
    </w:rPr>
  </w:style>
  <w:style w:type="character" w:customStyle="1" w:styleId="FontStyle600">
    <w:name w:val="Font Style600"/>
    <w:rsid w:val="002F3BC2"/>
    <w:rPr>
      <w:rFonts w:ascii="Times New Roman" w:hAnsi="Times New Roman" w:cs="Times New Roman"/>
      <w:sz w:val="22"/>
      <w:szCs w:val="22"/>
    </w:rPr>
  </w:style>
  <w:style w:type="character" w:customStyle="1" w:styleId="FontStyle184">
    <w:name w:val="Font Style184"/>
    <w:rsid w:val="002F3BC2"/>
    <w:rPr>
      <w:rFonts w:ascii="Times New Roman" w:hAnsi="Times New Roman" w:cs="Times New Roman"/>
      <w:sz w:val="20"/>
      <w:szCs w:val="20"/>
    </w:rPr>
  </w:style>
  <w:style w:type="character" w:customStyle="1" w:styleId="FontStyle624">
    <w:name w:val="Font Style624"/>
    <w:rsid w:val="002F3BC2"/>
    <w:rPr>
      <w:rFonts w:ascii="Times New Roman" w:hAnsi="Times New Roman" w:cs="Times New Roman"/>
      <w:b/>
      <w:bCs/>
      <w:i/>
      <w:iCs/>
      <w:sz w:val="22"/>
      <w:szCs w:val="22"/>
    </w:rPr>
  </w:style>
  <w:style w:type="character" w:customStyle="1" w:styleId="FontStyle187">
    <w:name w:val="Font Style187"/>
    <w:rsid w:val="002F3BC2"/>
    <w:rPr>
      <w:rFonts w:ascii="Times New Roman" w:hAnsi="Times New Roman" w:cs="Times New Roman"/>
      <w:i/>
      <w:iCs/>
      <w:sz w:val="20"/>
      <w:szCs w:val="20"/>
    </w:rPr>
  </w:style>
  <w:style w:type="character" w:customStyle="1" w:styleId="FontStyle572">
    <w:name w:val="Font Style572"/>
    <w:rsid w:val="002F3BC2"/>
    <w:rPr>
      <w:rFonts w:ascii="Times New Roman" w:hAnsi="Times New Roman" w:cs="Times New Roman"/>
      <w:sz w:val="16"/>
      <w:szCs w:val="16"/>
    </w:rPr>
  </w:style>
  <w:style w:type="character" w:customStyle="1" w:styleId="FontStyle568">
    <w:name w:val="Font Style568"/>
    <w:rsid w:val="002F3BC2"/>
    <w:rPr>
      <w:rFonts w:ascii="Times New Roman" w:hAnsi="Times New Roman" w:cs="Times New Roman"/>
      <w:i/>
      <w:iCs/>
      <w:sz w:val="16"/>
      <w:szCs w:val="16"/>
    </w:rPr>
  </w:style>
  <w:style w:type="paragraph" w:customStyle="1" w:styleId="Style241">
    <w:name w:val="Style241"/>
    <w:basedOn w:val="a3"/>
    <w:rsid w:val="002F3BC2"/>
    <w:pPr>
      <w:widowControl w:val="0"/>
      <w:autoSpaceDE w:val="0"/>
      <w:autoSpaceDN w:val="0"/>
      <w:adjustRightInd w:val="0"/>
      <w:spacing w:line="194" w:lineRule="exact"/>
      <w:ind w:hanging="2021"/>
    </w:pPr>
  </w:style>
  <w:style w:type="character" w:customStyle="1" w:styleId="FontStyle152">
    <w:name w:val="Font Style152"/>
    <w:rsid w:val="002F3BC2"/>
    <w:rPr>
      <w:rFonts w:ascii="Times New Roman" w:hAnsi="Times New Roman" w:cs="Times New Roman"/>
      <w:b/>
      <w:bCs/>
      <w:sz w:val="20"/>
      <w:szCs w:val="20"/>
    </w:rPr>
  </w:style>
  <w:style w:type="paragraph" w:customStyle="1" w:styleId="Style174">
    <w:name w:val="Style174"/>
    <w:basedOn w:val="a3"/>
    <w:rsid w:val="002F3BC2"/>
    <w:pPr>
      <w:widowControl w:val="0"/>
      <w:autoSpaceDE w:val="0"/>
      <w:autoSpaceDN w:val="0"/>
      <w:adjustRightInd w:val="0"/>
      <w:spacing w:line="254" w:lineRule="exact"/>
      <w:jc w:val="center"/>
    </w:pPr>
  </w:style>
  <w:style w:type="paragraph" w:customStyle="1" w:styleId="Style222">
    <w:name w:val="Style222"/>
    <w:basedOn w:val="a3"/>
    <w:rsid w:val="002F3BC2"/>
    <w:pPr>
      <w:widowControl w:val="0"/>
      <w:autoSpaceDE w:val="0"/>
      <w:autoSpaceDN w:val="0"/>
      <w:adjustRightInd w:val="0"/>
      <w:spacing w:line="174" w:lineRule="exact"/>
      <w:ind w:firstLine="374"/>
      <w:jc w:val="both"/>
    </w:pPr>
  </w:style>
  <w:style w:type="paragraph" w:customStyle="1" w:styleId="Style285">
    <w:name w:val="Style285"/>
    <w:basedOn w:val="a3"/>
    <w:rsid w:val="002F3BC2"/>
    <w:pPr>
      <w:widowControl w:val="0"/>
      <w:autoSpaceDE w:val="0"/>
      <w:autoSpaceDN w:val="0"/>
      <w:adjustRightInd w:val="0"/>
      <w:spacing w:line="379" w:lineRule="exact"/>
      <w:ind w:hanging="787"/>
    </w:pPr>
  </w:style>
  <w:style w:type="paragraph" w:customStyle="1" w:styleId="Style204">
    <w:name w:val="Style204"/>
    <w:basedOn w:val="a3"/>
    <w:rsid w:val="002F3BC2"/>
    <w:pPr>
      <w:widowControl w:val="0"/>
      <w:autoSpaceDE w:val="0"/>
      <w:autoSpaceDN w:val="0"/>
      <w:adjustRightInd w:val="0"/>
      <w:spacing w:line="229" w:lineRule="exact"/>
      <w:jc w:val="both"/>
    </w:pPr>
  </w:style>
  <w:style w:type="paragraph" w:customStyle="1" w:styleId="Style210">
    <w:name w:val="Style210"/>
    <w:basedOn w:val="a3"/>
    <w:rsid w:val="002F3BC2"/>
    <w:pPr>
      <w:widowControl w:val="0"/>
      <w:autoSpaceDE w:val="0"/>
      <w:autoSpaceDN w:val="0"/>
      <w:adjustRightInd w:val="0"/>
      <w:spacing w:line="221" w:lineRule="exact"/>
    </w:pPr>
  </w:style>
  <w:style w:type="character" w:customStyle="1" w:styleId="FontStyle575">
    <w:name w:val="Font Style575"/>
    <w:rsid w:val="002F3BC2"/>
    <w:rPr>
      <w:rFonts w:ascii="Courier New" w:hAnsi="Courier New" w:cs="Courier New"/>
      <w:b/>
      <w:bCs/>
      <w:sz w:val="24"/>
      <w:szCs w:val="24"/>
    </w:rPr>
  </w:style>
  <w:style w:type="character" w:customStyle="1" w:styleId="FontStyle668">
    <w:name w:val="Font Style668"/>
    <w:rsid w:val="002F3BC2"/>
    <w:rPr>
      <w:rFonts w:ascii="Times New Roman" w:hAnsi="Times New Roman" w:cs="Times New Roman"/>
      <w:b/>
      <w:bCs/>
      <w:i/>
      <w:iCs/>
      <w:spacing w:val="30"/>
      <w:sz w:val="20"/>
      <w:szCs w:val="20"/>
    </w:rPr>
  </w:style>
  <w:style w:type="character" w:customStyle="1" w:styleId="toctext">
    <w:name w:val="toctext"/>
    <w:rsid w:val="002F3BC2"/>
  </w:style>
  <w:style w:type="paragraph" w:customStyle="1" w:styleId="Style59">
    <w:name w:val="Style59"/>
    <w:basedOn w:val="a3"/>
    <w:rsid w:val="002F3BC2"/>
    <w:pPr>
      <w:widowControl w:val="0"/>
      <w:autoSpaceDE w:val="0"/>
      <w:autoSpaceDN w:val="0"/>
      <w:adjustRightInd w:val="0"/>
      <w:spacing w:line="221" w:lineRule="exact"/>
      <w:ind w:firstLine="950"/>
      <w:jc w:val="both"/>
    </w:pPr>
  </w:style>
  <w:style w:type="paragraph" w:customStyle="1" w:styleId="Style269">
    <w:name w:val="Style269"/>
    <w:basedOn w:val="a3"/>
    <w:rsid w:val="002F3BC2"/>
    <w:pPr>
      <w:widowControl w:val="0"/>
      <w:autoSpaceDE w:val="0"/>
      <w:autoSpaceDN w:val="0"/>
      <w:adjustRightInd w:val="0"/>
      <w:spacing w:line="331" w:lineRule="exact"/>
      <w:ind w:firstLine="2621"/>
    </w:pPr>
  </w:style>
  <w:style w:type="paragraph" w:customStyle="1" w:styleId="Style19">
    <w:name w:val="Style19"/>
    <w:basedOn w:val="a3"/>
    <w:rsid w:val="002F3BC2"/>
    <w:pPr>
      <w:widowControl w:val="0"/>
      <w:autoSpaceDE w:val="0"/>
      <w:autoSpaceDN w:val="0"/>
      <w:adjustRightInd w:val="0"/>
      <w:spacing w:line="456" w:lineRule="exact"/>
      <w:ind w:firstLine="667"/>
      <w:jc w:val="both"/>
    </w:pPr>
  </w:style>
  <w:style w:type="character" w:customStyle="1" w:styleId="FontStyle580">
    <w:name w:val="Font Style580"/>
    <w:rsid w:val="002F3BC2"/>
    <w:rPr>
      <w:rFonts w:ascii="Times New Roman" w:hAnsi="Times New Roman" w:cs="Times New Roman"/>
      <w:i/>
      <w:iCs/>
      <w:sz w:val="22"/>
      <w:szCs w:val="22"/>
    </w:rPr>
  </w:style>
  <w:style w:type="character" w:customStyle="1" w:styleId="FontStyle582">
    <w:name w:val="Font Style582"/>
    <w:rsid w:val="002F3BC2"/>
    <w:rPr>
      <w:rFonts w:ascii="Times New Roman" w:hAnsi="Times New Roman" w:cs="Times New Roman"/>
      <w:b/>
      <w:bCs/>
      <w:i/>
      <w:iCs/>
      <w:sz w:val="22"/>
      <w:szCs w:val="22"/>
    </w:rPr>
  </w:style>
  <w:style w:type="paragraph" w:customStyle="1" w:styleId="Style192">
    <w:name w:val="Style192"/>
    <w:basedOn w:val="a3"/>
    <w:rsid w:val="002F3BC2"/>
    <w:pPr>
      <w:widowControl w:val="0"/>
      <w:autoSpaceDE w:val="0"/>
      <w:autoSpaceDN w:val="0"/>
      <w:adjustRightInd w:val="0"/>
      <w:spacing w:line="226" w:lineRule="exact"/>
      <w:ind w:firstLine="346"/>
      <w:jc w:val="both"/>
    </w:pPr>
  </w:style>
  <w:style w:type="character" w:customStyle="1" w:styleId="FontStyle592">
    <w:name w:val="Font Style592"/>
    <w:rsid w:val="002F3BC2"/>
    <w:rPr>
      <w:rFonts w:ascii="Times New Roman" w:hAnsi="Times New Roman" w:cs="Times New Roman"/>
      <w:b/>
      <w:bCs/>
      <w:sz w:val="20"/>
      <w:szCs w:val="20"/>
    </w:rPr>
  </w:style>
  <w:style w:type="character" w:customStyle="1" w:styleId="FontStyle577">
    <w:name w:val="Font Style577"/>
    <w:rsid w:val="002F3BC2"/>
    <w:rPr>
      <w:rFonts w:ascii="Times New Roman" w:hAnsi="Times New Roman" w:cs="Times New Roman"/>
      <w:sz w:val="20"/>
      <w:szCs w:val="20"/>
    </w:rPr>
  </w:style>
  <w:style w:type="character" w:customStyle="1" w:styleId="FontStyle594">
    <w:name w:val="Font Style594"/>
    <w:rsid w:val="002F3BC2"/>
    <w:rPr>
      <w:rFonts w:ascii="Times New Roman" w:hAnsi="Times New Roman" w:cs="Times New Roman"/>
      <w:i/>
      <w:iCs/>
      <w:sz w:val="20"/>
      <w:szCs w:val="20"/>
    </w:rPr>
  </w:style>
  <w:style w:type="character" w:customStyle="1" w:styleId="FontStyle148">
    <w:name w:val="Font Style148"/>
    <w:rsid w:val="002F3BC2"/>
    <w:rPr>
      <w:rFonts w:ascii="Times New Roman" w:hAnsi="Times New Roman" w:cs="Times New Roman"/>
      <w:i/>
      <w:iCs/>
      <w:sz w:val="20"/>
      <w:szCs w:val="20"/>
    </w:rPr>
  </w:style>
  <w:style w:type="paragraph" w:customStyle="1" w:styleId="Style139">
    <w:name w:val="Style139"/>
    <w:basedOn w:val="a3"/>
    <w:rsid w:val="002F3BC2"/>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F3BC2"/>
    <w:rPr>
      <w:rFonts w:ascii="Times New Roman" w:hAnsi="Times New Roman" w:cs="Times New Roman"/>
      <w:b/>
      <w:bCs/>
      <w:i/>
      <w:iCs/>
      <w:spacing w:val="30"/>
      <w:sz w:val="22"/>
      <w:szCs w:val="22"/>
    </w:rPr>
  </w:style>
  <w:style w:type="paragraph" w:customStyle="1" w:styleId="Style161">
    <w:name w:val="Style161"/>
    <w:basedOn w:val="a3"/>
    <w:rsid w:val="002F3BC2"/>
    <w:pPr>
      <w:widowControl w:val="0"/>
      <w:autoSpaceDE w:val="0"/>
      <w:autoSpaceDN w:val="0"/>
      <w:adjustRightInd w:val="0"/>
      <w:spacing w:line="221" w:lineRule="exact"/>
      <w:ind w:firstLine="379"/>
      <w:jc w:val="both"/>
    </w:pPr>
  </w:style>
  <w:style w:type="character" w:customStyle="1" w:styleId="FontStyle562">
    <w:name w:val="Font Style562"/>
    <w:rsid w:val="002F3BC2"/>
    <w:rPr>
      <w:rFonts w:ascii="Times New Roman" w:hAnsi="Times New Roman" w:cs="Times New Roman"/>
      <w:b/>
      <w:bCs/>
      <w:spacing w:val="-10"/>
      <w:sz w:val="28"/>
      <w:szCs w:val="28"/>
    </w:rPr>
  </w:style>
  <w:style w:type="paragraph" w:customStyle="1" w:styleId="Style135">
    <w:name w:val="Style135"/>
    <w:basedOn w:val="a3"/>
    <w:rsid w:val="002F3BC2"/>
    <w:pPr>
      <w:widowControl w:val="0"/>
      <w:autoSpaceDE w:val="0"/>
      <w:autoSpaceDN w:val="0"/>
      <w:adjustRightInd w:val="0"/>
      <w:spacing w:line="302" w:lineRule="exact"/>
      <w:ind w:firstLine="355"/>
    </w:pPr>
  </w:style>
  <w:style w:type="character" w:customStyle="1" w:styleId="FontStyle188">
    <w:name w:val="Font Style188"/>
    <w:rsid w:val="002F3BC2"/>
    <w:rPr>
      <w:rFonts w:ascii="Times New Roman" w:hAnsi="Times New Roman" w:cs="Times New Roman"/>
      <w:b/>
      <w:bCs/>
      <w:sz w:val="20"/>
      <w:szCs w:val="20"/>
    </w:rPr>
  </w:style>
  <w:style w:type="character" w:customStyle="1" w:styleId="FontStyle581">
    <w:name w:val="Font Style581"/>
    <w:rsid w:val="002F3BC2"/>
    <w:rPr>
      <w:rFonts w:ascii="Courier New" w:hAnsi="Courier New" w:cs="Courier New"/>
      <w:b/>
      <w:bCs/>
      <w:sz w:val="26"/>
      <w:szCs w:val="26"/>
    </w:rPr>
  </w:style>
  <w:style w:type="character" w:customStyle="1" w:styleId="FontStyle653">
    <w:name w:val="Font Style653"/>
    <w:rsid w:val="002F3BC2"/>
    <w:rPr>
      <w:rFonts w:ascii="Book Antiqua" w:hAnsi="Book Antiqua" w:cs="Book Antiqua"/>
      <w:b/>
      <w:bCs/>
      <w:sz w:val="18"/>
      <w:szCs w:val="18"/>
    </w:rPr>
  </w:style>
  <w:style w:type="character" w:customStyle="1" w:styleId="FontStyle631">
    <w:name w:val="Font Style631"/>
    <w:rsid w:val="002F3BC2"/>
    <w:rPr>
      <w:rFonts w:ascii="Times New Roman" w:hAnsi="Times New Roman" w:cs="Times New Roman"/>
      <w:b/>
      <w:bCs/>
      <w:spacing w:val="20"/>
      <w:sz w:val="22"/>
      <w:szCs w:val="22"/>
    </w:rPr>
  </w:style>
  <w:style w:type="character" w:customStyle="1" w:styleId="FontStyle712">
    <w:name w:val="Font Style712"/>
    <w:rsid w:val="002F3BC2"/>
    <w:rPr>
      <w:rFonts w:ascii="Times New Roman" w:hAnsi="Times New Roman" w:cs="Times New Roman"/>
      <w:b/>
      <w:bCs/>
      <w:sz w:val="20"/>
      <w:szCs w:val="20"/>
    </w:rPr>
  </w:style>
  <w:style w:type="character" w:customStyle="1" w:styleId="FontStyle820">
    <w:name w:val="Font Style820"/>
    <w:rsid w:val="002F3BC2"/>
    <w:rPr>
      <w:rFonts w:ascii="Times New Roman" w:hAnsi="Times New Roman" w:cs="Times New Roman"/>
      <w:sz w:val="22"/>
      <w:szCs w:val="22"/>
    </w:rPr>
  </w:style>
  <w:style w:type="character" w:customStyle="1" w:styleId="FontStyle821">
    <w:name w:val="Font Style821"/>
    <w:rsid w:val="002F3BC2"/>
    <w:rPr>
      <w:rFonts w:ascii="Times New Roman" w:hAnsi="Times New Roman" w:cs="Times New Roman"/>
      <w:i/>
      <w:iCs/>
      <w:sz w:val="22"/>
      <w:szCs w:val="22"/>
    </w:rPr>
  </w:style>
  <w:style w:type="paragraph" w:customStyle="1" w:styleId="Style450">
    <w:name w:val="Style450"/>
    <w:basedOn w:val="a3"/>
    <w:rsid w:val="002F3BC2"/>
    <w:pPr>
      <w:widowControl w:val="0"/>
      <w:autoSpaceDE w:val="0"/>
      <w:autoSpaceDN w:val="0"/>
      <w:adjustRightInd w:val="0"/>
      <w:spacing w:line="336" w:lineRule="exact"/>
      <w:ind w:firstLine="331"/>
      <w:jc w:val="both"/>
    </w:pPr>
  </w:style>
  <w:style w:type="character" w:customStyle="1" w:styleId="z-">
    <w:name w:val="z-Начало формы Знак"/>
    <w:link w:val="z-0"/>
    <w:rsid w:val="002F3BC2"/>
    <w:rPr>
      <w:rFonts w:ascii="Arial" w:hAnsi="Arial"/>
      <w:b/>
      <w:bCs/>
      <w:kern w:val="32"/>
      <w:sz w:val="32"/>
      <w:szCs w:val="32"/>
    </w:rPr>
  </w:style>
  <w:style w:type="paragraph" w:styleId="z-0">
    <w:name w:val="HTML Top of Form"/>
    <w:basedOn w:val="a3"/>
    <w:next w:val="a3"/>
    <w:link w:val="z-"/>
    <w:unhideWhenUsed/>
    <w:rsid w:val="002F3BC2"/>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F3BC2"/>
    <w:rPr>
      <w:rFonts w:ascii="Arial" w:eastAsia="Times New Roman" w:hAnsi="Arial" w:cs="Arial"/>
      <w:vanish/>
      <w:sz w:val="16"/>
      <w:szCs w:val="16"/>
      <w:lang w:eastAsia="ru-RU"/>
    </w:rPr>
  </w:style>
  <w:style w:type="character" w:customStyle="1" w:styleId="Heading2Char">
    <w:name w:val="Heading 2 Char"/>
    <w:aliases w:val="Знак3 Знак Char"/>
    <w:locked/>
    <w:rsid w:val="002F3BC2"/>
    <w:rPr>
      <w:rFonts w:ascii="Arial" w:hAnsi="Arial" w:cs="Arial"/>
      <w:b/>
      <w:bCs/>
      <w:i/>
      <w:iCs/>
      <w:sz w:val="28"/>
      <w:szCs w:val="28"/>
    </w:rPr>
  </w:style>
  <w:style w:type="paragraph" w:customStyle="1" w:styleId="1d">
    <w:name w:val="Без интервала1"/>
    <w:basedOn w:val="a3"/>
    <w:link w:val="NoSpacingChar"/>
    <w:rsid w:val="002F3BC2"/>
  </w:style>
  <w:style w:type="character" w:customStyle="1" w:styleId="NoSpacingChar">
    <w:name w:val="No Spacing Char"/>
    <w:link w:val="1d"/>
    <w:locked/>
    <w:rsid w:val="002F3BC2"/>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F3BC2"/>
    <w:pPr>
      <w:ind w:left="708"/>
    </w:pPr>
  </w:style>
  <w:style w:type="character" w:customStyle="1" w:styleId="ListParagraphChar4">
    <w:name w:val="List Paragraph Char4"/>
    <w:link w:val="2f0"/>
    <w:locked/>
    <w:rsid w:val="002F3BC2"/>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F3BC2"/>
    <w:rPr>
      <w:i/>
      <w:iCs/>
      <w:color w:val="000000"/>
    </w:rPr>
  </w:style>
  <w:style w:type="character" w:customStyle="1" w:styleId="QuoteChar">
    <w:name w:val="Quote Char"/>
    <w:link w:val="210"/>
    <w:locked/>
    <w:rsid w:val="002F3BC2"/>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F3BC2"/>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F3BC2"/>
    <w:rPr>
      <w:rFonts w:ascii="Times New Roman" w:eastAsia="Times New Roman" w:hAnsi="Times New Roman" w:cs="Times New Roman"/>
      <w:b/>
      <w:bCs/>
      <w:i/>
      <w:iCs/>
      <w:color w:val="4F81BD"/>
      <w:sz w:val="24"/>
      <w:szCs w:val="24"/>
    </w:rPr>
  </w:style>
  <w:style w:type="character" w:customStyle="1" w:styleId="1f">
    <w:name w:val="Слабое выделение1"/>
    <w:rsid w:val="002F3BC2"/>
    <w:rPr>
      <w:rFonts w:cs="Times New Roman"/>
      <w:i/>
      <w:color w:val="808080"/>
    </w:rPr>
  </w:style>
  <w:style w:type="character" w:customStyle="1" w:styleId="1f0">
    <w:name w:val="Сильное выделение1"/>
    <w:rsid w:val="002F3BC2"/>
    <w:rPr>
      <w:rFonts w:cs="Times New Roman"/>
      <w:b/>
      <w:i/>
      <w:color w:val="4F81BD"/>
    </w:rPr>
  </w:style>
  <w:style w:type="character" w:customStyle="1" w:styleId="1f1">
    <w:name w:val="Слабая ссылка1"/>
    <w:rsid w:val="002F3BC2"/>
    <w:rPr>
      <w:rFonts w:cs="Times New Roman"/>
      <w:smallCaps/>
      <w:color w:val="C0504D"/>
      <w:u w:val="single"/>
    </w:rPr>
  </w:style>
  <w:style w:type="character" w:customStyle="1" w:styleId="1f2">
    <w:name w:val="Сильная ссылка1"/>
    <w:rsid w:val="002F3BC2"/>
    <w:rPr>
      <w:rFonts w:cs="Times New Roman"/>
      <w:b/>
      <w:smallCaps/>
      <w:color w:val="C0504D"/>
      <w:spacing w:val="5"/>
      <w:u w:val="single"/>
    </w:rPr>
  </w:style>
  <w:style w:type="character" w:customStyle="1" w:styleId="1f3">
    <w:name w:val="Название книги1"/>
    <w:rsid w:val="002F3BC2"/>
    <w:rPr>
      <w:rFonts w:cs="Times New Roman"/>
      <w:b/>
      <w:smallCaps/>
      <w:spacing w:val="5"/>
    </w:rPr>
  </w:style>
  <w:style w:type="paragraph" w:customStyle="1" w:styleId="1f4">
    <w:name w:val="Заголовок оглавления1"/>
    <w:basedOn w:val="11"/>
    <w:next w:val="a3"/>
    <w:rsid w:val="002F3BC2"/>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F3BC2"/>
    <w:pPr>
      <w:widowControl w:val="0"/>
      <w:spacing w:before="200" w:after="60" w:line="204" w:lineRule="auto"/>
      <w:jc w:val="center"/>
    </w:pPr>
    <w:rPr>
      <w:rFonts w:ascii="SchoolDL" w:hAnsi="SchoolDL"/>
      <w:b/>
      <w:caps/>
      <w:sz w:val="20"/>
      <w:szCs w:val="20"/>
    </w:rPr>
  </w:style>
  <w:style w:type="paragraph" w:customStyle="1" w:styleId="p">
    <w:name w:val="p"/>
    <w:basedOn w:val="a3"/>
    <w:rsid w:val="002F3BC2"/>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F3BC2"/>
    <w:rPr>
      <w:rFonts w:cs="Times New Roman"/>
    </w:rPr>
  </w:style>
  <w:style w:type="paragraph" w:customStyle="1" w:styleId="1f6">
    <w:name w:val="ЗАГОЛОВОК 1"/>
    <w:link w:val="1f7"/>
    <w:rsid w:val="002F3BC2"/>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F3BC2"/>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F3BC2"/>
    <w:pPr>
      <w:keepNext/>
      <w:spacing w:line="312" w:lineRule="auto"/>
      <w:ind w:firstLine="0"/>
      <w:jc w:val="center"/>
    </w:pPr>
    <w:rPr>
      <w:bCs/>
      <w:kern w:val="32"/>
    </w:rPr>
  </w:style>
  <w:style w:type="character" w:customStyle="1" w:styleId="1f9">
    <w:name w:val="Стиль1 Знак"/>
    <w:link w:val="1f8"/>
    <w:locked/>
    <w:rsid w:val="002F3BC2"/>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F3BC2"/>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F3BC2"/>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F3BC2"/>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F3BC2"/>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F3BC2"/>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F3BC2"/>
    <w:pPr>
      <w:keepNext/>
      <w:numPr>
        <w:numId w:val="8"/>
      </w:numPr>
      <w:tabs>
        <w:tab w:val="left" w:pos="0"/>
      </w:tabs>
      <w:spacing w:before="240" w:after="60"/>
      <w:outlineLvl w:val="3"/>
    </w:pPr>
    <w:rPr>
      <w:bCs/>
      <w:i/>
      <w:sz w:val="28"/>
      <w:szCs w:val="28"/>
    </w:rPr>
  </w:style>
  <w:style w:type="paragraph" w:customStyle="1" w:styleId="1ff">
    <w:name w:val="Обычный1"/>
    <w:rsid w:val="002F3BC2"/>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F3BC2"/>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F3BC2"/>
    <w:rPr>
      <w:rFonts w:ascii="Cambria" w:hAnsi="Cambria" w:cs="Times New Roman"/>
      <w:b/>
      <w:bCs/>
      <w:color w:val="365F91"/>
      <w:sz w:val="28"/>
      <w:szCs w:val="28"/>
    </w:rPr>
  </w:style>
  <w:style w:type="character" w:customStyle="1" w:styleId="apple-converted-space">
    <w:name w:val="apple-converted-space"/>
    <w:rsid w:val="002F3BC2"/>
  </w:style>
  <w:style w:type="paragraph" w:styleId="afffc">
    <w:name w:val="List Paragraph"/>
    <w:basedOn w:val="a3"/>
    <w:link w:val="afffd"/>
    <w:uiPriority w:val="99"/>
    <w:qFormat/>
    <w:rsid w:val="002F3BC2"/>
    <w:pPr>
      <w:ind w:left="708"/>
    </w:pPr>
  </w:style>
  <w:style w:type="character" w:customStyle="1" w:styleId="afffd">
    <w:name w:val="Абзац списка Знак"/>
    <w:link w:val="afffc"/>
    <w:uiPriority w:val="99"/>
    <w:rsid w:val="002F3BC2"/>
    <w:rPr>
      <w:rFonts w:ascii="Times New Roman" w:eastAsia="Times New Roman" w:hAnsi="Times New Roman" w:cs="Times New Roman"/>
      <w:sz w:val="24"/>
      <w:szCs w:val="24"/>
    </w:rPr>
  </w:style>
  <w:style w:type="character" w:customStyle="1" w:styleId="211">
    <w:name w:val="Заголовок 2 Знак1"/>
    <w:uiPriority w:val="99"/>
    <w:rsid w:val="002F3BC2"/>
    <w:rPr>
      <w:rFonts w:ascii="Arial" w:hAnsi="Arial" w:cs="Arial"/>
      <w:b/>
      <w:bCs/>
      <w:i/>
      <w:iCs/>
      <w:sz w:val="28"/>
      <w:szCs w:val="28"/>
      <w:lang w:val="ru-RU" w:eastAsia="en-US" w:bidi="ar-SA"/>
    </w:rPr>
  </w:style>
  <w:style w:type="character" w:customStyle="1" w:styleId="apple-style-span">
    <w:name w:val="apple-style-span"/>
    <w:uiPriority w:val="99"/>
    <w:rsid w:val="002F3BC2"/>
  </w:style>
  <w:style w:type="paragraph" w:customStyle="1" w:styleId="1ff0">
    <w:name w:val="абзац1"/>
    <w:basedOn w:val="a3"/>
    <w:rsid w:val="002F3BC2"/>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F3BC2"/>
    <w:pPr>
      <w:jc w:val="both"/>
    </w:pPr>
    <w:rPr>
      <w:sz w:val="28"/>
      <w:szCs w:val="20"/>
    </w:rPr>
  </w:style>
  <w:style w:type="paragraph" w:customStyle="1" w:styleId="text">
    <w:name w:val="text"/>
    <w:basedOn w:val="a3"/>
    <w:rsid w:val="002F3BC2"/>
    <w:pPr>
      <w:spacing w:before="100" w:beforeAutospacing="1" w:after="100" w:afterAutospacing="1"/>
    </w:pPr>
  </w:style>
  <w:style w:type="character" w:customStyle="1" w:styleId="112">
    <w:name w:val="1 Заголовок 1 Знак"/>
    <w:link w:val="113"/>
    <w:locked/>
    <w:rsid w:val="002F3BC2"/>
    <w:rPr>
      <w:rFonts w:ascii="Arial" w:hAnsi="Arial"/>
      <w:b/>
      <w:sz w:val="32"/>
      <w:szCs w:val="32"/>
    </w:rPr>
  </w:style>
  <w:style w:type="paragraph" w:customStyle="1" w:styleId="113">
    <w:name w:val="1 Заголовок 1"/>
    <w:basedOn w:val="a3"/>
    <w:link w:val="112"/>
    <w:rsid w:val="002F3BC2"/>
    <w:pPr>
      <w:spacing w:before="240" w:after="60"/>
    </w:pPr>
    <w:rPr>
      <w:rFonts w:ascii="Arial" w:eastAsiaTheme="minorHAnsi" w:hAnsi="Arial" w:cstheme="minorBidi"/>
      <w:b/>
      <w:sz w:val="32"/>
      <w:szCs w:val="32"/>
      <w:lang w:eastAsia="en-US"/>
    </w:rPr>
  </w:style>
  <w:style w:type="paragraph" w:customStyle="1" w:styleId="Style14">
    <w:name w:val="Style14"/>
    <w:basedOn w:val="a3"/>
    <w:rsid w:val="002F3BC2"/>
    <w:pPr>
      <w:widowControl w:val="0"/>
      <w:autoSpaceDE w:val="0"/>
      <w:autoSpaceDN w:val="0"/>
      <w:adjustRightInd w:val="0"/>
    </w:pPr>
  </w:style>
  <w:style w:type="paragraph" w:customStyle="1" w:styleId="Style11">
    <w:name w:val="Style11"/>
    <w:basedOn w:val="a3"/>
    <w:rsid w:val="002F3BC2"/>
    <w:pPr>
      <w:widowControl w:val="0"/>
      <w:autoSpaceDE w:val="0"/>
      <w:autoSpaceDN w:val="0"/>
      <w:adjustRightInd w:val="0"/>
    </w:pPr>
  </w:style>
  <w:style w:type="paragraph" w:customStyle="1" w:styleId="FR1">
    <w:name w:val="FR1"/>
    <w:rsid w:val="002F3BC2"/>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F3BC2"/>
  </w:style>
  <w:style w:type="paragraph" w:customStyle="1" w:styleId="afffe">
    <w:name w:val="Обычный текст"/>
    <w:basedOn w:val="a3"/>
    <w:link w:val="affff"/>
    <w:rsid w:val="002F3BC2"/>
    <w:pPr>
      <w:ind w:firstLine="454"/>
      <w:jc w:val="both"/>
    </w:pPr>
    <w:rPr>
      <w:szCs w:val="20"/>
    </w:rPr>
  </w:style>
  <w:style w:type="character" w:customStyle="1" w:styleId="affff">
    <w:name w:val="Обычный текст Знак"/>
    <w:link w:val="afffe"/>
    <w:rsid w:val="002F3BC2"/>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F3BC2"/>
    <w:rPr>
      <w:bCs/>
      <w:kern w:val="32"/>
      <w:sz w:val="32"/>
      <w:lang w:val="ru-RU" w:eastAsia="en-US" w:bidi="ar-SA"/>
    </w:rPr>
  </w:style>
  <w:style w:type="character" w:customStyle="1" w:styleId="Heading3Char">
    <w:name w:val="Heading 3 Char"/>
    <w:aliases w:val="Знак2 Char"/>
    <w:locked/>
    <w:rsid w:val="002F3BC2"/>
    <w:rPr>
      <w:rFonts w:ascii="Arial" w:hAnsi="Arial" w:cs="Arial"/>
      <w:b/>
      <w:bCs/>
      <w:sz w:val="26"/>
      <w:szCs w:val="26"/>
      <w:lang w:val="ru-RU" w:eastAsia="en-US" w:bidi="ar-SA"/>
    </w:rPr>
  </w:style>
  <w:style w:type="character" w:customStyle="1" w:styleId="TitleChar">
    <w:name w:val="Title Char"/>
    <w:locked/>
    <w:rsid w:val="002F3BC2"/>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F3BC2"/>
    <w:rPr>
      <w:sz w:val="24"/>
      <w:lang w:val="en-US" w:eastAsia="en-US" w:bidi="ar-SA"/>
    </w:rPr>
  </w:style>
  <w:style w:type="paragraph" w:customStyle="1" w:styleId="l1">
    <w:name w:val="l1"/>
    <w:basedOn w:val="a3"/>
    <w:rsid w:val="002F3BC2"/>
    <w:pPr>
      <w:spacing w:before="100" w:beforeAutospacing="1" w:after="100" w:afterAutospacing="1"/>
    </w:pPr>
  </w:style>
  <w:style w:type="paragraph" w:customStyle="1" w:styleId="l2">
    <w:name w:val="l2"/>
    <w:basedOn w:val="a3"/>
    <w:rsid w:val="002F3BC2"/>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F3BC2"/>
    <w:rPr>
      <w:sz w:val="24"/>
      <w:szCs w:val="24"/>
      <w:lang w:val="ru-RU" w:eastAsia="ru-RU" w:bidi="ar-SA"/>
    </w:rPr>
  </w:style>
  <w:style w:type="character" w:customStyle="1" w:styleId="gapspan">
    <w:name w:val="gapspan"/>
    <w:rsid w:val="002F3BC2"/>
    <w:rPr>
      <w:rFonts w:cs="Times New Roman"/>
    </w:rPr>
  </w:style>
  <w:style w:type="paragraph" w:customStyle="1" w:styleId="TablLeft">
    <w:name w:val="Tabl Left"/>
    <w:basedOn w:val="a3"/>
    <w:semiHidden/>
    <w:rsid w:val="002F3BC2"/>
    <w:pPr>
      <w:overflowPunct w:val="0"/>
      <w:autoSpaceDE w:val="0"/>
      <w:autoSpaceDN w:val="0"/>
      <w:adjustRightInd w:val="0"/>
      <w:textAlignment w:val="baseline"/>
    </w:pPr>
    <w:rPr>
      <w:sz w:val="28"/>
      <w:szCs w:val="20"/>
    </w:rPr>
  </w:style>
  <w:style w:type="character" w:customStyle="1" w:styleId="citecrochet1">
    <w:name w:val="cite_crochet1"/>
    <w:rsid w:val="002F3BC2"/>
    <w:rPr>
      <w:vanish/>
    </w:rPr>
  </w:style>
  <w:style w:type="character" w:customStyle="1" w:styleId="nowrap1">
    <w:name w:val="nowrap1"/>
    <w:rsid w:val="002F3BC2"/>
  </w:style>
  <w:style w:type="paragraph" w:customStyle="1" w:styleId="style3">
    <w:name w:val="style3"/>
    <w:basedOn w:val="a3"/>
    <w:rsid w:val="002F3BC2"/>
    <w:pPr>
      <w:spacing w:before="100" w:beforeAutospacing="1" w:after="100" w:afterAutospacing="1"/>
    </w:pPr>
    <w:rPr>
      <w:rFonts w:ascii="Verdana" w:hAnsi="Verdana"/>
      <w:sz w:val="18"/>
      <w:szCs w:val="18"/>
    </w:rPr>
  </w:style>
  <w:style w:type="character" w:customStyle="1" w:styleId="zagl">
    <w:name w:val="zagl"/>
    <w:rsid w:val="002F3BC2"/>
  </w:style>
  <w:style w:type="character" w:customStyle="1" w:styleId="font4">
    <w:name w:val="font4"/>
    <w:rsid w:val="002F3BC2"/>
  </w:style>
  <w:style w:type="paragraph" w:customStyle="1" w:styleId="tekstob">
    <w:name w:val="tekstob"/>
    <w:basedOn w:val="a3"/>
    <w:rsid w:val="002F3BC2"/>
    <w:pPr>
      <w:spacing w:before="100" w:beforeAutospacing="1" w:after="100" w:afterAutospacing="1"/>
    </w:pPr>
  </w:style>
  <w:style w:type="character" w:customStyle="1" w:styleId="st1">
    <w:name w:val="st1"/>
    <w:rsid w:val="002F3BC2"/>
  </w:style>
  <w:style w:type="character" w:customStyle="1" w:styleId="p1">
    <w:name w:val="p1"/>
    <w:rsid w:val="002F3BC2"/>
    <w:rPr>
      <w:rFonts w:cs="Times New Roman"/>
    </w:rPr>
  </w:style>
  <w:style w:type="character" w:customStyle="1" w:styleId="accented">
    <w:name w:val="accented"/>
    <w:rsid w:val="002F3BC2"/>
  </w:style>
  <w:style w:type="character" w:customStyle="1" w:styleId="editsection">
    <w:name w:val="editsection"/>
    <w:rsid w:val="002F3BC2"/>
  </w:style>
  <w:style w:type="paragraph" w:customStyle="1" w:styleId="-1">
    <w:name w:val="Обычный-1"/>
    <w:basedOn w:val="a3"/>
    <w:rsid w:val="002F3BC2"/>
    <w:pPr>
      <w:widowControl w:val="0"/>
      <w:spacing w:line="360" w:lineRule="auto"/>
      <w:ind w:firstLine="720"/>
      <w:jc w:val="both"/>
    </w:pPr>
    <w:rPr>
      <w:szCs w:val="20"/>
    </w:rPr>
  </w:style>
  <w:style w:type="paragraph" w:customStyle="1" w:styleId="text-v">
    <w:name w:val="text-v"/>
    <w:basedOn w:val="a3"/>
    <w:rsid w:val="002F3BC2"/>
    <w:pPr>
      <w:spacing w:before="100" w:beforeAutospacing="1" w:after="100" w:afterAutospacing="1"/>
    </w:pPr>
  </w:style>
  <w:style w:type="paragraph" w:customStyle="1" w:styleId="normal5">
    <w:name w:val="normal5"/>
    <w:basedOn w:val="a3"/>
    <w:rsid w:val="002F3BC2"/>
    <w:pPr>
      <w:spacing w:before="100" w:beforeAutospacing="1" w:after="100" w:afterAutospacing="1"/>
    </w:pPr>
  </w:style>
  <w:style w:type="paragraph" w:styleId="affff0">
    <w:name w:val="No Spacing"/>
    <w:link w:val="affff1"/>
    <w:qFormat/>
    <w:rsid w:val="002F3BC2"/>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F3BC2"/>
    <w:rPr>
      <w:rFonts w:ascii="Times New Roman" w:eastAsia="Times New Roman" w:hAnsi="Times New Roman" w:cs="Times New Roman"/>
      <w:sz w:val="24"/>
      <w:szCs w:val="24"/>
      <w:lang w:eastAsia="ru-RU"/>
    </w:rPr>
  </w:style>
  <w:style w:type="paragraph" w:customStyle="1" w:styleId="1ff1">
    <w:name w:val="Основной текст1"/>
    <w:basedOn w:val="1a"/>
    <w:rsid w:val="002F3BC2"/>
    <w:pPr>
      <w:widowControl/>
      <w:spacing w:after="120"/>
      <w:ind w:firstLine="0"/>
      <w:jc w:val="left"/>
    </w:pPr>
    <w:rPr>
      <w:rFonts w:ascii="Times New Roman" w:hAnsi="Times New Roman"/>
      <w:sz w:val="24"/>
    </w:rPr>
  </w:style>
  <w:style w:type="character" w:customStyle="1" w:styleId="FontStyle571">
    <w:name w:val="Font Style571"/>
    <w:rsid w:val="002F3BC2"/>
    <w:rPr>
      <w:rFonts w:ascii="Times New Roman" w:hAnsi="Times New Roman" w:cs="Times New Roman"/>
      <w:b/>
      <w:bCs/>
      <w:i/>
      <w:iCs/>
      <w:spacing w:val="30"/>
      <w:sz w:val="20"/>
      <w:szCs w:val="20"/>
    </w:rPr>
  </w:style>
  <w:style w:type="character" w:customStyle="1" w:styleId="FontStyle658">
    <w:name w:val="Font Style658"/>
    <w:rsid w:val="002F3BC2"/>
    <w:rPr>
      <w:rFonts w:ascii="Times New Roman" w:hAnsi="Times New Roman" w:cs="Times New Roman"/>
      <w:b/>
      <w:bCs/>
      <w:spacing w:val="-30"/>
      <w:sz w:val="32"/>
      <w:szCs w:val="32"/>
    </w:rPr>
  </w:style>
  <w:style w:type="character" w:customStyle="1" w:styleId="FontStyle596">
    <w:name w:val="Font Style596"/>
    <w:rsid w:val="002F3BC2"/>
    <w:rPr>
      <w:rFonts w:ascii="Consolas" w:hAnsi="Consolas" w:cs="Consolas"/>
      <w:i/>
      <w:iCs/>
      <w:spacing w:val="10"/>
      <w:sz w:val="24"/>
      <w:szCs w:val="24"/>
    </w:rPr>
  </w:style>
  <w:style w:type="character" w:customStyle="1" w:styleId="FontStyle621">
    <w:name w:val="Font Style621"/>
    <w:rsid w:val="002F3BC2"/>
    <w:rPr>
      <w:rFonts w:ascii="Times New Roman" w:hAnsi="Times New Roman" w:cs="Times New Roman" w:hint="default"/>
      <w:b/>
      <w:bCs/>
      <w:i/>
      <w:iCs/>
      <w:spacing w:val="30"/>
      <w:sz w:val="18"/>
      <w:szCs w:val="18"/>
    </w:rPr>
  </w:style>
  <w:style w:type="paragraph" w:customStyle="1" w:styleId="Style570">
    <w:name w:val="Style570"/>
    <w:basedOn w:val="a3"/>
    <w:rsid w:val="002F3BC2"/>
    <w:pPr>
      <w:widowControl w:val="0"/>
      <w:autoSpaceDE w:val="0"/>
      <w:autoSpaceDN w:val="0"/>
      <w:adjustRightInd w:val="0"/>
    </w:pPr>
  </w:style>
  <w:style w:type="character" w:customStyle="1" w:styleId="FontStyle870">
    <w:name w:val="Font Style870"/>
    <w:rsid w:val="002F3BC2"/>
    <w:rPr>
      <w:rFonts w:ascii="Times New Roman" w:hAnsi="Times New Roman" w:cs="Times New Roman" w:hint="default"/>
      <w:b/>
      <w:bCs/>
      <w:i/>
      <w:iCs/>
      <w:sz w:val="22"/>
      <w:szCs w:val="22"/>
    </w:rPr>
  </w:style>
  <w:style w:type="paragraph" w:customStyle="1" w:styleId="Style43">
    <w:name w:val="Style43"/>
    <w:basedOn w:val="a3"/>
    <w:rsid w:val="002F3BC2"/>
    <w:pPr>
      <w:widowControl w:val="0"/>
      <w:autoSpaceDE w:val="0"/>
      <w:autoSpaceDN w:val="0"/>
      <w:adjustRightInd w:val="0"/>
      <w:spacing w:line="211" w:lineRule="exact"/>
      <w:ind w:hanging="756"/>
    </w:pPr>
  </w:style>
  <w:style w:type="paragraph" w:customStyle="1" w:styleId="Style318">
    <w:name w:val="Style318"/>
    <w:basedOn w:val="a3"/>
    <w:rsid w:val="002F3BC2"/>
    <w:pPr>
      <w:widowControl w:val="0"/>
      <w:autoSpaceDE w:val="0"/>
      <w:autoSpaceDN w:val="0"/>
      <w:adjustRightInd w:val="0"/>
      <w:spacing w:line="223" w:lineRule="exact"/>
      <w:ind w:firstLine="374"/>
      <w:jc w:val="both"/>
    </w:pPr>
  </w:style>
  <w:style w:type="character" w:customStyle="1" w:styleId="FontStyle846">
    <w:name w:val="Font Style846"/>
    <w:rsid w:val="002F3BC2"/>
    <w:rPr>
      <w:rFonts w:ascii="Times New Roman" w:hAnsi="Times New Roman" w:cs="Times New Roman"/>
      <w:b/>
      <w:bCs/>
      <w:sz w:val="22"/>
      <w:szCs w:val="22"/>
    </w:rPr>
  </w:style>
  <w:style w:type="character" w:customStyle="1" w:styleId="FontStyle811">
    <w:name w:val="Font Style811"/>
    <w:rsid w:val="002F3BC2"/>
    <w:rPr>
      <w:rFonts w:ascii="Times New Roman" w:hAnsi="Times New Roman" w:cs="Times New Roman"/>
      <w:b/>
      <w:bCs/>
      <w:i/>
      <w:iCs/>
      <w:sz w:val="22"/>
      <w:szCs w:val="22"/>
    </w:rPr>
  </w:style>
  <w:style w:type="paragraph" w:customStyle="1" w:styleId="bodytext">
    <w:name w:val="bodytext"/>
    <w:basedOn w:val="a3"/>
    <w:rsid w:val="002F3BC2"/>
    <w:pPr>
      <w:spacing w:after="100" w:afterAutospacing="1" w:line="300" w:lineRule="atLeast"/>
    </w:pPr>
    <w:rPr>
      <w:rFonts w:ascii="Arial" w:hAnsi="Arial" w:cs="Arial"/>
      <w:color w:val="666666"/>
      <w:sz w:val="21"/>
      <w:szCs w:val="21"/>
    </w:rPr>
  </w:style>
  <w:style w:type="paragraph" w:customStyle="1" w:styleId="subheader">
    <w:name w:val="subheader"/>
    <w:basedOn w:val="a3"/>
    <w:rsid w:val="002F3BC2"/>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F3BC2"/>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F3BC2"/>
  </w:style>
  <w:style w:type="character" w:customStyle="1" w:styleId="mymarkfind">
    <w:name w:val="my_mark_find"/>
    <w:rsid w:val="002F3BC2"/>
  </w:style>
  <w:style w:type="paragraph" w:customStyle="1" w:styleId="3a">
    <w:name w:val="Знак3"/>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F3BC2"/>
    <w:pPr>
      <w:spacing w:before="48" w:after="48"/>
      <w:jc w:val="both"/>
    </w:pPr>
  </w:style>
  <w:style w:type="character" w:customStyle="1" w:styleId="b-serp-url">
    <w:name w:val="b-serp-url"/>
    <w:rsid w:val="002F3BC2"/>
  </w:style>
  <w:style w:type="paragraph" w:styleId="z-2">
    <w:name w:val="HTML Bottom of Form"/>
    <w:basedOn w:val="a3"/>
    <w:next w:val="a3"/>
    <w:link w:val="z-3"/>
    <w:rsid w:val="002F3BC2"/>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F3BC2"/>
    <w:rPr>
      <w:rFonts w:ascii="Arial" w:eastAsia="Times New Roman" w:hAnsi="Arial" w:cs="Times New Roman"/>
      <w:vanish/>
      <w:sz w:val="16"/>
      <w:szCs w:val="16"/>
    </w:rPr>
  </w:style>
  <w:style w:type="paragraph" w:customStyle="1" w:styleId="3b">
    <w:name w:val="Стиль3"/>
    <w:basedOn w:val="a3"/>
    <w:link w:val="3c"/>
    <w:rsid w:val="002F3BC2"/>
    <w:pPr>
      <w:widowControl w:val="0"/>
      <w:autoSpaceDE w:val="0"/>
      <w:autoSpaceDN w:val="0"/>
      <w:adjustRightInd w:val="0"/>
      <w:ind w:firstLine="567"/>
      <w:jc w:val="both"/>
    </w:pPr>
    <w:rPr>
      <w:b/>
      <w:sz w:val="28"/>
      <w:szCs w:val="20"/>
    </w:rPr>
  </w:style>
  <w:style w:type="character" w:customStyle="1" w:styleId="3c">
    <w:name w:val="Стиль3 Знак"/>
    <w:link w:val="3b"/>
    <w:locked/>
    <w:rsid w:val="002F3BC2"/>
    <w:rPr>
      <w:rFonts w:ascii="Times New Roman" w:eastAsia="Times New Roman" w:hAnsi="Times New Roman" w:cs="Times New Roman"/>
      <w:b/>
      <w:sz w:val="28"/>
      <w:szCs w:val="20"/>
      <w:lang w:eastAsia="ru-RU"/>
    </w:rPr>
  </w:style>
  <w:style w:type="paragraph" w:customStyle="1" w:styleId="biblio">
    <w:name w:val="biblio"/>
    <w:basedOn w:val="a3"/>
    <w:rsid w:val="002F3BC2"/>
    <w:pPr>
      <w:spacing w:before="48" w:after="48"/>
      <w:ind w:firstLine="360"/>
      <w:jc w:val="both"/>
    </w:pPr>
    <w:rPr>
      <w:sz w:val="19"/>
      <w:szCs w:val="19"/>
    </w:rPr>
  </w:style>
  <w:style w:type="paragraph" w:customStyle="1" w:styleId="biblio0">
    <w:name w:val="biblio0"/>
    <w:basedOn w:val="a3"/>
    <w:rsid w:val="002F3BC2"/>
    <w:pPr>
      <w:spacing w:before="48" w:after="48"/>
      <w:jc w:val="both"/>
    </w:pPr>
    <w:rPr>
      <w:sz w:val="19"/>
      <w:szCs w:val="19"/>
    </w:rPr>
  </w:style>
  <w:style w:type="paragraph" w:customStyle="1" w:styleId="podpis">
    <w:name w:val="podpis"/>
    <w:basedOn w:val="a3"/>
    <w:rsid w:val="002F3BC2"/>
    <w:pPr>
      <w:spacing w:before="48" w:after="48"/>
      <w:jc w:val="right"/>
    </w:pPr>
    <w:rPr>
      <w:i/>
      <w:iCs/>
      <w:sz w:val="19"/>
      <w:szCs w:val="19"/>
    </w:rPr>
  </w:style>
  <w:style w:type="paragraph" w:customStyle="1" w:styleId="ris">
    <w:name w:val="ris"/>
    <w:basedOn w:val="a3"/>
    <w:rsid w:val="002F3BC2"/>
    <w:pPr>
      <w:spacing w:before="48" w:after="48"/>
      <w:jc w:val="center"/>
    </w:pPr>
    <w:rPr>
      <w:i/>
      <w:iCs/>
      <w:sz w:val="19"/>
      <w:szCs w:val="19"/>
    </w:rPr>
  </w:style>
  <w:style w:type="paragraph" w:customStyle="1" w:styleId="small">
    <w:name w:val="small"/>
    <w:basedOn w:val="a3"/>
    <w:rsid w:val="002F3BC2"/>
    <w:pPr>
      <w:spacing w:before="48" w:after="48"/>
      <w:ind w:firstLine="360"/>
      <w:jc w:val="both"/>
    </w:pPr>
    <w:rPr>
      <w:sz w:val="19"/>
      <w:szCs w:val="19"/>
    </w:rPr>
  </w:style>
  <w:style w:type="paragraph" w:customStyle="1" w:styleId="small0">
    <w:name w:val="small0"/>
    <w:basedOn w:val="a3"/>
    <w:rsid w:val="002F3BC2"/>
    <w:pPr>
      <w:spacing w:before="48" w:after="48"/>
      <w:jc w:val="both"/>
    </w:pPr>
    <w:rPr>
      <w:sz w:val="19"/>
      <w:szCs w:val="19"/>
    </w:rPr>
  </w:style>
  <w:style w:type="paragraph" w:customStyle="1" w:styleId="stih4">
    <w:name w:val="stih4"/>
    <w:basedOn w:val="a3"/>
    <w:rsid w:val="002F3BC2"/>
    <w:pPr>
      <w:spacing w:before="120" w:after="120"/>
      <w:ind w:left="3240"/>
    </w:pPr>
    <w:rPr>
      <w:sz w:val="19"/>
      <w:szCs w:val="19"/>
    </w:rPr>
  </w:style>
  <w:style w:type="paragraph" w:customStyle="1" w:styleId="zag8">
    <w:name w:val="zag8"/>
    <w:basedOn w:val="a3"/>
    <w:rsid w:val="002F3BC2"/>
    <w:pPr>
      <w:spacing w:before="240" w:after="48"/>
      <w:jc w:val="center"/>
    </w:pPr>
    <w:rPr>
      <w:sz w:val="19"/>
      <w:szCs w:val="19"/>
    </w:rPr>
  </w:style>
  <w:style w:type="character" w:customStyle="1" w:styleId="page">
    <w:name w:val="page"/>
    <w:rsid w:val="002F3BC2"/>
    <w:rPr>
      <w:i/>
      <w:iCs/>
      <w:vanish/>
      <w:color w:val="00008B"/>
      <w:sz w:val="19"/>
      <w:szCs w:val="19"/>
      <w:bdr w:val="single" w:sz="4" w:space="0" w:color="C1C1C1"/>
    </w:rPr>
  </w:style>
  <w:style w:type="paragraph" w:customStyle="1" w:styleId="hook">
    <w:name w:val="hook"/>
    <w:basedOn w:val="a3"/>
    <w:rsid w:val="002F3BC2"/>
    <w:pPr>
      <w:spacing w:before="100" w:beforeAutospacing="1" w:after="100" w:afterAutospacing="1"/>
    </w:pPr>
    <w:rPr>
      <w:rFonts w:ascii="Comic Sans MS" w:hAnsi="Comic Sans MS"/>
      <w:b/>
      <w:bCs/>
    </w:rPr>
  </w:style>
  <w:style w:type="character" w:customStyle="1" w:styleId="current">
    <w:name w:val="current"/>
    <w:rsid w:val="002F3BC2"/>
  </w:style>
  <w:style w:type="paragraph" w:customStyle="1" w:styleId="affff3">
    <w:name w:val="Цитаты"/>
    <w:basedOn w:val="1a"/>
    <w:rsid w:val="002F3BC2"/>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F3BC2"/>
    <w:pPr>
      <w:spacing w:before="100" w:after="100"/>
      <w:jc w:val="both"/>
    </w:pPr>
    <w:rPr>
      <w:rFonts w:ascii="Arial" w:hAnsi="Arial"/>
      <w:color w:val="000000"/>
      <w:sz w:val="20"/>
      <w:szCs w:val="20"/>
    </w:rPr>
  </w:style>
  <w:style w:type="character" w:customStyle="1" w:styleId="udar">
    <w:name w:val="udar"/>
    <w:rsid w:val="002F3BC2"/>
    <w:rPr>
      <w:rFonts w:cs="Times New Roman"/>
    </w:rPr>
  </w:style>
  <w:style w:type="paragraph" w:customStyle="1" w:styleId="CharCharCarCarCharCharCarCarCharCharCarCarCharChar">
    <w:name w:val="Char Char Car Car Char Char Car Car Char Char Car Car Char Char"/>
    <w:basedOn w:val="a3"/>
    <w:rsid w:val="002F3BC2"/>
    <w:pPr>
      <w:spacing w:after="160" w:line="240" w:lineRule="exact"/>
    </w:pPr>
    <w:rPr>
      <w:sz w:val="20"/>
      <w:szCs w:val="20"/>
    </w:rPr>
  </w:style>
  <w:style w:type="paragraph" w:customStyle="1" w:styleId="310">
    <w:name w:val="Основной текст с отступом 31"/>
    <w:basedOn w:val="a3"/>
    <w:rsid w:val="002F3BC2"/>
    <w:pPr>
      <w:ind w:firstLine="567"/>
      <w:jc w:val="both"/>
    </w:pPr>
    <w:rPr>
      <w:rFonts w:ascii="Arial" w:hAnsi="Arial"/>
      <w:sz w:val="20"/>
      <w:szCs w:val="20"/>
    </w:rPr>
  </w:style>
  <w:style w:type="character" w:customStyle="1" w:styleId="submenu-table">
    <w:name w:val="submenu-table"/>
    <w:rsid w:val="002F3BC2"/>
  </w:style>
  <w:style w:type="paragraph" w:customStyle="1" w:styleId="book">
    <w:name w:val="book"/>
    <w:basedOn w:val="a3"/>
    <w:rsid w:val="002F3BC2"/>
    <w:pPr>
      <w:ind w:firstLine="450"/>
      <w:jc w:val="both"/>
    </w:pPr>
  </w:style>
  <w:style w:type="character" w:customStyle="1" w:styleId="bday">
    <w:name w:val="bday"/>
    <w:rsid w:val="002F3BC2"/>
  </w:style>
  <w:style w:type="paragraph" w:customStyle="1" w:styleId="212">
    <w:name w:val="Основной текст 21"/>
    <w:basedOn w:val="a3"/>
    <w:rsid w:val="002F3BC2"/>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F3BC2"/>
    <w:rPr>
      <w:sz w:val="24"/>
      <w:szCs w:val="24"/>
    </w:rPr>
  </w:style>
  <w:style w:type="paragraph" w:customStyle="1" w:styleId="Style45">
    <w:name w:val="Style45"/>
    <w:basedOn w:val="a3"/>
    <w:rsid w:val="002F3BC2"/>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F3BC2"/>
    <w:rPr>
      <w:b/>
      <w:caps/>
      <w:sz w:val="24"/>
      <w:szCs w:val="24"/>
      <w:lang w:val="ru-RU" w:eastAsia="ru-RU" w:bidi="ar-SA"/>
    </w:rPr>
  </w:style>
  <w:style w:type="character" w:customStyle="1" w:styleId="400">
    <w:name w:val="Знак Знак40"/>
    <w:locked/>
    <w:rsid w:val="002F3BC2"/>
    <w:rPr>
      <w:rFonts w:ascii="Arial" w:hAnsi="Arial" w:cs="Arial"/>
      <w:b/>
      <w:bCs/>
      <w:i/>
      <w:iCs/>
      <w:sz w:val="28"/>
      <w:szCs w:val="28"/>
      <w:lang w:val="ru-RU" w:eastAsia="en-US" w:bidi="ar-SA"/>
    </w:rPr>
  </w:style>
  <w:style w:type="character" w:customStyle="1" w:styleId="390">
    <w:name w:val="Знак Знак39"/>
    <w:locked/>
    <w:rsid w:val="002F3BC2"/>
    <w:rPr>
      <w:b/>
      <w:bCs/>
      <w:sz w:val="27"/>
      <w:szCs w:val="27"/>
      <w:lang w:val="ru-RU" w:eastAsia="ru-RU" w:bidi="ar-SA"/>
    </w:rPr>
  </w:style>
  <w:style w:type="character" w:customStyle="1" w:styleId="380">
    <w:name w:val="Знак Знак38"/>
    <w:locked/>
    <w:rsid w:val="002F3BC2"/>
    <w:rPr>
      <w:b/>
      <w:bCs/>
      <w:sz w:val="28"/>
      <w:szCs w:val="28"/>
      <w:lang w:val="ru-RU" w:eastAsia="ru-RU" w:bidi="ar-SA"/>
    </w:rPr>
  </w:style>
  <w:style w:type="character" w:customStyle="1" w:styleId="370">
    <w:name w:val="Знак Знак37"/>
    <w:locked/>
    <w:rsid w:val="002F3BC2"/>
    <w:rPr>
      <w:b/>
      <w:bCs/>
      <w:i/>
      <w:iCs/>
      <w:sz w:val="26"/>
      <w:szCs w:val="26"/>
      <w:lang w:val="ru-RU" w:eastAsia="ru-RU" w:bidi="ar-SA"/>
    </w:rPr>
  </w:style>
  <w:style w:type="character" w:customStyle="1" w:styleId="360">
    <w:name w:val="Знак Знак36"/>
    <w:locked/>
    <w:rsid w:val="002F3BC2"/>
    <w:rPr>
      <w:sz w:val="24"/>
      <w:lang w:val="ru-RU" w:eastAsia="ru-RU" w:bidi="ar-SA"/>
    </w:rPr>
  </w:style>
  <w:style w:type="character" w:customStyle="1" w:styleId="350">
    <w:name w:val="Знак Знак35"/>
    <w:locked/>
    <w:rsid w:val="002F3BC2"/>
    <w:rPr>
      <w:sz w:val="24"/>
      <w:szCs w:val="24"/>
      <w:lang w:val="ru-RU" w:eastAsia="ru-RU" w:bidi="ar-SA"/>
    </w:rPr>
  </w:style>
  <w:style w:type="character" w:customStyle="1" w:styleId="340">
    <w:name w:val="Знак Знак34"/>
    <w:locked/>
    <w:rsid w:val="002F3BC2"/>
    <w:rPr>
      <w:i/>
      <w:iCs/>
      <w:sz w:val="24"/>
      <w:szCs w:val="24"/>
      <w:lang w:val="ru-RU" w:eastAsia="ru-RU" w:bidi="ar-SA"/>
    </w:rPr>
  </w:style>
  <w:style w:type="character" w:customStyle="1" w:styleId="affff5">
    <w:name w:val="Знак Знак Знак"/>
    <w:locked/>
    <w:rsid w:val="002F3BC2"/>
    <w:rPr>
      <w:rFonts w:ascii="Courier New" w:hAnsi="Courier New" w:cs="Courier New"/>
      <w:lang w:val="ru-RU" w:eastAsia="ru-RU" w:bidi="ar-SA"/>
    </w:rPr>
  </w:style>
  <w:style w:type="paragraph" w:customStyle="1" w:styleId="affff6">
    <w:name w:val="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F3BC2"/>
    <w:pPr>
      <w:autoSpaceDE w:val="0"/>
      <w:autoSpaceDN w:val="0"/>
      <w:adjustRightInd w:val="0"/>
    </w:pPr>
  </w:style>
  <w:style w:type="paragraph" w:customStyle="1" w:styleId="affff8">
    <w:name w:val="Темы"/>
    <w:basedOn w:val="a3"/>
    <w:link w:val="affff9"/>
    <w:rsid w:val="002F3BC2"/>
    <w:pPr>
      <w:keepNext/>
    </w:pPr>
  </w:style>
  <w:style w:type="character" w:customStyle="1" w:styleId="affff9">
    <w:name w:val="Темы Знак"/>
    <w:link w:val="affff8"/>
    <w:locked/>
    <w:rsid w:val="002F3BC2"/>
    <w:rPr>
      <w:rFonts w:ascii="Times New Roman" w:eastAsia="Times New Roman" w:hAnsi="Times New Roman" w:cs="Times New Roman"/>
      <w:sz w:val="24"/>
      <w:szCs w:val="24"/>
      <w:lang w:eastAsia="ru-RU"/>
    </w:rPr>
  </w:style>
  <w:style w:type="paragraph" w:customStyle="1" w:styleId="affffa">
    <w:name w:val="a"/>
    <w:basedOn w:val="a3"/>
    <w:rsid w:val="002F3BC2"/>
    <w:pPr>
      <w:spacing w:before="100" w:beforeAutospacing="1" w:after="100" w:afterAutospacing="1"/>
    </w:pPr>
  </w:style>
  <w:style w:type="paragraph" w:customStyle="1" w:styleId="acxspmiddle">
    <w:name w:val="acxspmiddle"/>
    <w:basedOn w:val="a3"/>
    <w:rsid w:val="002F3BC2"/>
    <w:pPr>
      <w:spacing w:before="100" w:beforeAutospacing="1" w:after="100" w:afterAutospacing="1"/>
    </w:pPr>
  </w:style>
  <w:style w:type="character" w:customStyle="1" w:styleId="affffb">
    <w:name w:val="Основной текст_"/>
    <w:link w:val="1ff3"/>
    <w:locked/>
    <w:rsid w:val="002F3BC2"/>
    <w:rPr>
      <w:rFonts w:ascii="Arial" w:hAnsi="Arial" w:cs="Arial"/>
      <w:sz w:val="19"/>
      <w:szCs w:val="19"/>
      <w:shd w:val="clear" w:color="auto" w:fill="FFFFFF"/>
    </w:rPr>
  </w:style>
  <w:style w:type="paragraph" w:customStyle="1" w:styleId="1ff3">
    <w:name w:val="Основной текст1"/>
    <w:basedOn w:val="a3"/>
    <w:link w:val="affffb"/>
    <w:rsid w:val="002F3BC2"/>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F3BC2"/>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F3BC2"/>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F3BC2"/>
    <w:pPr>
      <w:spacing w:after="160" w:line="240" w:lineRule="exact"/>
    </w:pPr>
    <w:rPr>
      <w:rFonts w:ascii="Verdana" w:hAnsi="Verdana"/>
      <w:lang w:val="en-US" w:eastAsia="en-US"/>
    </w:rPr>
  </w:style>
  <w:style w:type="paragraph" w:customStyle="1" w:styleId="Style24">
    <w:name w:val="Style24"/>
    <w:basedOn w:val="a3"/>
    <w:rsid w:val="002F3BC2"/>
    <w:pPr>
      <w:widowControl w:val="0"/>
      <w:autoSpaceDE w:val="0"/>
      <w:autoSpaceDN w:val="0"/>
      <w:adjustRightInd w:val="0"/>
      <w:spacing w:line="482" w:lineRule="exact"/>
      <w:ind w:firstLine="720"/>
      <w:jc w:val="both"/>
    </w:pPr>
  </w:style>
  <w:style w:type="paragraph" w:customStyle="1" w:styleId="ConsPlusTitle">
    <w:name w:val="ConsPlusTitle"/>
    <w:rsid w:val="002F3BC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F3BC2"/>
    <w:rPr>
      <w:rFonts w:ascii="Courier New" w:hAnsi="Courier New"/>
      <w:sz w:val="20"/>
      <w:szCs w:val="20"/>
    </w:rPr>
  </w:style>
  <w:style w:type="paragraph" w:customStyle="1" w:styleId="ConsPlusNormal">
    <w:name w:val="ConsPlusNormal"/>
    <w:link w:val="ConsPlusNormal0"/>
    <w:rsid w:val="002F3B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F3BC2"/>
    <w:rPr>
      <w:rFonts w:ascii="Arial" w:eastAsia="Times New Roman" w:hAnsi="Arial" w:cs="Arial"/>
      <w:sz w:val="20"/>
      <w:szCs w:val="20"/>
      <w:lang w:eastAsia="ru-RU"/>
    </w:rPr>
  </w:style>
  <w:style w:type="paragraph" w:customStyle="1" w:styleId="213">
    <w:name w:val="Заголовок 21"/>
    <w:basedOn w:val="a3"/>
    <w:next w:val="a3"/>
    <w:rsid w:val="002F3BC2"/>
    <w:pPr>
      <w:keepNext/>
      <w:widowControl w:val="0"/>
      <w:jc w:val="center"/>
    </w:pPr>
    <w:rPr>
      <w:b/>
      <w:sz w:val="26"/>
      <w:szCs w:val="20"/>
    </w:rPr>
  </w:style>
  <w:style w:type="paragraph" w:customStyle="1" w:styleId="2f1">
    <w:name w:val="Обычный2"/>
    <w:basedOn w:val="a3"/>
    <w:rsid w:val="002F3BC2"/>
    <w:pPr>
      <w:spacing w:before="100" w:beforeAutospacing="1" w:after="100" w:afterAutospacing="1"/>
    </w:pPr>
  </w:style>
  <w:style w:type="paragraph" w:customStyle="1" w:styleId="2f2">
    <w:name w:val="заголовок 2"/>
    <w:basedOn w:val="a3"/>
    <w:next w:val="a3"/>
    <w:rsid w:val="002F3BC2"/>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F3BC2"/>
    <w:pPr>
      <w:spacing w:before="24" w:after="16"/>
      <w:ind w:firstLine="454"/>
      <w:jc w:val="center"/>
    </w:pPr>
    <w:rPr>
      <w:rFonts w:ascii="Times New Roman" w:hAnsi="Times New Roman" w:cs="Times New Roman"/>
      <w:b/>
      <w:bCs/>
    </w:rPr>
  </w:style>
  <w:style w:type="paragraph" w:customStyle="1" w:styleId="46">
    <w:name w:val="Стиль4"/>
    <w:basedOn w:val="21"/>
    <w:rsid w:val="002F3BC2"/>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F3BC2"/>
    <w:pPr>
      <w:keepNext/>
      <w:spacing w:before="0" w:beforeAutospacing="0" w:after="0" w:afterAutospacing="0" w:line="312" w:lineRule="auto"/>
      <w:ind w:firstLine="454"/>
    </w:pPr>
    <w:rPr>
      <w:sz w:val="22"/>
      <w:szCs w:val="22"/>
    </w:rPr>
  </w:style>
  <w:style w:type="paragraph" w:customStyle="1" w:styleId="63">
    <w:name w:val="Стиль6"/>
    <w:basedOn w:val="a3"/>
    <w:rsid w:val="002F3BC2"/>
    <w:pPr>
      <w:spacing w:line="312" w:lineRule="auto"/>
      <w:ind w:firstLine="454"/>
      <w:jc w:val="both"/>
    </w:pPr>
  </w:style>
  <w:style w:type="paragraph" w:customStyle="1" w:styleId="affffd">
    <w:name w:val="Стиль По ширине"/>
    <w:basedOn w:val="a3"/>
    <w:rsid w:val="002F3BC2"/>
    <w:pPr>
      <w:spacing w:line="312" w:lineRule="auto"/>
      <w:ind w:firstLine="454"/>
      <w:jc w:val="both"/>
    </w:pPr>
  </w:style>
  <w:style w:type="paragraph" w:customStyle="1" w:styleId="Style8">
    <w:name w:val="Style8"/>
    <w:basedOn w:val="a3"/>
    <w:rsid w:val="002F3BC2"/>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F3BC2"/>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F3BC2"/>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F3BC2"/>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F3BC2"/>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F3BC2"/>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F3BC2"/>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F3BC2"/>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F3BC2"/>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F3BC2"/>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F3BC2"/>
    <w:rPr>
      <w:rFonts w:ascii="Arial" w:eastAsia="Times New Roman" w:hAnsi="Arial" w:cs="Times New Roman"/>
      <w:sz w:val="20"/>
      <w:szCs w:val="20"/>
      <w:lang w:eastAsia="ru-RU"/>
    </w:rPr>
  </w:style>
  <w:style w:type="paragraph" w:customStyle="1" w:styleId="western">
    <w:name w:val="western"/>
    <w:basedOn w:val="a3"/>
    <w:rsid w:val="002F3BC2"/>
    <w:pPr>
      <w:shd w:val="clear" w:color="auto" w:fill="FFFFFF"/>
      <w:spacing w:before="778" w:line="475" w:lineRule="atLeast"/>
    </w:pPr>
    <w:rPr>
      <w:color w:val="000000"/>
    </w:rPr>
  </w:style>
  <w:style w:type="character" w:customStyle="1" w:styleId="small11">
    <w:name w:val="small11"/>
    <w:rsid w:val="002F3BC2"/>
    <w:rPr>
      <w:rFonts w:ascii="Times New Roman" w:hAnsi="Times New Roman" w:cs="Times New Roman" w:hint="default"/>
      <w:sz w:val="16"/>
      <w:szCs w:val="16"/>
    </w:rPr>
  </w:style>
  <w:style w:type="character" w:customStyle="1" w:styleId="b-serp-urlitem1">
    <w:name w:val="b-serp-url__item1"/>
    <w:rsid w:val="002F3BC2"/>
    <w:rPr>
      <w:rFonts w:ascii="Times New Roman" w:hAnsi="Times New Roman" w:cs="Times New Roman" w:hint="default"/>
    </w:rPr>
  </w:style>
  <w:style w:type="character" w:customStyle="1" w:styleId="121">
    <w:name w:val="Знак Знак12"/>
    <w:locked/>
    <w:rsid w:val="002F3BC2"/>
    <w:rPr>
      <w:b/>
      <w:bCs w:val="0"/>
      <w:caps/>
      <w:sz w:val="24"/>
      <w:szCs w:val="24"/>
      <w:lang w:val="ru-RU" w:eastAsia="ru-RU" w:bidi="ar-SA"/>
    </w:rPr>
  </w:style>
  <w:style w:type="character" w:customStyle="1" w:styleId="tbln121">
    <w:name w:val="tbln121"/>
    <w:rsid w:val="002F3BC2"/>
    <w:rPr>
      <w:rFonts w:ascii="Arial" w:hAnsi="Arial" w:cs="Arial" w:hint="default"/>
      <w:b w:val="0"/>
      <w:bCs w:val="0"/>
      <w:i/>
      <w:iCs/>
      <w:strike w:val="0"/>
      <w:dstrike w:val="0"/>
      <w:color w:val="000000"/>
      <w:sz w:val="18"/>
      <w:szCs w:val="18"/>
      <w:u w:val="none"/>
    </w:rPr>
  </w:style>
  <w:style w:type="character" w:customStyle="1" w:styleId="mistake">
    <w:name w:val="mistake"/>
    <w:rsid w:val="002F3BC2"/>
    <w:rPr>
      <w:sz w:val="24"/>
      <w:szCs w:val="24"/>
    </w:rPr>
  </w:style>
  <w:style w:type="character" w:customStyle="1" w:styleId="trb12">
    <w:name w:val="trb12"/>
    <w:rsid w:val="002F3BC2"/>
  </w:style>
  <w:style w:type="character" w:customStyle="1" w:styleId="tbln12">
    <w:name w:val="tbln12"/>
    <w:rsid w:val="002F3BC2"/>
  </w:style>
  <w:style w:type="character" w:customStyle="1" w:styleId="tbb12">
    <w:name w:val="tbb12"/>
    <w:rsid w:val="002F3BC2"/>
  </w:style>
  <w:style w:type="character" w:customStyle="1" w:styleId="hpsatn">
    <w:name w:val="hps atn"/>
    <w:rsid w:val="002F3BC2"/>
  </w:style>
  <w:style w:type="character" w:customStyle="1" w:styleId="64">
    <w:name w:val="Знак Знак6"/>
    <w:rsid w:val="002F3BC2"/>
    <w:rPr>
      <w:rFonts w:ascii="Arial" w:hAnsi="Arial" w:cs="Arial" w:hint="default"/>
      <w:b/>
      <w:bCs/>
      <w:kern w:val="32"/>
      <w:sz w:val="32"/>
      <w:szCs w:val="32"/>
    </w:rPr>
  </w:style>
  <w:style w:type="character" w:customStyle="1" w:styleId="FontStyle42">
    <w:name w:val="Font Style42"/>
    <w:rsid w:val="002F3BC2"/>
    <w:rPr>
      <w:rFonts w:ascii="Times New Roman" w:hAnsi="Times New Roman" w:cs="Times New Roman" w:hint="default"/>
      <w:sz w:val="26"/>
      <w:szCs w:val="26"/>
    </w:rPr>
  </w:style>
  <w:style w:type="character" w:customStyle="1" w:styleId="FontStyle41">
    <w:name w:val="Font Style41"/>
    <w:rsid w:val="002F3BC2"/>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F3BC2"/>
    <w:rPr>
      <w:sz w:val="24"/>
      <w:szCs w:val="24"/>
      <w:lang w:val="ru-RU" w:eastAsia="ru-RU" w:bidi="ar-SA"/>
    </w:rPr>
  </w:style>
  <w:style w:type="character" w:customStyle="1" w:styleId="FontStyle139">
    <w:name w:val="Font Style139"/>
    <w:rsid w:val="002F3BC2"/>
    <w:rPr>
      <w:rFonts w:ascii="Palatino Linotype" w:hAnsi="Palatino Linotype" w:cs="Palatino Linotype" w:hint="default"/>
      <w:sz w:val="18"/>
      <w:szCs w:val="18"/>
    </w:rPr>
  </w:style>
  <w:style w:type="character" w:customStyle="1" w:styleId="FontStyle157">
    <w:name w:val="Font Style157"/>
    <w:rsid w:val="002F3BC2"/>
    <w:rPr>
      <w:rFonts w:ascii="Palatino Linotype" w:hAnsi="Palatino Linotype" w:cs="Palatino Linotype" w:hint="default"/>
      <w:sz w:val="18"/>
      <w:szCs w:val="18"/>
    </w:rPr>
  </w:style>
  <w:style w:type="character" w:customStyle="1" w:styleId="FontStyle138">
    <w:name w:val="Font Style138"/>
    <w:rsid w:val="002F3BC2"/>
    <w:rPr>
      <w:rFonts w:ascii="Palatino Linotype" w:hAnsi="Palatino Linotype" w:cs="Palatino Linotype" w:hint="default"/>
      <w:b/>
      <w:bCs/>
      <w:sz w:val="18"/>
      <w:szCs w:val="18"/>
    </w:rPr>
  </w:style>
  <w:style w:type="character" w:customStyle="1" w:styleId="FontStyle146">
    <w:name w:val="Font Style146"/>
    <w:rsid w:val="002F3BC2"/>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F3BC2"/>
    <w:rPr>
      <w:sz w:val="24"/>
      <w:szCs w:val="24"/>
      <w:lang w:val="ru-RU" w:eastAsia="ru-RU" w:bidi="ar-SA"/>
    </w:rPr>
  </w:style>
  <w:style w:type="character" w:customStyle="1" w:styleId="1ff7">
    <w:name w:val="Знак1"/>
    <w:rsid w:val="002F3BC2"/>
    <w:rPr>
      <w:rFonts w:ascii="Arial" w:hAnsi="Arial" w:cs="Arial" w:hint="default"/>
      <w:b/>
      <w:bCs/>
      <w:kern w:val="32"/>
      <w:sz w:val="32"/>
      <w:szCs w:val="32"/>
      <w:lang w:val="ru-RU" w:eastAsia="ru-RU" w:bidi="ar-SA"/>
    </w:rPr>
  </w:style>
  <w:style w:type="character" w:customStyle="1" w:styleId="2f3">
    <w:name w:val="Знак2"/>
    <w:rsid w:val="002F3BC2"/>
    <w:rPr>
      <w:sz w:val="24"/>
      <w:lang w:val="ru-RU" w:eastAsia="en-US" w:bidi="ar-SA"/>
    </w:rPr>
  </w:style>
  <w:style w:type="character" w:customStyle="1" w:styleId="311">
    <w:name w:val="Заголовок 3 Знак1"/>
    <w:aliases w:val="Знак2 Знак3"/>
    <w:locked/>
    <w:rsid w:val="002F3BC2"/>
    <w:rPr>
      <w:b/>
      <w:bCs/>
      <w:sz w:val="27"/>
      <w:szCs w:val="27"/>
      <w:lang w:val="ru-RU" w:eastAsia="ru-RU" w:bidi="ar-SA"/>
    </w:rPr>
  </w:style>
  <w:style w:type="paragraph" w:customStyle="1" w:styleId="mane">
    <w:name w:val="mane"/>
    <w:rsid w:val="002F3BC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F3BC2"/>
    <w:rPr>
      <w:rFonts w:ascii="Sylfaen" w:hAnsi="Sylfaen" w:cs="Sylfaen"/>
      <w:sz w:val="18"/>
      <w:szCs w:val="18"/>
    </w:rPr>
  </w:style>
  <w:style w:type="character" w:customStyle="1" w:styleId="keyword1">
    <w:name w:val="keyword1"/>
    <w:rsid w:val="002F3BC2"/>
    <w:rPr>
      <w:i/>
      <w:iCs/>
    </w:rPr>
  </w:style>
  <w:style w:type="character" w:customStyle="1" w:styleId="keyworddef1">
    <w:name w:val="keyword_def1"/>
    <w:rsid w:val="002F3BC2"/>
    <w:rPr>
      <w:b/>
      <w:bCs/>
      <w:i/>
      <w:iCs/>
    </w:rPr>
  </w:style>
  <w:style w:type="character" w:customStyle="1" w:styleId="afffff">
    <w:name w:val="Выделение в тексте документа"/>
    <w:rsid w:val="002F3BC2"/>
    <w:rPr>
      <w:rFonts w:cs="Times New Roman"/>
      <w:b/>
    </w:rPr>
  </w:style>
  <w:style w:type="paragraph" w:customStyle="1" w:styleId="afffff0">
    <w:name w:val="Текст документа"/>
    <w:basedOn w:val="a3"/>
    <w:rsid w:val="002F3BC2"/>
    <w:pPr>
      <w:ind w:firstLine="709"/>
      <w:jc w:val="both"/>
    </w:pPr>
  </w:style>
  <w:style w:type="character" w:customStyle="1" w:styleId="xmlemitalic1">
    <w:name w:val="xml_em_italic1"/>
    <w:rsid w:val="002F3BC2"/>
    <w:rPr>
      <w:i/>
      <w:iCs/>
    </w:rPr>
  </w:style>
  <w:style w:type="paragraph" w:customStyle="1" w:styleId="afffff1">
    <w:name w:val="Модуль"/>
    <w:basedOn w:val="a3"/>
    <w:rsid w:val="002F3BC2"/>
    <w:pPr>
      <w:keepNext/>
      <w:jc w:val="both"/>
    </w:pPr>
  </w:style>
  <w:style w:type="character" w:customStyle="1" w:styleId="WW8Num4z3">
    <w:name w:val="WW8Num4z3"/>
    <w:rsid w:val="002F3BC2"/>
    <w:rPr>
      <w:rFonts w:ascii="Symbol" w:hAnsi="Symbol"/>
    </w:rPr>
  </w:style>
  <w:style w:type="paragraph" w:customStyle="1" w:styleId="114">
    <w:name w:val="Название11"/>
    <w:basedOn w:val="a3"/>
    <w:next w:val="aff2"/>
    <w:qFormat/>
    <w:rsid w:val="002F3BC2"/>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F3BC2"/>
    <w:pPr>
      <w:suppressLineNumbers/>
      <w:suppressAutoHyphens/>
    </w:pPr>
    <w:rPr>
      <w:lang w:eastAsia="ar-SA"/>
    </w:rPr>
  </w:style>
  <w:style w:type="paragraph" w:customStyle="1" w:styleId="afffff3">
    <w:name w:val="Заголовок таблицы"/>
    <w:basedOn w:val="afffff2"/>
    <w:rsid w:val="002F3BC2"/>
    <w:pPr>
      <w:jc w:val="center"/>
    </w:pPr>
    <w:rPr>
      <w:b/>
      <w:bCs/>
    </w:rPr>
  </w:style>
  <w:style w:type="paragraph" w:customStyle="1" w:styleId="Style46">
    <w:name w:val="Style46"/>
    <w:basedOn w:val="a3"/>
    <w:rsid w:val="002F3BC2"/>
    <w:pPr>
      <w:widowControl w:val="0"/>
      <w:autoSpaceDE w:val="0"/>
      <w:autoSpaceDN w:val="0"/>
      <w:adjustRightInd w:val="0"/>
      <w:spacing w:line="240" w:lineRule="exact"/>
      <w:ind w:hanging="106"/>
    </w:pPr>
  </w:style>
  <w:style w:type="paragraph" w:customStyle="1" w:styleId="Style61">
    <w:name w:val="Style61"/>
    <w:basedOn w:val="a3"/>
    <w:rsid w:val="002F3BC2"/>
    <w:pPr>
      <w:widowControl w:val="0"/>
      <w:autoSpaceDE w:val="0"/>
      <w:autoSpaceDN w:val="0"/>
      <w:adjustRightInd w:val="0"/>
      <w:spacing w:line="242" w:lineRule="exact"/>
      <w:ind w:hanging="446"/>
    </w:pPr>
  </w:style>
  <w:style w:type="paragraph" w:customStyle="1" w:styleId="Style164">
    <w:name w:val="Style164"/>
    <w:basedOn w:val="a3"/>
    <w:rsid w:val="002F3BC2"/>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F3BC2"/>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F3BC2"/>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F3BC2"/>
    <w:pPr>
      <w:spacing w:before="100" w:beforeAutospacing="1" w:after="100" w:afterAutospacing="1"/>
      <w:ind w:firstLine="360"/>
      <w:jc w:val="both"/>
    </w:pPr>
  </w:style>
  <w:style w:type="character" w:customStyle="1" w:styleId="c1">
    <w:name w:val="c1"/>
    <w:rsid w:val="002F3BC2"/>
  </w:style>
  <w:style w:type="character" w:customStyle="1" w:styleId="afffff4">
    <w:name w:val="Текст.Акцентированный"/>
    <w:rsid w:val="002F3BC2"/>
    <w:rPr>
      <w:rFonts w:cs="Times New Roman"/>
      <w:i/>
    </w:rPr>
  </w:style>
  <w:style w:type="paragraph" w:customStyle="1" w:styleId="65">
    <w:name w:val="Обычный (веб)6"/>
    <w:basedOn w:val="a3"/>
    <w:rsid w:val="002F3BC2"/>
  </w:style>
  <w:style w:type="paragraph" w:customStyle="1" w:styleId="afffff5">
    <w:name w:val="слайд"/>
    <w:basedOn w:val="a3"/>
    <w:rsid w:val="002F3BC2"/>
    <w:pPr>
      <w:jc w:val="both"/>
    </w:pPr>
    <w:rPr>
      <w:sz w:val="36"/>
      <w:lang w:eastAsia="en-US"/>
    </w:rPr>
  </w:style>
  <w:style w:type="character" w:customStyle="1" w:styleId="st">
    <w:name w:val="st"/>
    <w:rsid w:val="002F3BC2"/>
  </w:style>
  <w:style w:type="character" w:customStyle="1" w:styleId="keyworddef">
    <w:name w:val="keyword_def"/>
    <w:rsid w:val="002F3BC2"/>
  </w:style>
  <w:style w:type="character" w:customStyle="1" w:styleId="grame">
    <w:name w:val="grame"/>
    <w:rsid w:val="002F3BC2"/>
  </w:style>
  <w:style w:type="paragraph" w:customStyle="1" w:styleId="115">
    <w:name w:val="Обычный + 11 пт"/>
    <w:basedOn w:val="a3"/>
    <w:rsid w:val="002F3BC2"/>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F3BC2"/>
  </w:style>
  <w:style w:type="paragraph" w:customStyle="1" w:styleId="afffff6">
    <w:name w:val="Знак Знак Знак Знак Знак Знак Знак Знак Знак Знак Знак Знак Знак"/>
    <w:basedOn w:val="a3"/>
    <w:rsid w:val="002F3BC2"/>
    <w:pPr>
      <w:spacing w:after="160" w:line="240" w:lineRule="exact"/>
    </w:pPr>
    <w:rPr>
      <w:rFonts w:ascii="Verdana" w:hAnsi="Verdana"/>
      <w:lang w:val="en-US" w:eastAsia="en-US"/>
    </w:rPr>
  </w:style>
  <w:style w:type="character" w:customStyle="1" w:styleId="pav31">
    <w:name w:val="pav31"/>
    <w:rsid w:val="002F3BC2"/>
    <w:rPr>
      <w:rFonts w:ascii="Comic Sans MS" w:hAnsi="Comic Sans MS" w:hint="default"/>
      <w:color w:val="272652"/>
      <w:sz w:val="12"/>
      <w:szCs w:val="12"/>
    </w:rPr>
  </w:style>
  <w:style w:type="paragraph" w:customStyle="1" w:styleId="pri">
    <w:name w:val="pri"/>
    <w:basedOn w:val="a3"/>
    <w:rsid w:val="002F3BC2"/>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F3BC2"/>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F3BC2"/>
    <w:rPr>
      <w:rFonts w:ascii="Times New Roman" w:eastAsia="Times New Roman" w:hAnsi="Times New Roman" w:cs="Times New Roman"/>
      <w:i/>
      <w:snapToGrid w:val="0"/>
      <w:sz w:val="12"/>
      <w:szCs w:val="20"/>
      <w:lang w:eastAsia="ru-RU"/>
    </w:rPr>
  </w:style>
  <w:style w:type="character" w:customStyle="1" w:styleId="WW8Num3z1">
    <w:name w:val="WW8Num3z1"/>
    <w:rsid w:val="002F3BC2"/>
    <w:rPr>
      <w:rFonts w:ascii="Times New Roman" w:eastAsia="Times New Roman" w:hAnsi="Times New Roman" w:cs="Times New Roman"/>
    </w:rPr>
  </w:style>
  <w:style w:type="character" w:customStyle="1" w:styleId="WW8Num4z0">
    <w:name w:val="WW8Num4z0"/>
    <w:rsid w:val="002F3BC2"/>
    <w:rPr>
      <w:rFonts w:ascii="Wingdings" w:hAnsi="Wingdings"/>
    </w:rPr>
  </w:style>
  <w:style w:type="character" w:customStyle="1" w:styleId="WW8Num4z1">
    <w:name w:val="WW8Num4z1"/>
    <w:rsid w:val="002F3BC2"/>
    <w:rPr>
      <w:rFonts w:ascii="Courier New" w:hAnsi="Courier New" w:cs="Courier New"/>
    </w:rPr>
  </w:style>
  <w:style w:type="character" w:customStyle="1" w:styleId="WW8Num6z1">
    <w:name w:val="WW8Num6z1"/>
    <w:rsid w:val="002F3BC2"/>
    <w:rPr>
      <w:rFonts w:ascii="Times New Roman" w:eastAsia="Times New Roman" w:hAnsi="Times New Roman" w:cs="Times New Roman"/>
    </w:rPr>
  </w:style>
  <w:style w:type="character" w:customStyle="1" w:styleId="WW8Num7z1">
    <w:name w:val="WW8Num7z1"/>
    <w:rsid w:val="002F3BC2"/>
    <w:rPr>
      <w:rFonts w:ascii="Times New Roman" w:eastAsia="Times New Roman" w:hAnsi="Times New Roman" w:cs="Times New Roman"/>
    </w:rPr>
  </w:style>
  <w:style w:type="character" w:customStyle="1" w:styleId="WW8Num8z0">
    <w:name w:val="WW8Num8z0"/>
    <w:rsid w:val="002F3BC2"/>
    <w:rPr>
      <w:color w:val="auto"/>
    </w:rPr>
  </w:style>
  <w:style w:type="character" w:customStyle="1" w:styleId="WW8Num14z0">
    <w:name w:val="WW8Num14z0"/>
    <w:rsid w:val="002F3BC2"/>
    <w:rPr>
      <w:rFonts w:ascii="Wingdings" w:hAnsi="Wingdings"/>
    </w:rPr>
  </w:style>
  <w:style w:type="character" w:customStyle="1" w:styleId="WW8Num14z1">
    <w:name w:val="WW8Num14z1"/>
    <w:rsid w:val="002F3BC2"/>
    <w:rPr>
      <w:rFonts w:ascii="Courier New" w:hAnsi="Courier New" w:cs="Courier New"/>
    </w:rPr>
  </w:style>
  <w:style w:type="character" w:customStyle="1" w:styleId="WW8Num14z3">
    <w:name w:val="WW8Num14z3"/>
    <w:rsid w:val="002F3BC2"/>
    <w:rPr>
      <w:rFonts w:ascii="Symbol" w:hAnsi="Symbol"/>
    </w:rPr>
  </w:style>
  <w:style w:type="character" w:customStyle="1" w:styleId="WW8Num15z1">
    <w:name w:val="WW8Num15z1"/>
    <w:rsid w:val="002F3BC2"/>
    <w:rPr>
      <w:rFonts w:ascii="Times New Roman" w:eastAsia="Times New Roman" w:hAnsi="Times New Roman" w:cs="Times New Roman"/>
    </w:rPr>
  </w:style>
  <w:style w:type="character" w:customStyle="1" w:styleId="WW8Num17z1">
    <w:name w:val="WW8Num17z1"/>
    <w:rsid w:val="002F3BC2"/>
    <w:rPr>
      <w:rFonts w:ascii="Times New Roman" w:eastAsia="Times New Roman" w:hAnsi="Times New Roman" w:cs="Times New Roman"/>
    </w:rPr>
  </w:style>
  <w:style w:type="character" w:customStyle="1" w:styleId="WW8Num18z0">
    <w:name w:val="WW8Num18z0"/>
    <w:rsid w:val="002F3BC2"/>
    <w:rPr>
      <w:rFonts w:ascii="Wingdings" w:hAnsi="Wingdings"/>
      <w:sz w:val="20"/>
    </w:rPr>
  </w:style>
  <w:style w:type="character" w:customStyle="1" w:styleId="FontStyle514">
    <w:name w:val="Font Style514"/>
    <w:rsid w:val="002F3BC2"/>
    <w:rPr>
      <w:rFonts w:ascii="Times New Roman" w:hAnsi="Times New Roman" w:cs="Times New Roman" w:hint="default"/>
      <w:sz w:val="20"/>
      <w:szCs w:val="20"/>
    </w:rPr>
  </w:style>
  <w:style w:type="character" w:customStyle="1" w:styleId="FontStyle528">
    <w:name w:val="Font Style528"/>
    <w:rsid w:val="002F3BC2"/>
    <w:rPr>
      <w:rFonts w:ascii="Times New Roman" w:hAnsi="Times New Roman" w:cs="Times New Roman"/>
      <w:b/>
      <w:bCs/>
      <w:i/>
      <w:iCs/>
      <w:sz w:val="16"/>
      <w:szCs w:val="16"/>
    </w:rPr>
  </w:style>
  <w:style w:type="character" w:customStyle="1" w:styleId="MTEquationSection">
    <w:name w:val="MTEquationSection"/>
    <w:rsid w:val="002F3BC2"/>
    <w:rPr>
      <w:vanish/>
      <w:color w:val="FF0000"/>
      <w:lang w:val="en-US"/>
    </w:rPr>
  </w:style>
  <w:style w:type="character" w:customStyle="1" w:styleId="texample1">
    <w:name w:val="texample1"/>
    <w:rsid w:val="002F3BC2"/>
    <w:rPr>
      <w:rFonts w:ascii="Courier New" w:hAnsi="Courier New" w:cs="Courier New" w:hint="default"/>
      <w:color w:val="8B0000"/>
    </w:rPr>
  </w:style>
  <w:style w:type="character" w:customStyle="1" w:styleId="FontStyle28">
    <w:name w:val="Font Style28"/>
    <w:rsid w:val="002F3BC2"/>
    <w:rPr>
      <w:rFonts w:ascii="Times New Roman" w:hAnsi="Times New Roman" w:cs="Times New Roman"/>
      <w:i/>
      <w:iCs/>
      <w:sz w:val="18"/>
      <w:szCs w:val="18"/>
    </w:rPr>
  </w:style>
  <w:style w:type="character" w:customStyle="1" w:styleId="FontStyle33">
    <w:name w:val="Font Style33"/>
    <w:rsid w:val="002F3BC2"/>
    <w:rPr>
      <w:rFonts w:ascii="Arial" w:hAnsi="Arial" w:cs="Arial"/>
      <w:sz w:val="16"/>
      <w:szCs w:val="16"/>
    </w:rPr>
  </w:style>
  <w:style w:type="character" w:customStyle="1" w:styleId="FontStyle20">
    <w:name w:val="Font Style20"/>
    <w:rsid w:val="002F3BC2"/>
    <w:rPr>
      <w:rFonts w:ascii="Book Antiqua" w:hAnsi="Book Antiqua" w:cs="Book Antiqua"/>
      <w:sz w:val="18"/>
      <w:szCs w:val="18"/>
    </w:rPr>
  </w:style>
  <w:style w:type="paragraph" w:customStyle="1" w:styleId="Style6">
    <w:name w:val="Style6"/>
    <w:basedOn w:val="a3"/>
    <w:rsid w:val="002F3BC2"/>
    <w:pPr>
      <w:widowControl w:val="0"/>
      <w:autoSpaceDE w:val="0"/>
      <w:autoSpaceDN w:val="0"/>
      <w:adjustRightInd w:val="0"/>
    </w:pPr>
    <w:rPr>
      <w:rFonts w:ascii="Arial Narrow" w:hAnsi="Arial Narrow"/>
    </w:rPr>
  </w:style>
  <w:style w:type="character" w:customStyle="1" w:styleId="FontStyle14">
    <w:name w:val="Font Style14"/>
    <w:rsid w:val="002F3BC2"/>
    <w:rPr>
      <w:rFonts w:ascii="Franklin Gothic Book" w:hAnsi="Franklin Gothic Book" w:cs="Franklin Gothic Book"/>
      <w:b/>
      <w:bCs/>
      <w:sz w:val="30"/>
      <w:szCs w:val="30"/>
    </w:rPr>
  </w:style>
  <w:style w:type="character" w:customStyle="1" w:styleId="FontStyle13">
    <w:name w:val="Font Style13"/>
    <w:rsid w:val="002F3BC2"/>
    <w:rPr>
      <w:rFonts w:ascii="Arial" w:hAnsi="Arial" w:cs="Arial"/>
      <w:b/>
      <w:bCs/>
      <w:sz w:val="14"/>
      <w:szCs w:val="14"/>
    </w:rPr>
  </w:style>
  <w:style w:type="paragraph" w:customStyle="1" w:styleId="Style18">
    <w:name w:val="Style18"/>
    <w:basedOn w:val="a3"/>
    <w:rsid w:val="002F3BC2"/>
    <w:pPr>
      <w:widowControl w:val="0"/>
      <w:autoSpaceDE w:val="0"/>
      <w:autoSpaceDN w:val="0"/>
      <w:adjustRightInd w:val="0"/>
      <w:spacing w:line="483" w:lineRule="exact"/>
      <w:ind w:firstLine="566"/>
      <w:jc w:val="both"/>
    </w:pPr>
  </w:style>
  <w:style w:type="paragraph" w:customStyle="1" w:styleId="2f4">
    <w:name w:val="Загол. 2 ур."/>
    <w:basedOn w:val="a3"/>
    <w:rsid w:val="002F3BC2"/>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F3BC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F3BC2"/>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F3BC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F3BC2"/>
  </w:style>
  <w:style w:type="character" w:customStyle="1" w:styleId="fontstyle15">
    <w:name w:val="fontstyle15"/>
    <w:rsid w:val="002F3BC2"/>
  </w:style>
  <w:style w:type="character" w:customStyle="1" w:styleId="fontstyle140">
    <w:name w:val="fontstyle14"/>
    <w:rsid w:val="002F3BC2"/>
  </w:style>
  <w:style w:type="character" w:customStyle="1" w:styleId="fontstyle16">
    <w:name w:val="fontstyle16"/>
    <w:rsid w:val="002F3BC2"/>
  </w:style>
  <w:style w:type="character" w:customStyle="1" w:styleId="noprint">
    <w:name w:val="noprint"/>
    <w:rsid w:val="002F3BC2"/>
  </w:style>
  <w:style w:type="paragraph" w:customStyle="1" w:styleId="center">
    <w:name w:val="center"/>
    <w:basedOn w:val="a3"/>
    <w:rsid w:val="002F3BC2"/>
    <w:pPr>
      <w:spacing w:before="100" w:beforeAutospacing="1" w:after="100" w:afterAutospacing="1"/>
    </w:pPr>
  </w:style>
  <w:style w:type="paragraph" w:customStyle="1" w:styleId="p12left">
    <w:name w:val="p12_left"/>
    <w:basedOn w:val="a3"/>
    <w:rsid w:val="002F3BC2"/>
    <w:pPr>
      <w:spacing w:before="100" w:beforeAutospacing="1" w:after="100" w:afterAutospacing="1"/>
    </w:pPr>
  </w:style>
  <w:style w:type="character" w:customStyle="1" w:styleId="spelle">
    <w:name w:val="spelle"/>
    <w:rsid w:val="002F3BC2"/>
  </w:style>
  <w:style w:type="character" w:customStyle="1" w:styleId="a00">
    <w:name w:val="a0"/>
    <w:rsid w:val="002F3BC2"/>
  </w:style>
  <w:style w:type="character" w:customStyle="1" w:styleId="style10">
    <w:name w:val="style1"/>
    <w:rsid w:val="002F3BC2"/>
  </w:style>
  <w:style w:type="character" w:customStyle="1" w:styleId="Typewriter">
    <w:name w:val="Typewriter"/>
    <w:rsid w:val="002F3BC2"/>
    <w:rPr>
      <w:rFonts w:ascii="Courier New" w:hAnsi="Courier New"/>
      <w:sz w:val="20"/>
    </w:rPr>
  </w:style>
  <w:style w:type="paragraph" w:customStyle="1" w:styleId="ConsNonformat">
    <w:name w:val="ConsNonformat"/>
    <w:rsid w:val="002F3BC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F3BC2"/>
    <w:pPr>
      <w:tabs>
        <w:tab w:val="center" w:pos="4153"/>
        <w:tab w:val="right" w:pos="8306"/>
      </w:tabs>
    </w:pPr>
    <w:rPr>
      <w:rFonts w:ascii="Arial" w:hAnsi="Arial"/>
      <w:szCs w:val="20"/>
    </w:rPr>
  </w:style>
  <w:style w:type="character" w:customStyle="1" w:styleId="keyword">
    <w:name w:val="keyword"/>
    <w:rsid w:val="002F3BC2"/>
  </w:style>
  <w:style w:type="character" w:customStyle="1" w:styleId="texample">
    <w:name w:val="texample"/>
    <w:rsid w:val="002F3BC2"/>
  </w:style>
  <w:style w:type="character" w:customStyle="1" w:styleId="sentence">
    <w:name w:val="sentence"/>
    <w:rsid w:val="002F3BC2"/>
  </w:style>
  <w:style w:type="character" w:customStyle="1" w:styleId="input">
    <w:name w:val="input"/>
    <w:rsid w:val="002F3BC2"/>
  </w:style>
  <w:style w:type="character" w:customStyle="1" w:styleId="xmlemitalic">
    <w:name w:val="xml_em_italic"/>
    <w:rsid w:val="002F3BC2"/>
  </w:style>
  <w:style w:type="character" w:customStyle="1" w:styleId="WW8Num16z0">
    <w:name w:val="WW8Num16z0"/>
    <w:rsid w:val="002F3BC2"/>
    <w:rPr>
      <w:rFonts w:ascii="Wingdings 2" w:hAnsi="Wingdings 2" w:cs="OpenSymbol"/>
    </w:rPr>
  </w:style>
  <w:style w:type="paragraph" w:customStyle="1" w:styleId="afffff8">
    <w:name w:val="Абзац"/>
    <w:basedOn w:val="a3"/>
    <w:rsid w:val="002F3BC2"/>
    <w:pPr>
      <w:spacing w:line="312" w:lineRule="auto"/>
      <w:ind w:firstLine="567"/>
      <w:jc w:val="both"/>
    </w:pPr>
    <w:rPr>
      <w:spacing w:val="-4"/>
      <w:szCs w:val="20"/>
    </w:rPr>
  </w:style>
  <w:style w:type="character" w:customStyle="1" w:styleId="BodyTextIndent3Char">
    <w:name w:val="Body Text Indent 3 Char"/>
    <w:semiHidden/>
    <w:locked/>
    <w:rsid w:val="002F3BC2"/>
    <w:rPr>
      <w:sz w:val="16"/>
      <w:szCs w:val="16"/>
      <w:lang w:val="ru-RU" w:eastAsia="ru-RU" w:bidi="ar-SA"/>
    </w:rPr>
  </w:style>
  <w:style w:type="character" w:customStyle="1" w:styleId="FontStyle54">
    <w:name w:val="Font Style54"/>
    <w:rsid w:val="002F3BC2"/>
    <w:rPr>
      <w:rFonts w:ascii="Times New Roman" w:hAnsi="Times New Roman" w:cs="Times New Roman"/>
      <w:sz w:val="24"/>
      <w:szCs w:val="24"/>
    </w:rPr>
  </w:style>
  <w:style w:type="character" w:customStyle="1" w:styleId="HTML10">
    <w:name w:val="Стандартный HTML Знак1"/>
    <w:semiHidden/>
    <w:rsid w:val="002F3BC2"/>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F3BC2"/>
    <w:rPr>
      <w:sz w:val="24"/>
      <w:szCs w:val="24"/>
    </w:rPr>
  </w:style>
  <w:style w:type="character" w:customStyle="1" w:styleId="1ffb">
    <w:name w:val="Текст примечания Знак1"/>
    <w:semiHidden/>
    <w:rsid w:val="002F3BC2"/>
  </w:style>
  <w:style w:type="character" w:customStyle="1" w:styleId="1ffc">
    <w:name w:val="Нижний колонтитул Знак1"/>
    <w:semiHidden/>
    <w:rsid w:val="002F3BC2"/>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F3BC2"/>
    <w:rPr>
      <w:sz w:val="16"/>
      <w:szCs w:val="16"/>
    </w:rPr>
  </w:style>
  <w:style w:type="character" w:customStyle="1" w:styleId="313">
    <w:name w:val="Основной текст с отступом 3 Знак1"/>
    <w:semiHidden/>
    <w:rsid w:val="002F3BC2"/>
    <w:rPr>
      <w:sz w:val="16"/>
      <w:szCs w:val="16"/>
    </w:rPr>
  </w:style>
  <w:style w:type="character" w:customStyle="1" w:styleId="214">
    <w:name w:val="Основной текст с отступом 2 Знак1"/>
    <w:semiHidden/>
    <w:rsid w:val="002F3BC2"/>
    <w:rPr>
      <w:sz w:val="24"/>
      <w:szCs w:val="24"/>
    </w:rPr>
  </w:style>
  <w:style w:type="character" w:customStyle="1" w:styleId="215">
    <w:name w:val="Основной текст 2 Знак1"/>
    <w:semiHidden/>
    <w:rsid w:val="002F3BC2"/>
    <w:rPr>
      <w:sz w:val="24"/>
      <w:szCs w:val="24"/>
    </w:rPr>
  </w:style>
  <w:style w:type="character" w:customStyle="1" w:styleId="1ffd">
    <w:name w:val="Схема документа Знак1"/>
    <w:semiHidden/>
    <w:rsid w:val="002F3BC2"/>
    <w:rPr>
      <w:rFonts w:ascii="Tahoma" w:hAnsi="Tahoma" w:cs="Tahoma"/>
      <w:sz w:val="16"/>
      <w:szCs w:val="16"/>
    </w:rPr>
  </w:style>
  <w:style w:type="character" w:customStyle="1" w:styleId="1ffe">
    <w:name w:val="Текст выноски Знак1"/>
    <w:semiHidden/>
    <w:rsid w:val="002F3BC2"/>
    <w:rPr>
      <w:rFonts w:ascii="Tahoma" w:hAnsi="Tahoma" w:cs="Tahoma"/>
      <w:sz w:val="16"/>
      <w:szCs w:val="16"/>
    </w:rPr>
  </w:style>
  <w:style w:type="character" w:customStyle="1" w:styleId="1fff">
    <w:name w:val="Название Знак1"/>
    <w:rsid w:val="002F3BC2"/>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F3BC2"/>
    <w:rPr>
      <w:b/>
      <w:bCs/>
    </w:rPr>
  </w:style>
  <w:style w:type="character" w:customStyle="1" w:styleId="serp-urlitem">
    <w:name w:val="serp-url__item"/>
    <w:rsid w:val="002F3BC2"/>
  </w:style>
  <w:style w:type="character" w:customStyle="1" w:styleId="1fff1">
    <w:name w:val="Гиперссылка1"/>
    <w:rsid w:val="002F3BC2"/>
    <w:rPr>
      <w:strike w:val="0"/>
      <w:dstrike w:val="0"/>
      <w:color w:val="006890"/>
      <w:u w:val="none"/>
    </w:rPr>
  </w:style>
  <w:style w:type="character" w:customStyle="1" w:styleId="221">
    <w:name w:val="Заголовок 2 Знак2"/>
    <w:rsid w:val="002F3BC2"/>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F3BC2"/>
    <w:rPr>
      <w:sz w:val="24"/>
      <w:szCs w:val="24"/>
    </w:rPr>
  </w:style>
  <w:style w:type="paragraph" w:customStyle="1" w:styleId="paragraf2">
    <w:name w:val="paragraf2"/>
    <w:basedOn w:val="a3"/>
    <w:rsid w:val="002F3BC2"/>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F3BC2"/>
    <w:pPr>
      <w:tabs>
        <w:tab w:val="center" w:pos="4680"/>
        <w:tab w:val="right" w:pos="9360"/>
      </w:tabs>
      <w:ind w:right="850"/>
    </w:pPr>
    <w:rPr>
      <w:lang w:eastAsia="en-US"/>
    </w:rPr>
  </w:style>
  <w:style w:type="paragraph" w:customStyle="1" w:styleId="Mycell">
    <w:name w:val="My cell"/>
    <w:basedOn w:val="a3"/>
    <w:rsid w:val="002F3BC2"/>
    <w:pPr>
      <w:widowControl w:val="0"/>
      <w:jc w:val="both"/>
    </w:pPr>
    <w:rPr>
      <w:rFonts w:ascii="Antiqua" w:hAnsi="Antiqua"/>
      <w:szCs w:val="20"/>
      <w:lang w:val="en-GB"/>
    </w:rPr>
  </w:style>
  <w:style w:type="character" w:customStyle="1" w:styleId="FontStyle55">
    <w:name w:val="Font Style55"/>
    <w:rsid w:val="002F3BC2"/>
    <w:rPr>
      <w:rFonts w:ascii="Times New Roman" w:hAnsi="Times New Roman" w:cs="Times New Roman"/>
      <w:sz w:val="28"/>
      <w:szCs w:val="28"/>
    </w:rPr>
  </w:style>
  <w:style w:type="paragraph" w:customStyle="1" w:styleId="Style49">
    <w:name w:val="Style49"/>
    <w:basedOn w:val="a3"/>
    <w:rsid w:val="002F3BC2"/>
    <w:pPr>
      <w:widowControl w:val="0"/>
      <w:autoSpaceDE w:val="0"/>
      <w:autoSpaceDN w:val="0"/>
      <w:adjustRightInd w:val="0"/>
      <w:spacing w:line="480" w:lineRule="exact"/>
      <w:ind w:firstLine="240"/>
      <w:jc w:val="both"/>
    </w:pPr>
  </w:style>
  <w:style w:type="character" w:customStyle="1" w:styleId="gogofoundword">
    <w:name w:val="gogofoundword"/>
    <w:rsid w:val="002F3BC2"/>
  </w:style>
  <w:style w:type="paragraph" w:customStyle="1" w:styleId="20">
    <w:name w:val="Обычный 2"/>
    <w:basedOn w:val="a3"/>
    <w:rsid w:val="002F3BC2"/>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F3BC2"/>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F3BC2"/>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F3BC2"/>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F3BC2"/>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F3BC2"/>
    <w:pPr>
      <w:keepNext/>
      <w:pageBreakBefore/>
      <w:autoSpaceDE w:val="0"/>
      <w:autoSpaceDN w:val="0"/>
      <w:adjustRightInd w:val="0"/>
      <w:spacing w:line="312" w:lineRule="auto"/>
    </w:pPr>
    <w:rPr>
      <w:bCs/>
      <w:szCs w:val="20"/>
    </w:rPr>
  </w:style>
  <w:style w:type="paragraph" w:customStyle="1" w:styleId="314">
    <w:name w:val="Заголовок 3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F3BC2"/>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F3BC2"/>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F3BC2"/>
    <w:rPr>
      <w:color w:val="auto"/>
    </w:rPr>
  </w:style>
  <w:style w:type="paragraph" w:customStyle="1" w:styleId="Caaieiaie2">
    <w:name w:val="Caaieiaie 2"/>
    <w:basedOn w:val="Default"/>
    <w:next w:val="Default"/>
    <w:rsid w:val="002F3BC2"/>
    <w:rPr>
      <w:color w:val="auto"/>
    </w:rPr>
  </w:style>
  <w:style w:type="paragraph" w:customStyle="1" w:styleId="afffffb">
    <w:name w:val="Нормальный"/>
    <w:rsid w:val="002F3BC2"/>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F3BC2"/>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F3BC2"/>
    <w:rPr>
      <w:rFonts w:ascii="Times New Roman" w:hAnsi="Times New Roman" w:cs="Times New Roman"/>
      <w:i/>
      <w:iCs/>
      <w:sz w:val="20"/>
      <w:szCs w:val="20"/>
    </w:rPr>
  </w:style>
  <w:style w:type="character" w:customStyle="1" w:styleId="Heading4Char">
    <w:name w:val="Heading 4 Char"/>
    <w:semiHidden/>
    <w:locked/>
    <w:rsid w:val="002F3BC2"/>
    <w:rPr>
      <w:b/>
      <w:bCs/>
      <w:sz w:val="28"/>
      <w:szCs w:val="28"/>
      <w:lang w:val="ru-RU" w:eastAsia="ru-RU" w:bidi="ar-SA"/>
    </w:rPr>
  </w:style>
  <w:style w:type="paragraph" w:customStyle="1" w:styleId="e">
    <w:name w:val="Основн*e"/>
    <w:basedOn w:val="a3"/>
    <w:rsid w:val="002F3BC2"/>
    <w:pPr>
      <w:widowControl w:val="0"/>
      <w:autoSpaceDE w:val="0"/>
      <w:autoSpaceDN w:val="0"/>
      <w:adjustRightInd w:val="0"/>
      <w:spacing w:line="360" w:lineRule="auto"/>
      <w:ind w:firstLine="709"/>
      <w:jc w:val="both"/>
    </w:pPr>
    <w:rPr>
      <w:sz w:val="28"/>
      <w:szCs w:val="28"/>
    </w:rPr>
  </w:style>
  <w:style w:type="character" w:customStyle="1" w:styleId="font2">
    <w:name w:val="font2"/>
    <w:rsid w:val="002F3BC2"/>
  </w:style>
  <w:style w:type="character" w:customStyle="1" w:styleId="FontStyle40">
    <w:name w:val="Font Style40"/>
    <w:rsid w:val="002F3BC2"/>
    <w:rPr>
      <w:rFonts w:ascii="Times New Roman" w:hAnsi="Times New Roman" w:cs="Times New Roman"/>
      <w:sz w:val="26"/>
      <w:szCs w:val="26"/>
    </w:rPr>
  </w:style>
  <w:style w:type="paragraph" w:customStyle="1" w:styleId="Style23">
    <w:name w:val="Style23"/>
    <w:basedOn w:val="a3"/>
    <w:rsid w:val="002F3BC2"/>
    <w:pPr>
      <w:widowControl w:val="0"/>
      <w:autoSpaceDE w:val="0"/>
      <w:autoSpaceDN w:val="0"/>
      <w:adjustRightInd w:val="0"/>
      <w:spacing w:line="482" w:lineRule="exact"/>
      <w:ind w:firstLine="720"/>
      <w:jc w:val="both"/>
    </w:pPr>
  </w:style>
  <w:style w:type="character" w:customStyle="1" w:styleId="FontStyle43">
    <w:name w:val="Font Style43"/>
    <w:rsid w:val="002F3BC2"/>
    <w:rPr>
      <w:rFonts w:ascii="Times New Roman" w:hAnsi="Times New Roman" w:cs="Times New Roman"/>
      <w:b/>
      <w:bCs/>
      <w:sz w:val="26"/>
      <w:szCs w:val="26"/>
    </w:rPr>
  </w:style>
  <w:style w:type="character" w:customStyle="1" w:styleId="FontStyle59">
    <w:name w:val="Font Style59"/>
    <w:rsid w:val="002F3BC2"/>
    <w:rPr>
      <w:rFonts w:ascii="Times New Roman" w:hAnsi="Times New Roman" w:cs="Times New Roman"/>
      <w:sz w:val="28"/>
      <w:szCs w:val="28"/>
    </w:rPr>
  </w:style>
  <w:style w:type="paragraph" w:customStyle="1" w:styleId="Style28">
    <w:name w:val="Style28"/>
    <w:basedOn w:val="a3"/>
    <w:rsid w:val="002F3BC2"/>
    <w:pPr>
      <w:widowControl w:val="0"/>
      <w:autoSpaceDE w:val="0"/>
      <w:autoSpaceDN w:val="0"/>
      <w:adjustRightInd w:val="0"/>
      <w:spacing w:line="494" w:lineRule="exact"/>
      <w:ind w:firstLine="902"/>
    </w:pPr>
  </w:style>
  <w:style w:type="character" w:customStyle="1" w:styleId="blk">
    <w:name w:val="blk"/>
    <w:rsid w:val="002F3BC2"/>
  </w:style>
  <w:style w:type="character" w:customStyle="1" w:styleId="FontStyle47">
    <w:name w:val="Font Style47"/>
    <w:rsid w:val="002F3BC2"/>
    <w:rPr>
      <w:rFonts w:ascii="Times New Roman" w:hAnsi="Times New Roman" w:cs="Times New Roman"/>
      <w:b/>
      <w:bCs/>
      <w:sz w:val="22"/>
      <w:szCs w:val="22"/>
    </w:rPr>
  </w:style>
  <w:style w:type="character" w:customStyle="1" w:styleId="FontStyle44">
    <w:name w:val="Font Style44"/>
    <w:rsid w:val="002F3BC2"/>
    <w:rPr>
      <w:rFonts w:ascii="Times New Roman" w:hAnsi="Times New Roman" w:cs="Times New Roman"/>
      <w:b/>
      <w:bCs/>
      <w:sz w:val="26"/>
      <w:szCs w:val="26"/>
    </w:rPr>
  </w:style>
  <w:style w:type="character" w:customStyle="1" w:styleId="FontStyle34">
    <w:name w:val="Font Style34"/>
    <w:rsid w:val="002F3BC2"/>
    <w:rPr>
      <w:rFonts w:ascii="Times New Roman" w:hAnsi="Times New Roman" w:cs="Times New Roman"/>
      <w:sz w:val="26"/>
      <w:szCs w:val="26"/>
    </w:rPr>
  </w:style>
  <w:style w:type="paragraph" w:styleId="afffffd">
    <w:name w:val="Intense Quote"/>
    <w:basedOn w:val="a3"/>
    <w:next w:val="a3"/>
    <w:link w:val="afffffe"/>
    <w:qFormat/>
    <w:rsid w:val="002F3BC2"/>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F3BC2"/>
    <w:rPr>
      <w:rFonts w:ascii="Times New Roman" w:eastAsia="Times New Roman" w:hAnsi="Times New Roman" w:cs="Times New Roman"/>
      <w:b/>
      <w:bCs/>
      <w:i/>
      <w:iCs/>
      <w:color w:val="4F81BD"/>
      <w:sz w:val="24"/>
      <w:szCs w:val="24"/>
    </w:rPr>
  </w:style>
  <w:style w:type="character" w:customStyle="1" w:styleId="FontStyle45">
    <w:name w:val="Font Style45"/>
    <w:rsid w:val="002F3BC2"/>
    <w:rPr>
      <w:rFonts w:ascii="Times New Roman" w:hAnsi="Times New Roman" w:cs="Times New Roman"/>
      <w:i/>
      <w:iCs/>
      <w:sz w:val="26"/>
      <w:szCs w:val="26"/>
    </w:rPr>
  </w:style>
  <w:style w:type="paragraph" w:customStyle="1" w:styleId="Style36">
    <w:name w:val="Style36"/>
    <w:basedOn w:val="a3"/>
    <w:rsid w:val="002F3BC2"/>
    <w:pPr>
      <w:widowControl w:val="0"/>
      <w:autoSpaceDE w:val="0"/>
      <w:autoSpaceDN w:val="0"/>
      <w:adjustRightInd w:val="0"/>
    </w:pPr>
  </w:style>
  <w:style w:type="paragraph" w:customStyle="1" w:styleId="47">
    <w:name w:val="Квадрат4"/>
    <w:basedOn w:val="a3"/>
    <w:rsid w:val="002F3BC2"/>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F3BC2"/>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F3BC2"/>
    <w:rPr>
      <w:rFonts w:ascii="Century Schoolbook" w:hAnsi="Century Schoolbook"/>
      <w:sz w:val="21"/>
      <w:szCs w:val="21"/>
      <w:shd w:val="clear" w:color="auto" w:fill="FFFFFF"/>
    </w:rPr>
  </w:style>
  <w:style w:type="paragraph" w:customStyle="1" w:styleId="225">
    <w:name w:val="Основной текст (22)"/>
    <w:basedOn w:val="a3"/>
    <w:link w:val="223"/>
    <w:rsid w:val="002F3BC2"/>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F3BC2"/>
    <w:rPr>
      <w:rFonts w:ascii="Arial" w:hAnsi="Arial" w:cs="Arial"/>
      <w:b/>
      <w:bCs/>
      <w:i/>
      <w:iCs/>
      <w:sz w:val="21"/>
      <w:szCs w:val="21"/>
      <w:shd w:val="clear" w:color="auto" w:fill="FFFFFF"/>
    </w:rPr>
  </w:style>
  <w:style w:type="paragraph" w:customStyle="1" w:styleId="341">
    <w:name w:val="Основной текст34"/>
    <w:basedOn w:val="a3"/>
    <w:rsid w:val="002F3BC2"/>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F3BC2"/>
    <w:rPr>
      <w:rFonts w:ascii="Century Schoolbook" w:hAnsi="Century Schoolbook"/>
      <w:sz w:val="18"/>
      <w:szCs w:val="18"/>
      <w:shd w:val="clear" w:color="auto" w:fill="FFFFFF"/>
    </w:rPr>
  </w:style>
  <w:style w:type="paragraph" w:customStyle="1" w:styleId="132">
    <w:name w:val="Основной текст (13)"/>
    <w:basedOn w:val="a3"/>
    <w:link w:val="130"/>
    <w:rsid w:val="002F3BC2"/>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F3BC2"/>
    <w:rPr>
      <w:rFonts w:ascii="Century Schoolbook" w:hAnsi="Century Schoolbook"/>
      <w:sz w:val="18"/>
      <w:szCs w:val="18"/>
      <w:shd w:val="clear" w:color="auto" w:fill="FFFFFF"/>
    </w:rPr>
  </w:style>
  <w:style w:type="paragraph" w:customStyle="1" w:styleId="93">
    <w:name w:val="Основной текст (9)"/>
    <w:basedOn w:val="a3"/>
    <w:link w:val="92"/>
    <w:rsid w:val="002F3BC2"/>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F3BC2"/>
    <w:rPr>
      <w:rFonts w:ascii="Century Schoolbook" w:hAnsi="Century Schoolbook"/>
      <w:sz w:val="18"/>
      <w:szCs w:val="18"/>
      <w:shd w:val="clear" w:color="auto" w:fill="FFFFFF"/>
    </w:rPr>
  </w:style>
  <w:style w:type="paragraph" w:customStyle="1" w:styleId="3f">
    <w:name w:val="Основной текст (3)"/>
    <w:basedOn w:val="a3"/>
    <w:link w:val="3e"/>
    <w:rsid w:val="002F3BC2"/>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F3BC2"/>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F3BC2"/>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F3BC2"/>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F3BC2"/>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F3BC2"/>
    <w:rPr>
      <w:sz w:val="24"/>
      <w:lang w:eastAsia="ru-RU"/>
    </w:rPr>
  </w:style>
  <w:style w:type="paragraph" w:customStyle="1" w:styleId="affffff0">
    <w:name w:val="Êðàòêèé îáðàòíûé àäðåñ"/>
    <w:basedOn w:val="a3"/>
    <w:rsid w:val="002F3BC2"/>
    <w:rPr>
      <w:rFonts w:ascii="MS Sans Serif" w:hAnsi="MS Sans Serif"/>
      <w:sz w:val="20"/>
      <w:szCs w:val="20"/>
      <w:lang w:val="en-US"/>
    </w:rPr>
  </w:style>
  <w:style w:type="character" w:customStyle="1" w:styleId="530">
    <w:name w:val="Знак Знак53"/>
    <w:locked/>
    <w:rsid w:val="002F3BC2"/>
    <w:rPr>
      <w:b/>
      <w:caps/>
      <w:sz w:val="24"/>
      <w:szCs w:val="24"/>
      <w:lang w:val="ru-RU" w:eastAsia="ru-RU" w:bidi="ar-SA"/>
    </w:rPr>
  </w:style>
  <w:style w:type="character" w:customStyle="1" w:styleId="ft250">
    <w:name w:val="ft250"/>
    <w:rsid w:val="002F3BC2"/>
  </w:style>
  <w:style w:type="paragraph" w:customStyle="1" w:styleId="s16">
    <w:name w:val="s_16"/>
    <w:basedOn w:val="a3"/>
    <w:rsid w:val="002F3BC2"/>
    <w:pPr>
      <w:spacing w:before="100" w:beforeAutospacing="1" w:after="100" w:afterAutospacing="1"/>
    </w:pPr>
  </w:style>
  <w:style w:type="character" w:customStyle="1" w:styleId="410">
    <w:name w:val="Знак Знак41"/>
    <w:locked/>
    <w:rsid w:val="002F3BC2"/>
    <w:rPr>
      <w:sz w:val="16"/>
      <w:szCs w:val="16"/>
      <w:lang w:val="ru-RU" w:eastAsia="ru-RU" w:bidi="ar-SA"/>
    </w:rPr>
  </w:style>
  <w:style w:type="paragraph" w:customStyle="1" w:styleId="Iniiaiieoaenonionooiii3">
    <w:name w:val="Iniiaiie oaeno n ionooiii 3"/>
    <w:basedOn w:val="a3"/>
    <w:rsid w:val="002F3BC2"/>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F3BC2"/>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F3BC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F3BC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F3BC2"/>
    <w:rPr>
      <w:rFonts w:ascii="Arial" w:eastAsia="Times New Roman" w:hAnsi="Arial" w:cs="Arial"/>
      <w:b/>
      <w:bCs/>
      <w:kern w:val="32"/>
      <w:sz w:val="32"/>
      <w:szCs w:val="32"/>
      <w:lang w:eastAsia="ru-RU"/>
    </w:rPr>
  </w:style>
  <w:style w:type="paragraph" w:customStyle="1" w:styleId="article">
    <w:name w:val="article"/>
    <w:basedOn w:val="a3"/>
    <w:rsid w:val="002F3BC2"/>
    <w:pPr>
      <w:spacing w:before="100" w:beforeAutospacing="1" w:after="100" w:afterAutospacing="1"/>
    </w:pPr>
  </w:style>
  <w:style w:type="character" w:customStyle="1" w:styleId="HTML11">
    <w:name w:val="Адрес HTML Знак1"/>
    <w:rsid w:val="002F3BC2"/>
    <w:rPr>
      <w:rFonts w:ascii="Times New Roman" w:eastAsia="Times New Roman" w:hAnsi="Times New Roman"/>
      <w:i/>
      <w:iCs/>
      <w:sz w:val="24"/>
      <w:szCs w:val="24"/>
    </w:rPr>
  </w:style>
  <w:style w:type="paragraph" w:customStyle="1" w:styleId="affffff1">
    <w:name w:val="ненормальный"/>
    <w:basedOn w:val="a3"/>
    <w:rsid w:val="002F3BC2"/>
    <w:pPr>
      <w:spacing w:line="360" w:lineRule="auto"/>
      <w:ind w:firstLine="709"/>
      <w:jc w:val="both"/>
    </w:pPr>
    <w:rPr>
      <w:sz w:val="28"/>
      <w:szCs w:val="20"/>
    </w:rPr>
  </w:style>
  <w:style w:type="character" w:customStyle="1" w:styleId="FontStyle564">
    <w:name w:val="Font Style564"/>
    <w:rsid w:val="002F3BC2"/>
    <w:rPr>
      <w:rFonts w:ascii="Times New Roman" w:hAnsi="Times New Roman" w:cs="Times New Roman"/>
      <w:sz w:val="20"/>
      <w:szCs w:val="20"/>
    </w:rPr>
  </w:style>
  <w:style w:type="character" w:customStyle="1" w:styleId="FontStyle115">
    <w:name w:val="Font Style115"/>
    <w:rsid w:val="002F3BC2"/>
    <w:rPr>
      <w:rFonts w:ascii="Times New Roman" w:hAnsi="Times New Roman" w:cs="Times New Roman"/>
      <w:sz w:val="28"/>
      <w:szCs w:val="28"/>
    </w:rPr>
  </w:style>
  <w:style w:type="character" w:customStyle="1" w:styleId="FontStyle117">
    <w:name w:val="Font Style117"/>
    <w:rsid w:val="002F3BC2"/>
    <w:rPr>
      <w:rFonts w:ascii="Times New Roman" w:hAnsi="Times New Roman" w:cs="Times New Roman"/>
      <w:i/>
      <w:iCs/>
      <w:sz w:val="28"/>
      <w:szCs w:val="28"/>
    </w:rPr>
  </w:style>
  <w:style w:type="character" w:customStyle="1" w:styleId="ft318">
    <w:name w:val="ft318"/>
    <w:rsid w:val="002F3BC2"/>
  </w:style>
  <w:style w:type="character" w:customStyle="1" w:styleId="fieldname">
    <w:name w:val="fieldname"/>
    <w:rsid w:val="002F3BC2"/>
  </w:style>
  <w:style w:type="character" w:customStyle="1" w:styleId="FontStyle448">
    <w:name w:val="Font Style448"/>
    <w:rsid w:val="002F3BC2"/>
    <w:rPr>
      <w:rFonts w:ascii="Times New Roman" w:hAnsi="Times New Roman" w:cs="Times New Roman"/>
      <w:sz w:val="20"/>
      <w:szCs w:val="20"/>
    </w:rPr>
  </w:style>
  <w:style w:type="paragraph" w:customStyle="1" w:styleId="caaieiaie3">
    <w:name w:val="caaieiaie 3"/>
    <w:rsid w:val="002F3BC2"/>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F3BC2"/>
    <w:rPr>
      <w:rFonts w:ascii="Garamond" w:hAnsi="Garamond" w:cs="Garamond"/>
      <w:sz w:val="24"/>
      <w:szCs w:val="24"/>
    </w:rPr>
  </w:style>
  <w:style w:type="character" w:customStyle="1" w:styleId="FooterChar">
    <w:name w:val="Footer Char"/>
    <w:locked/>
    <w:rsid w:val="002F3BC2"/>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F3BC2"/>
    <w:rPr>
      <w:lang w:eastAsia="en-US"/>
    </w:rPr>
  </w:style>
  <w:style w:type="character" w:customStyle="1" w:styleId="316">
    <w:name w:val="Знак3 Знак Знак1"/>
    <w:aliases w:val=" Знак3 Знак Знак Знак1"/>
    <w:semiHidden/>
    <w:locked/>
    <w:rsid w:val="002F3BC2"/>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F3BC2"/>
    <w:rPr>
      <w:rFonts w:ascii="Arial" w:hAnsi="Arial"/>
      <w:b/>
      <w:sz w:val="36"/>
      <w:lang w:val="ru-RU" w:eastAsia="en-US"/>
    </w:rPr>
  </w:style>
  <w:style w:type="character" w:customStyle="1" w:styleId="2f6">
    <w:name w:val="Знак Знак2"/>
    <w:rsid w:val="002F3BC2"/>
    <w:rPr>
      <w:rFonts w:ascii="Arial" w:hAnsi="Arial"/>
      <w:b/>
      <w:sz w:val="36"/>
      <w:lang w:val="ru-RU" w:eastAsia="en-US"/>
    </w:rPr>
  </w:style>
  <w:style w:type="paragraph" w:customStyle="1" w:styleId="1fff5">
    <w:name w:val="Знак Знак Знак Знак Знак Знак1"/>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F3BC2"/>
    <w:rPr>
      <w:b/>
      <w:caps/>
      <w:sz w:val="24"/>
      <w:lang w:val="ru-RU" w:eastAsia="ru-RU"/>
    </w:rPr>
  </w:style>
  <w:style w:type="character" w:customStyle="1" w:styleId="143">
    <w:name w:val="Знак Знак14"/>
    <w:locked/>
    <w:rsid w:val="002F3BC2"/>
    <w:rPr>
      <w:b/>
      <w:sz w:val="27"/>
      <w:lang w:val="ru-RU" w:eastAsia="ru-RU"/>
    </w:rPr>
  </w:style>
  <w:style w:type="character" w:customStyle="1" w:styleId="72">
    <w:name w:val="Знак Знак7"/>
    <w:rsid w:val="002F3BC2"/>
    <w:rPr>
      <w:sz w:val="16"/>
      <w:lang w:val="ru-RU" w:eastAsia="ru-RU"/>
    </w:rPr>
  </w:style>
  <w:style w:type="character" w:customStyle="1" w:styleId="151">
    <w:name w:val="Знак Знак15"/>
    <w:rsid w:val="002F3BC2"/>
    <w:rPr>
      <w:rFonts w:ascii="Arial" w:hAnsi="Arial"/>
      <w:b/>
      <w:i/>
      <w:sz w:val="28"/>
      <w:lang w:val="ru-RU" w:eastAsia="en-US"/>
    </w:rPr>
  </w:style>
  <w:style w:type="character" w:customStyle="1" w:styleId="101">
    <w:name w:val="Знак Знак10"/>
    <w:rsid w:val="002F3BC2"/>
    <w:rPr>
      <w:rFonts w:ascii="Calibri" w:hAnsi="Calibri"/>
      <w:i/>
      <w:sz w:val="24"/>
      <w:lang w:val="ru-RU" w:eastAsia="en-US"/>
    </w:rPr>
  </w:style>
  <w:style w:type="character" w:customStyle="1" w:styleId="611">
    <w:name w:val="Знак Знак61"/>
    <w:locked/>
    <w:rsid w:val="002F3BC2"/>
    <w:rPr>
      <w:sz w:val="24"/>
    </w:rPr>
  </w:style>
  <w:style w:type="character" w:customStyle="1" w:styleId="affffff2">
    <w:name w:val="Основной текст + Курсив"/>
    <w:aliases w:val="Интервал 1 pt144"/>
    <w:rsid w:val="002F3BC2"/>
    <w:rPr>
      <w:i/>
      <w:spacing w:val="20"/>
      <w:sz w:val="22"/>
    </w:rPr>
  </w:style>
  <w:style w:type="character" w:customStyle="1" w:styleId="460">
    <w:name w:val="Знак Знак46"/>
    <w:locked/>
    <w:rsid w:val="002F3BC2"/>
    <w:rPr>
      <w:rFonts w:ascii="Arial" w:hAnsi="Arial" w:cs="Arial"/>
      <w:b/>
      <w:bCs/>
      <w:i/>
      <w:iCs/>
      <w:sz w:val="28"/>
      <w:szCs w:val="28"/>
      <w:lang w:val="ru-RU" w:eastAsia="en-US" w:bidi="ar-SA"/>
    </w:rPr>
  </w:style>
  <w:style w:type="character" w:customStyle="1" w:styleId="56">
    <w:name w:val="Знак5 Знак Знак"/>
    <w:locked/>
    <w:rsid w:val="002F3BC2"/>
    <w:rPr>
      <w:sz w:val="16"/>
      <w:szCs w:val="16"/>
      <w:lang w:val="ru-RU" w:eastAsia="ru-RU" w:bidi="ar-SA"/>
    </w:rPr>
  </w:style>
  <w:style w:type="paragraph" w:customStyle="1" w:styleId="affffff3">
    <w:name w:val="заг_пар"/>
    <w:basedOn w:val="32"/>
    <w:next w:val="1a"/>
    <w:rsid w:val="002F3BC2"/>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F3BC2"/>
    <w:pPr>
      <w:widowControl w:val="0"/>
    </w:pPr>
    <w:rPr>
      <w:rFonts w:ascii="Calibri" w:hAnsi="Calibri"/>
      <w:sz w:val="22"/>
      <w:szCs w:val="22"/>
      <w:lang w:val="en-US" w:eastAsia="en-US"/>
    </w:rPr>
  </w:style>
  <w:style w:type="paragraph" w:customStyle="1" w:styleId="affffff4">
    <w:name w:val="параг_огл"/>
    <w:basedOn w:val="a3"/>
    <w:next w:val="aff0"/>
    <w:rsid w:val="002F3BC2"/>
    <w:rPr>
      <w:sz w:val="20"/>
      <w:szCs w:val="20"/>
      <w:lang w:eastAsia="en-US"/>
    </w:rPr>
  </w:style>
  <w:style w:type="paragraph" w:customStyle="1" w:styleId="411">
    <w:name w:val="Заголовок 41"/>
    <w:basedOn w:val="1a"/>
    <w:next w:val="1a"/>
    <w:rsid w:val="002F3BC2"/>
    <w:pPr>
      <w:keepNext/>
      <w:widowControl/>
      <w:ind w:firstLine="0"/>
      <w:jc w:val="left"/>
    </w:pPr>
    <w:rPr>
      <w:rFonts w:ascii="Times New Roman" w:hAnsi="Times New Roman"/>
      <w:snapToGrid/>
      <w:sz w:val="24"/>
    </w:rPr>
  </w:style>
  <w:style w:type="paragraph" w:customStyle="1" w:styleId="Style17">
    <w:name w:val="Style17"/>
    <w:basedOn w:val="a3"/>
    <w:rsid w:val="002F3BC2"/>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F3BC2"/>
    <w:pPr>
      <w:keepNext/>
      <w:widowControl w:val="0"/>
      <w:jc w:val="center"/>
    </w:pPr>
    <w:rPr>
      <w:rFonts w:eastAsia="Calibri"/>
      <w:b/>
      <w:sz w:val="26"/>
      <w:szCs w:val="20"/>
    </w:rPr>
  </w:style>
  <w:style w:type="paragraph" w:customStyle="1" w:styleId="2f7">
    <w:name w:val="Обычный2"/>
    <w:basedOn w:val="a3"/>
    <w:rsid w:val="002F3BC2"/>
    <w:pPr>
      <w:spacing w:before="100" w:beforeAutospacing="1" w:after="100" w:afterAutospacing="1"/>
    </w:pPr>
    <w:rPr>
      <w:rFonts w:eastAsia="Calibri"/>
    </w:rPr>
  </w:style>
  <w:style w:type="paragraph" w:customStyle="1" w:styleId="217">
    <w:name w:val="Основной текст 21"/>
    <w:basedOn w:val="a3"/>
    <w:rsid w:val="002F3BC2"/>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F3BC2"/>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F3BC2"/>
    <w:pPr>
      <w:widowControl/>
      <w:spacing w:before="0" w:after="0"/>
    </w:pPr>
    <w:rPr>
      <w:rFonts w:ascii="Courier New" w:eastAsia="Calibri" w:hAnsi="Courier New"/>
      <w:sz w:val="20"/>
    </w:rPr>
  </w:style>
  <w:style w:type="paragraph" w:customStyle="1" w:styleId="412">
    <w:name w:val="Заголовок 41"/>
    <w:basedOn w:val="1ff"/>
    <w:next w:val="1ff"/>
    <w:rsid w:val="002F3BC2"/>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F3BC2"/>
    <w:pPr>
      <w:spacing w:after="160" w:line="240" w:lineRule="exact"/>
    </w:pPr>
    <w:rPr>
      <w:rFonts w:ascii="Verdana" w:eastAsia="Calibri" w:hAnsi="Verdana"/>
      <w:lang w:val="en-US" w:eastAsia="en-US"/>
    </w:rPr>
  </w:style>
  <w:style w:type="paragraph" w:customStyle="1" w:styleId="affffff5">
    <w:name w:val="Мой стиль"/>
    <w:basedOn w:val="a3"/>
    <w:rsid w:val="002F3BC2"/>
    <w:pPr>
      <w:ind w:left="284" w:right="567"/>
      <w:jc w:val="center"/>
    </w:pPr>
    <w:rPr>
      <w:rFonts w:ascii="Calibri" w:hAnsi="Calibri" w:cs="Calibri"/>
      <w:b/>
      <w:bCs/>
      <w:sz w:val="28"/>
      <w:szCs w:val="28"/>
    </w:rPr>
  </w:style>
  <w:style w:type="paragraph" w:customStyle="1" w:styleId="base">
    <w:name w:val="base"/>
    <w:basedOn w:val="a3"/>
    <w:rsid w:val="002F3BC2"/>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F3BC2"/>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F3BC2"/>
    <w:rPr>
      <w:sz w:val="16"/>
      <w:szCs w:val="16"/>
      <w:lang w:bidi="ar-SA"/>
    </w:rPr>
  </w:style>
  <w:style w:type="character" w:customStyle="1" w:styleId="1fff8">
    <w:name w:val="Знак1 Знак Знак"/>
    <w:rsid w:val="002F3BC2"/>
    <w:rPr>
      <w:sz w:val="24"/>
      <w:szCs w:val="24"/>
      <w:lang w:val="ru-RU" w:eastAsia="ru-RU" w:bidi="ar-SA"/>
    </w:rPr>
  </w:style>
  <w:style w:type="character" w:customStyle="1" w:styleId="1fff9">
    <w:name w:val="Знак Знак Знак1"/>
    <w:locked/>
    <w:rsid w:val="002F3BC2"/>
    <w:rPr>
      <w:b/>
      <w:caps/>
      <w:sz w:val="24"/>
      <w:szCs w:val="24"/>
      <w:lang w:val="ru-RU" w:eastAsia="ru-RU" w:bidi="ar-SA"/>
    </w:rPr>
  </w:style>
  <w:style w:type="character" w:customStyle="1" w:styleId="sem">
    <w:name w:val="sem"/>
    <w:rsid w:val="002F3BC2"/>
  </w:style>
  <w:style w:type="paragraph" w:customStyle="1" w:styleId="1">
    <w:name w:val="1"/>
    <w:basedOn w:val="a3"/>
    <w:rsid w:val="002F3BC2"/>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F3BC2"/>
    <w:rPr>
      <w:rFonts w:ascii="Times New Roman" w:hAnsi="Times New Roman"/>
      <w:i w:val="0"/>
      <w:iCs w:val="0"/>
      <w:sz w:val="24"/>
      <w:lang w:eastAsia="ru-RU"/>
    </w:rPr>
  </w:style>
  <w:style w:type="paragraph" w:customStyle="1" w:styleId="main">
    <w:name w:val="main"/>
    <w:basedOn w:val="a3"/>
    <w:rsid w:val="002F3BC2"/>
    <w:pPr>
      <w:ind w:firstLine="400"/>
      <w:jc w:val="both"/>
      <w:textAlignment w:val="center"/>
    </w:pPr>
    <w:rPr>
      <w:sz w:val="27"/>
      <w:szCs w:val="27"/>
    </w:rPr>
  </w:style>
  <w:style w:type="character" w:customStyle="1" w:styleId="affffff6">
    <w:name w:val="кадр"/>
    <w:rsid w:val="002F3BC2"/>
  </w:style>
  <w:style w:type="character" w:customStyle="1" w:styleId="-">
    <w:name w:val="опред-е"/>
    <w:rsid w:val="002F3BC2"/>
  </w:style>
  <w:style w:type="paragraph" w:customStyle="1" w:styleId="218">
    <w:name w:val="Основной текст с отступом 21"/>
    <w:basedOn w:val="a3"/>
    <w:rsid w:val="002F3BC2"/>
    <w:pPr>
      <w:keepNext/>
      <w:ind w:right="-2" w:firstLine="709"/>
      <w:jc w:val="both"/>
    </w:pPr>
    <w:rPr>
      <w:sz w:val="28"/>
      <w:szCs w:val="20"/>
    </w:rPr>
  </w:style>
  <w:style w:type="character" w:customStyle="1" w:styleId="searchmatch">
    <w:name w:val="searchmatch"/>
    <w:rsid w:val="002F3BC2"/>
  </w:style>
  <w:style w:type="character" w:customStyle="1" w:styleId="FontStyle160">
    <w:name w:val="Font Style16"/>
    <w:rsid w:val="002F3BC2"/>
    <w:rPr>
      <w:rFonts w:ascii="Times New Roman" w:hAnsi="Times New Roman" w:cs="Times New Roman"/>
      <w:sz w:val="26"/>
      <w:szCs w:val="26"/>
    </w:rPr>
  </w:style>
  <w:style w:type="paragraph" w:customStyle="1" w:styleId="1KGK9">
    <w:name w:val="1KG=K9"/>
    <w:rsid w:val="002F3BC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F3BC2"/>
    <w:rPr>
      <w:rFonts w:ascii="Times New Roman" w:hAnsi="Times New Roman" w:cs="Times New Roman"/>
      <w:i/>
      <w:iCs/>
      <w:sz w:val="24"/>
      <w:szCs w:val="24"/>
    </w:rPr>
  </w:style>
  <w:style w:type="character" w:customStyle="1" w:styleId="1fffa">
    <w:name w:val="Основной шрифт абзаца1"/>
    <w:rsid w:val="002F3BC2"/>
  </w:style>
  <w:style w:type="character" w:customStyle="1" w:styleId="affffff7">
    <w:name w:val="Символ сноски"/>
    <w:rsid w:val="002F3BC2"/>
  </w:style>
  <w:style w:type="character" w:customStyle="1" w:styleId="mnemo">
    <w:name w:val="mnemo"/>
    <w:rsid w:val="002F3BC2"/>
  </w:style>
  <w:style w:type="character" w:customStyle="1" w:styleId="texhtml">
    <w:name w:val="texhtml"/>
    <w:rsid w:val="002F3BC2"/>
  </w:style>
  <w:style w:type="paragraph" w:customStyle="1" w:styleId="1fffb">
    <w:name w:val="Название1"/>
    <w:basedOn w:val="a3"/>
    <w:rsid w:val="002F3BC2"/>
    <w:pPr>
      <w:suppressLineNumbers/>
      <w:suppressAutoHyphens/>
      <w:spacing w:before="120" w:after="120"/>
    </w:pPr>
    <w:rPr>
      <w:rFonts w:cs="Mangal"/>
      <w:i/>
      <w:iCs/>
      <w:lang w:eastAsia="ar-SA"/>
    </w:rPr>
  </w:style>
  <w:style w:type="paragraph" w:customStyle="1" w:styleId="1fffc">
    <w:name w:val="Указатель1"/>
    <w:basedOn w:val="a3"/>
    <w:rsid w:val="002F3BC2"/>
    <w:pPr>
      <w:suppressLineNumbers/>
      <w:suppressAutoHyphens/>
    </w:pPr>
    <w:rPr>
      <w:rFonts w:cs="Mangal"/>
      <w:lang w:eastAsia="ar-SA"/>
    </w:rPr>
  </w:style>
  <w:style w:type="character" w:customStyle="1" w:styleId="butback">
    <w:name w:val="butback"/>
    <w:rsid w:val="002F3BC2"/>
  </w:style>
  <w:style w:type="paragraph" w:customStyle="1" w:styleId="Style26">
    <w:name w:val="Style26"/>
    <w:basedOn w:val="a3"/>
    <w:rsid w:val="002F3BC2"/>
    <w:pPr>
      <w:widowControl w:val="0"/>
      <w:autoSpaceDE w:val="0"/>
      <w:autoSpaceDN w:val="0"/>
      <w:adjustRightInd w:val="0"/>
      <w:spacing w:line="485" w:lineRule="exact"/>
      <w:ind w:firstLine="902"/>
      <w:jc w:val="both"/>
    </w:pPr>
  </w:style>
  <w:style w:type="paragraph" w:customStyle="1" w:styleId="Style7">
    <w:name w:val="Style7"/>
    <w:basedOn w:val="a3"/>
    <w:rsid w:val="002F3BC2"/>
    <w:pPr>
      <w:widowControl w:val="0"/>
      <w:autoSpaceDE w:val="0"/>
      <w:autoSpaceDN w:val="0"/>
      <w:adjustRightInd w:val="0"/>
    </w:pPr>
  </w:style>
  <w:style w:type="paragraph" w:customStyle="1" w:styleId="Style32">
    <w:name w:val="Style32"/>
    <w:basedOn w:val="a3"/>
    <w:rsid w:val="002F3BC2"/>
    <w:pPr>
      <w:widowControl w:val="0"/>
      <w:autoSpaceDE w:val="0"/>
      <w:autoSpaceDN w:val="0"/>
      <w:adjustRightInd w:val="0"/>
    </w:pPr>
  </w:style>
  <w:style w:type="paragraph" w:customStyle="1" w:styleId="Style34">
    <w:name w:val="Style34"/>
    <w:basedOn w:val="a3"/>
    <w:rsid w:val="002F3BC2"/>
    <w:pPr>
      <w:widowControl w:val="0"/>
      <w:autoSpaceDE w:val="0"/>
      <w:autoSpaceDN w:val="0"/>
      <w:adjustRightInd w:val="0"/>
      <w:spacing w:line="485" w:lineRule="exact"/>
      <w:ind w:firstLine="691"/>
    </w:pPr>
  </w:style>
  <w:style w:type="paragraph" w:customStyle="1" w:styleId="Style4">
    <w:name w:val="Style4"/>
    <w:basedOn w:val="a3"/>
    <w:rsid w:val="002F3BC2"/>
    <w:pPr>
      <w:widowControl w:val="0"/>
      <w:autoSpaceDE w:val="0"/>
      <w:autoSpaceDN w:val="0"/>
      <w:adjustRightInd w:val="0"/>
      <w:spacing w:line="499" w:lineRule="exact"/>
      <w:ind w:firstLine="667"/>
      <w:jc w:val="both"/>
    </w:pPr>
  </w:style>
  <w:style w:type="paragraph" w:customStyle="1" w:styleId="Style40">
    <w:name w:val="Style40"/>
    <w:basedOn w:val="a3"/>
    <w:rsid w:val="002F3BC2"/>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F3BC2"/>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F3BC2"/>
    <w:pPr>
      <w:widowControl w:val="0"/>
      <w:autoSpaceDE w:val="0"/>
      <w:autoSpaceDN w:val="0"/>
      <w:adjustRightInd w:val="0"/>
      <w:spacing w:line="446" w:lineRule="exact"/>
    </w:pPr>
  </w:style>
  <w:style w:type="paragraph" w:customStyle="1" w:styleId="Style20">
    <w:name w:val="Style20"/>
    <w:basedOn w:val="a3"/>
    <w:rsid w:val="002F3BC2"/>
    <w:pPr>
      <w:widowControl w:val="0"/>
      <w:autoSpaceDE w:val="0"/>
      <w:autoSpaceDN w:val="0"/>
      <w:adjustRightInd w:val="0"/>
      <w:spacing w:line="485" w:lineRule="exact"/>
      <w:ind w:firstLine="854"/>
      <w:jc w:val="both"/>
    </w:pPr>
  </w:style>
  <w:style w:type="paragraph" w:customStyle="1" w:styleId="Style13">
    <w:name w:val="Style13"/>
    <w:basedOn w:val="a3"/>
    <w:rsid w:val="002F3BC2"/>
    <w:pPr>
      <w:widowControl w:val="0"/>
      <w:autoSpaceDE w:val="0"/>
      <w:autoSpaceDN w:val="0"/>
      <w:adjustRightInd w:val="0"/>
      <w:spacing w:line="486" w:lineRule="exact"/>
      <w:ind w:firstLine="710"/>
      <w:jc w:val="both"/>
    </w:pPr>
  </w:style>
  <w:style w:type="paragraph" w:customStyle="1" w:styleId="urllink">
    <w:name w:val="urllink"/>
    <w:basedOn w:val="a3"/>
    <w:rsid w:val="002F3BC2"/>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F3BC2"/>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F3BC2"/>
    <w:pPr>
      <w:tabs>
        <w:tab w:val="left" w:pos="454"/>
      </w:tabs>
      <w:ind w:left="454" w:hanging="454"/>
      <w:jc w:val="both"/>
    </w:pPr>
    <w:rPr>
      <w:b/>
    </w:rPr>
  </w:style>
  <w:style w:type="paragraph" w:customStyle="1" w:styleId="10pt">
    <w:name w:val="Стиль Основной текст с отступом + 10 pt по ширине"/>
    <w:basedOn w:val="aff9"/>
    <w:rsid w:val="002F3BC2"/>
    <w:pPr>
      <w:spacing w:after="0"/>
      <w:ind w:left="0" w:firstLine="454"/>
      <w:jc w:val="both"/>
    </w:pPr>
    <w:rPr>
      <w:sz w:val="20"/>
      <w:szCs w:val="20"/>
    </w:rPr>
  </w:style>
  <w:style w:type="paragraph" w:customStyle="1" w:styleId="ConsPlusDocList">
    <w:name w:val="ConsPlusDocList"/>
    <w:rsid w:val="002F3B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F3BC2"/>
  </w:style>
  <w:style w:type="paragraph" w:customStyle="1" w:styleId="affffff8">
    <w:name w:val="Стиль"/>
    <w:link w:val="3f1"/>
    <w:rsid w:val="002F3B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F3BC2"/>
    <w:rPr>
      <w:rFonts w:ascii="Times New Roman" w:eastAsia="Times New Roman" w:hAnsi="Times New Roman" w:cs="Times New Roman"/>
      <w:sz w:val="24"/>
      <w:szCs w:val="24"/>
      <w:lang w:eastAsia="ru-RU"/>
    </w:rPr>
  </w:style>
  <w:style w:type="paragraph" w:customStyle="1" w:styleId="affffff9">
    <w:name w:val="Литература"/>
    <w:basedOn w:val="a3"/>
    <w:rsid w:val="002F3BC2"/>
    <w:pPr>
      <w:keepNext/>
      <w:jc w:val="center"/>
    </w:pPr>
    <w:rPr>
      <w:b/>
    </w:rPr>
  </w:style>
  <w:style w:type="paragraph" w:customStyle="1" w:styleId="affffffa">
    <w:name w:val="Знак Знак Знак Знак Знак Знак Знак"/>
    <w:basedOn w:val="a3"/>
    <w:rsid w:val="002F3BC2"/>
    <w:pPr>
      <w:spacing w:after="160" w:line="240" w:lineRule="exact"/>
    </w:pPr>
    <w:rPr>
      <w:rFonts w:ascii="Verdana" w:hAnsi="Verdana"/>
      <w:sz w:val="20"/>
      <w:szCs w:val="20"/>
      <w:lang w:val="en-US" w:eastAsia="en-US"/>
    </w:rPr>
  </w:style>
  <w:style w:type="character" w:customStyle="1" w:styleId="highlighthighlightactive">
    <w:name w:val="highlight highlight_active"/>
    <w:rsid w:val="002F3BC2"/>
  </w:style>
  <w:style w:type="paragraph" w:customStyle="1" w:styleId="osntext">
    <w:name w:val="osn_text"/>
    <w:basedOn w:val="a3"/>
    <w:rsid w:val="002F3BC2"/>
    <w:pPr>
      <w:widowControl w:val="0"/>
      <w:ind w:firstLine="567"/>
      <w:jc w:val="both"/>
    </w:pPr>
    <w:rPr>
      <w:sz w:val="20"/>
      <w:szCs w:val="20"/>
    </w:rPr>
  </w:style>
  <w:style w:type="paragraph" w:customStyle="1" w:styleId="copyrights">
    <w:name w:val="copyrights"/>
    <w:basedOn w:val="a3"/>
    <w:rsid w:val="002F3BC2"/>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F3BC2"/>
    <w:pPr>
      <w:widowControl w:val="0"/>
      <w:autoSpaceDE w:val="0"/>
      <w:autoSpaceDN w:val="0"/>
      <w:adjustRightInd w:val="0"/>
    </w:pPr>
  </w:style>
  <w:style w:type="paragraph" w:customStyle="1" w:styleId="Style30">
    <w:name w:val="Style30"/>
    <w:basedOn w:val="a3"/>
    <w:rsid w:val="002F3BC2"/>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F3BC2"/>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F3BC2"/>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F3BC2"/>
    <w:pPr>
      <w:numPr>
        <w:ilvl w:val="1"/>
      </w:numPr>
      <w:tabs>
        <w:tab w:val="left" w:pos="792"/>
      </w:tabs>
    </w:pPr>
    <w:rPr>
      <w:i w:val="0"/>
      <w:iCs w:val="0"/>
      <w:kern w:val="32"/>
      <w:sz w:val="24"/>
      <w:szCs w:val="32"/>
      <w:lang w:eastAsia="ru-RU"/>
    </w:rPr>
  </w:style>
  <w:style w:type="character" w:styleId="affffffb">
    <w:name w:val="Subtle Emphasis"/>
    <w:qFormat/>
    <w:rsid w:val="002F3BC2"/>
    <w:rPr>
      <w:i/>
      <w:iCs/>
      <w:color w:val="808080"/>
    </w:rPr>
  </w:style>
  <w:style w:type="character" w:styleId="affffffc">
    <w:name w:val="Placeholder Text"/>
    <w:semiHidden/>
    <w:rsid w:val="002F3BC2"/>
    <w:rPr>
      <w:color w:val="808080"/>
    </w:rPr>
  </w:style>
  <w:style w:type="character" w:customStyle="1" w:styleId="textcopy">
    <w:name w:val="textcopy"/>
    <w:rsid w:val="002F3BC2"/>
  </w:style>
  <w:style w:type="character" w:customStyle="1" w:styleId="affffffd">
    <w:name w:val="Выделенный"/>
    <w:rsid w:val="002F3BC2"/>
    <w:rPr>
      <w:b/>
      <w:lang w:val="ru-RU" w:eastAsia="ru-RU"/>
    </w:rPr>
  </w:style>
  <w:style w:type="character" w:customStyle="1" w:styleId="ft224">
    <w:name w:val="ft224"/>
    <w:rsid w:val="002F3BC2"/>
  </w:style>
  <w:style w:type="paragraph" w:customStyle="1" w:styleId="1ffff">
    <w:name w:val="стиль1"/>
    <w:basedOn w:val="a3"/>
    <w:rsid w:val="002F3BC2"/>
    <w:pPr>
      <w:spacing w:before="100" w:beforeAutospacing="1" w:after="100" w:afterAutospacing="1"/>
    </w:pPr>
  </w:style>
  <w:style w:type="character" w:customStyle="1" w:styleId="PlainTextChar">
    <w:name w:val="Plain Text Char"/>
    <w:aliases w:val="Heading 12 Char,Знак8 Char"/>
    <w:semiHidden/>
    <w:locked/>
    <w:rsid w:val="002F3BC2"/>
    <w:rPr>
      <w:rFonts w:ascii="Courier New" w:hAnsi="Courier New"/>
      <w:lang w:val="ru-RU" w:eastAsia="ru-RU" w:bidi="ar-SA"/>
    </w:rPr>
  </w:style>
  <w:style w:type="paragraph" w:customStyle="1" w:styleId="Times">
    <w:name w:val="Times"/>
    <w:basedOn w:val="TableParagraph"/>
    <w:rsid w:val="002F3BC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F3BC2"/>
  </w:style>
  <w:style w:type="paragraph" w:customStyle="1" w:styleId="2f9">
    <w:name w:val="Основной текст2"/>
    <w:basedOn w:val="a3"/>
    <w:rsid w:val="002F3BC2"/>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F3BC2"/>
    <w:rPr>
      <w:rFonts w:cs="Times New Roman"/>
      <w:color w:val="666666"/>
    </w:rPr>
  </w:style>
  <w:style w:type="paragraph" w:customStyle="1" w:styleId="12pt025">
    <w:name w:val="Стиль 12 pt полужирный Черный уплотненный на  025 пт"/>
    <w:basedOn w:val="11"/>
    <w:rsid w:val="002F3BC2"/>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F3BC2"/>
    <w:pPr>
      <w:numPr>
        <w:numId w:val="13"/>
      </w:numPr>
      <w:tabs>
        <w:tab w:val="left" w:pos="0"/>
      </w:tabs>
      <w:jc w:val="both"/>
    </w:pPr>
    <w:rPr>
      <w:b/>
    </w:rPr>
  </w:style>
  <w:style w:type="character" w:customStyle="1" w:styleId="FontStyle111">
    <w:name w:val="Font Style111"/>
    <w:rsid w:val="002F3BC2"/>
    <w:rPr>
      <w:rFonts w:ascii="Century Schoolbook" w:hAnsi="Century Schoolbook" w:cs="Century Schoolbook" w:hint="default"/>
      <w:sz w:val="18"/>
      <w:szCs w:val="18"/>
    </w:rPr>
  </w:style>
  <w:style w:type="character" w:customStyle="1" w:styleId="FontStyle136">
    <w:name w:val="Font Style136"/>
    <w:rsid w:val="002F3BC2"/>
    <w:rPr>
      <w:rFonts w:ascii="Century Schoolbook" w:hAnsi="Century Schoolbook" w:cs="Century Schoolbook"/>
      <w:b/>
      <w:bCs/>
      <w:sz w:val="18"/>
      <w:szCs w:val="18"/>
    </w:rPr>
  </w:style>
  <w:style w:type="paragraph" w:customStyle="1" w:styleId="Style67">
    <w:name w:val="Style67"/>
    <w:basedOn w:val="a3"/>
    <w:rsid w:val="002F3BC2"/>
    <w:pPr>
      <w:widowControl w:val="0"/>
      <w:autoSpaceDE w:val="0"/>
      <w:autoSpaceDN w:val="0"/>
      <w:adjustRightInd w:val="0"/>
    </w:pPr>
    <w:rPr>
      <w:rFonts w:ascii="Arial Black" w:hAnsi="Arial Black"/>
    </w:rPr>
  </w:style>
  <w:style w:type="character" w:customStyle="1" w:styleId="r">
    <w:name w:val="r"/>
    <w:rsid w:val="002F3BC2"/>
  </w:style>
  <w:style w:type="character" w:customStyle="1" w:styleId="rl">
    <w:name w:val="rl"/>
    <w:rsid w:val="002F3BC2"/>
  </w:style>
  <w:style w:type="character" w:customStyle="1" w:styleId="ep">
    <w:name w:val="ep"/>
    <w:rsid w:val="002F3BC2"/>
  </w:style>
  <w:style w:type="character" w:customStyle="1" w:styleId="f">
    <w:name w:val="f"/>
    <w:rsid w:val="002F3BC2"/>
  </w:style>
  <w:style w:type="paragraph" w:customStyle="1" w:styleId="affffffe">
    <w:name w:val="Диссер"/>
    <w:basedOn w:val="a3"/>
    <w:rsid w:val="002F3BC2"/>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F3BC2"/>
    <w:rPr>
      <w:sz w:val="24"/>
      <w:szCs w:val="24"/>
      <w:lang w:val="ru-RU" w:eastAsia="ru-RU" w:bidi="ar-SA"/>
    </w:rPr>
  </w:style>
  <w:style w:type="character" w:customStyle="1" w:styleId="430">
    <w:name w:val="Знак Знак43"/>
    <w:locked/>
    <w:rsid w:val="002F3BC2"/>
    <w:rPr>
      <w:color w:val="000000"/>
      <w:sz w:val="28"/>
      <w:szCs w:val="24"/>
      <w:lang w:eastAsia="ru-RU"/>
    </w:rPr>
  </w:style>
  <w:style w:type="paragraph" w:customStyle="1" w:styleId="afffffff">
    <w:name w:val="Знак Знак Знак 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F3BC2"/>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F3BC2"/>
    <w:rPr>
      <w:sz w:val="24"/>
      <w:szCs w:val="24"/>
      <w:lang w:val="ru-RU" w:eastAsia="ru-RU" w:bidi="ar-SA"/>
    </w:rPr>
  </w:style>
  <w:style w:type="paragraph" w:customStyle="1" w:styleId="a1">
    <w:name w:val="мой"/>
    <w:basedOn w:val="a3"/>
    <w:rsid w:val="002F3BC2"/>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F3BC2"/>
    <w:pPr>
      <w:widowControl/>
      <w:ind w:firstLine="0"/>
      <w:jc w:val="left"/>
    </w:pPr>
    <w:rPr>
      <w:rFonts w:ascii="Times New Roman" w:hAnsi="Times New Roman"/>
      <w:snapToGrid/>
      <w:sz w:val="24"/>
    </w:rPr>
  </w:style>
  <w:style w:type="paragraph" w:customStyle="1" w:styleId="31">
    <w:name w:val="заголовок 3"/>
    <w:basedOn w:val="a3"/>
    <w:next w:val="a3"/>
    <w:rsid w:val="002F3BC2"/>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F3BC2"/>
  </w:style>
  <w:style w:type="paragraph" w:customStyle="1" w:styleId="-0">
    <w:name w:val="абзац-Азар"/>
    <w:basedOn w:val="afe"/>
    <w:rsid w:val="002F3BC2"/>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F3BC2"/>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F3BC2"/>
    <w:rPr>
      <w:rFonts w:ascii="Arial" w:hAnsi="Arial"/>
      <w:sz w:val="24"/>
      <w:szCs w:val="24"/>
      <w:lang w:bidi="ar-SA"/>
    </w:rPr>
  </w:style>
  <w:style w:type="paragraph" w:customStyle="1" w:styleId="1ffff1">
    <w:name w:val="Знак Знак Знак Знак Знак Знак1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F3BC2"/>
    <w:pPr>
      <w:spacing w:before="100" w:beforeAutospacing="1" w:after="100" w:afterAutospacing="1"/>
      <w:jc w:val="both"/>
    </w:pPr>
    <w:rPr>
      <w:rFonts w:ascii="Georgia" w:hAnsi="Georgia"/>
      <w:color w:val="555555"/>
    </w:rPr>
  </w:style>
  <w:style w:type="paragraph" w:customStyle="1" w:styleId="bodytxt">
    <w:name w:val="bodytxt"/>
    <w:basedOn w:val="a3"/>
    <w:rsid w:val="002F3BC2"/>
    <w:pPr>
      <w:spacing w:before="100" w:beforeAutospacing="1" w:after="100" w:afterAutospacing="1"/>
    </w:pPr>
    <w:rPr>
      <w:rFonts w:ascii="Tahoma" w:hAnsi="Tahoma" w:cs="Tahoma"/>
      <w:color w:val="111111"/>
      <w:sz w:val="33"/>
      <w:szCs w:val="33"/>
    </w:rPr>
  </w:style>
  <w:style w:type="character" w:customStyle="1" w:styleId="afffffff1">
    <w:name w:val="выделение"/>
    <w:rsid w:val="002F3BC2"/>
    <w:rPr>
      <w:rFonts w:cs="Times New Roman"/>
    </w:rPr>
  </w:style>
  <w:style w:type="paragraph" w:customStyle="1" w:styleId="a">
    <w:name w:val="нумерованный содержание"/>
    <w:basedOn w:val="a3"/>
    <w:rsid w:val="002F3BC2"/>
    <w:pPr>
      <w:numPr>
        <w:numId w:val="16"/>
      </w:numPr>
    </w:pPr>
    <w:rPr>
      <w:rFonts w:eastAsia="Calibri"/>
      <w:szCs w:val="22"/>
      <w:lang w:eastAsia="en-US"/>
    </w:rPr>
  </w:style>
  <w:style w:type="character" w:customStyle="1" w:styleId="440">
    <w:name w:val="Знак Знак44"/>
    <w:locked/>
    <w:rsid w:val="002F3BC2"/>
    <w:rPr>
      <w:sz w:val="24"/>
      <w:szCs w:val="24"/>
    </w:rPr>
  </w:style>
  <w:style w:type="character" w:customStyle="1" w:styleId="FontStyle18">
    <w:name w:val="Font Style18"/>
    <w:rsid w:val="002F3BC2"/>
    <w:rPr>
      <w:rFonts w:ascii="Times New Roman" w:hAnsi="Times New Roman" w:cs="Times New Roman"/>
      <w:b/>
      <w:bCs/>
      <w:sz w:val="18"/>
      <w:szCs w:val="18"/>
    </w:rPr>
  </w:style>
  <w:style w:type="character" w:customStyle="1" w:styleId="FontStyle19">
    <w:name w:val="Font Style19"/>
    <w:rsid w:val="002F3BC2"/>
    <w:rPr>
      <w:rFonts w:ascii="Arial" w:hAnsi="Arial" w:cs="Arial"/>
      <w:sz w:val="16"/>
      <w:szCs w:val="16"/>
    </w:rPr>
  </w:style>
  <w:style w:type="character" w:customStyle="1" w:styleId="FontStyle150">
    <w:name w:val="Font Style15"/>
    <w:rsid w:val="002F3BC2"/>
    <w:rPr>
      <w:rFonts w:ascii="Georgia" w:hAnsi="Georgia" w:cs="Georgia"/>
      <w:sz w:val="18"/>
      <w:szCs w:val="18"/>
    </w:rPr>
  </w:style>
  <w:style w:type="character" w:customStyle="1" w:styleId="FontStyle17">
    <w:name w:val="Font Style17"/>
    <w:rsid w:val="002F3BC2"/>
    <w:rPr>
      <w:rFonts w:ascii="Times New Roman" w:hAnsi="Times New Roman" w:cs="Times New Roman"/>
      <w:sz w:val="20"/>
      <w:szCs w:val="20"/>
    </w:rPr>
  </w:style>
  <w:style w:type="character" w:customStyle="1" w:styleId="c0">
    <w:name w:val="c0"/>
    <w:rsid w:val="002F3BC2"/>
  </w:style>
  <w:style w:type="character" w:customStyle="1" w:styleId="FontStyle48">
    <w:name w:val="Font Style48"/>
    <w:rsid w:val="002F3BC2"/>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F3BC2"/>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F3BC2"/>
    <w:pPr>
      <w:spacing w:before="100" w:beforeAutospacing="1" w:after="100" w:afterAutospacing="1"/>
    </w:pPr>
  </w:style>
  <w:style w:type="character" w:customStyle="1" w:styleId="WW8Num1z0">
    <w:name w:val="WW8Num1z0"/>
    <w:rsid w:val="002F3BC2"/>
  </w:style>
  <w:style w:type="character" w:customStyle="1" w:styleId="WW8Num1z1">
    <w:name w:val="WW8Num1z1"/>
    <w:rsid w:val="002F3BC2"/>
  </w:style>
  <w:style w:type="character" w:customStyle="1" w:styleId="WW8Num1z2">
    <w:name w:val="WW8Num1z2"/>
    <w:rsid w:val="002F3BC2"/>
  </w:style>
  <w:style w:type="character" w:customStyle="1" w:styleId="WW8Num1z3">
    <w:name w:val="WW8Num1z3"/>
    <w:rsid w:val="002F3BC2"/>
  </w:style>
  <w:style w:type="character" w:customStyle="1" w:styleId="WW8Num1z4">
    <w:name w:val="WW8Num1z4"/>
    <w:rsid w:val="002F3BC2"/>
  </w:style>
  <w:style w:type="character" w:customStyle="1" w:styleId="WW8Num1z5">
    <w:name w:val="WW8Num1z5"/>
    <w:rsid w:val="002F3BC2"/>
  </w:style>
  <w:style w:type="character" w:customStyle="1" w:styleId="WW8Num1z6">
    <w:name w:val="WW8Num1z6"/>
    <w:rsid w:val="002F3BC2"/>
  </w:style>
  <w:style w:type="character" w:customStyle="1" w:styleId="WW8Num1z7">
    <w:name w:val="WW8Num1z7"/>
    <w:rsid w:val="002F3BC2"/>
  </w:style>
  <w:style w:type="character" w:customStyle="1" w:styleId="WW8Num1z8">
    <w:name w:val="WW8Num1z8"/>
    <w:rsid w:val="002F3BC2"/>
  </w:style>
  <w:style w:type="character" w:customStyle="1" w:styleId="WW8Num2z0">
    <w:name w:val="WW8Num2z0"/>
    <w:rsid w:val="002F3BC2"/>
    <w:rPr>
      <w:rFonts w:ascii="Symbol" w:hAnsi="Symbol" w:cs="Symbol"/>
    </w:rPr>
  </w:style>
  <w:style w:type="character" w:customStyle="1" w:styleId="WW8Num2z1">
    <w:name w:val="WW8Num2z1"/>
    <w:rsid w:val="002F3BC2"/>
    <w:rPr>
      <w:rFonts w:ascii="Courier New" w:hAnsi="Courier New" w:cs="Courier New"/>
    </w:rPr>
  </w:style>
  <w:style w:type="character" w:customStyle="1" w:styleId="WW8Num2z2">
    <w:name w:val="WW8Num2z2"/>
    <w:rsid w:val="002F3BC2"/>
    <w:rPr>
      <w:rFonts w:ascii="Wingdings" w:hAnsi="Wingdings" w:cs="Wingdings"/>
    </w:rPr>
  </w:style>
  <w:style w:type="character" w:customStyle="1" w:styleId="WW8Num3z0">
    <w:name w:val="WW8Num3z0"/>
    <w:rsid w:val="002F3BC2"/>
    <w:rPr>
      <w:rFonts w:ascii="Symbol" w:hAnsi="Symbol" w:cs="Symbol"/>
      <w:color w:val="auto"/>
    </w:rPr>
  </w:style>
  <w:style w:type="character" w:customStyle="1" w:styleId="WW8Num3z2">
    <w:name w:val="WW8Num3z2"/>
    <w:rsid w:val="002F3BC2"/>
    <w:rPr>
      <w:rFonts w:ascii="Wingdings" w:hAnsi="Wingdings" w:cs="Wingdings"/>
    </w:rPr>
  </w:style>
  <w:style w:type="character" w:customStyle="1" w:styleId="WW8Num3z3">
    <w:name w:val="WW8Num3z3"/>
    <w:rsid w:val="002F3BC2"/>
    <w:rPr>
      <w:rFonts w:ascii="Symbol" w:hAnsi="Symbol" w:cs="Symbol"/>
    </w:rPr>
  </w:style>
  <w:style w:type="character" w:customStyle="1" w:styleId="WW8Num4z2">
    <w:name w:val="WW8Num4z2"/>
    <w:rsid w:val="002F3BC2"/>
  </w:style>
  <w:style w:type="character" w:customStyle="1" w:styleId="WW8Num4z4">
    <w:name w:val="WW8Num4z4"/>
    <w:rsid w:val="002F3BC2"/>
  </w:style>
  <w:style w:type="character" w:customStyle="1" w:styleId="WW8Num4z5">
    <w:name w:val="WW8Num4z5"/>
    <w:rsid w:val="002F3BC2"/>
  </w:style>
  <w:style w:type="character" w:customStyle="1" w:styleId="WW8Num4z6">
    <w:name w:val="WW8Num4z6"/>
    <w:rsid w:val="002F3BC2"/>
  </w:style>
  <w:style w:type="character" w:customStyle="1" w:styleId="WW8Num4z7">
    <w:name w:val="WW8Num4z7"/>
    <w:rsid w:val="002F3BC2"/>
  </w:style>
  <w:style w:type="character" w:customStyle="1" w:styleId="WW8Num4z8">
    <w:name w:val="WW8Num4z8"/>
    <w:rsid w:val="002F3BC2"/>
  </w:style>
  <w:style w:type="character" w:customStyle="1" w:styleId="WW8Num5z0">
    <w:name w:val="WW8Num5z0"/>
    <w:rsid w:val="002F3BC2"/>
  </w:style>
  <w:style w:type="character" w:customStyle="1" w:styleId="WW8Num5z1">
    <w:name w:val="WW8Num5z1"/>
    <w:rsid w:val="002F3BC2"/>
  </w:style>
  <w:style w:type="character" w:customStyle="1" w:styleId="WW8Num5z2">
    <w:name w:val="WW8Num5z2"/>
    <w:rsid w:val="002F3BC2"/>
  </w:style>
  <w:style w:type="character" w:customStyle="1" w:styleId="WW8Num5z3">
    <w:name w:val="WW8Num5z3"/>
    <w:rsid w:val="002F3BC2"/>
  </w:style>
  <w:style w:type="character" w:customStyle="1" w:styleId="WW8Num5z4">
    <w:name w:val="WW8Num5z4"/>
    <w:rsid w:val="002F3BC2"/>
  </w:style>
  <w:style w:type="character" w:customStyle="1" w:styleId="WW8Num5z5">
    <w:name w:val="WW8Num5z5"/>
    <w:rsid w:val="002F3BC2"/>
  </w:style>
  <w:style w:type="character" w:customStyle="1" w:styleId="WW8Num5z6">
    <w:name w:val="WW8Num5z6"/>
    <w:rsid w:val="002F3BC2"/>
  </w:style>
  <w:style w:type="character" w:customStyle="1" w:styleId="WW8Num5z7">
    <w:name w:val="WW8Num5z7"/>
    <w:rsid w:val="002F3BC2"/>
  </w:style>
  <w:style w:type="character" w:customStyle="1" w:styleId="WW8Num5z8">
    <w:name w:val="WW8Num5z8"/>
    <w:rsid w:val="002F3BC2"/>
  </w:style>
  <w:style w:type="character" w:customStyle="1" w:styleId="WW8Num6z0">
    <w:name w:val="WW8Num6z0"/>
    <w:rsid w:val="002F3BC2"/>
  </w:style>
  <w:style w:type="character" w:customStyle="1" w:styleId="WW8Num6z2">
    <w:name w:val="WW8Num6z2"/>
    <w:rsid w:val="002F3BC2"/>
  </w:style>
  <w:style w:type="character" w:customStyle="1" w:styleId="WW8Num6z3">
    <w:name w:val="WW8Num6z3"/>
    <w:rsid w:val="002F3BC2"/>
  </w:style>
  <w:style w:type="character" w:customStyle="1" w:styleId="WW8Num6z4">
    <w:name w:val="WW8Num6z4"/>
    <w:rsid w:val="002F3BC2"/>
  </w:style>
  <w:style w:type="character" w:customStyle="1" w:styleId="WW8Num6z5">
    <w:name w:val="WW8Num6z5"/>
    <w:rsid w:val="002F3BC2"/>
  </w:style>
  <w:style w:type="character" w:customStyle="1" w:styleId="WW8Num6z6">
    <w:name w:val="WW8Num6z6"/>
    <w:rsid w:val="002F3BC2"/>
  </w:style>
  <w:style w:type="character" w:customStyle="1" w:styleId="WW8Num6z7">
    <w:name w:val="WW8Num6z7"/>
    <w:rsid w:val="002F3BC2"/>
  </w:style>
  <w:style w:type="character" w:customStyle="1" w:styleId="WW8Num6z8">
    <w:name w:val="WW8Num6z8"/>
    <w:rsid w:val="002F3BC2"/>
  </w:style>
  <w:style w:type="character" w:customStyle="1" w:styleId="WW8Num7z0">
    <w:name w:val="WW8Num7z0"/>
    <w:rsid w:val="002F3BC2"/>
    <w:rPr>
      <w:rFonts w:ascii="Symbol" w:hAnsi="Symbol" w:cs="Symbol"/>
    </w:rPr>
  </w:style>
  <w:style w:type="character" w:customStyle="1" w:styleId="WW8Num7z2">
    <w:name w:val="WW8Num7z2"/>
    <w:rsid w:val="002F3BC2"/>
  </w:style>
  <w:style w:type="character" w:customStyle="1" w:styleId="WW8Num7z3">
    <w:name w:val="WW8Num7z3"/>
    <w:rsid w:val="002F3BC2"/>
  </w:style>
  <w:style w:type="character" w:customStyle="1" w:styleId="WW8Num7z4">
    <w:name w:val="WW8Num7z4"/>
    <w:rsid w:val="002F3BC2"/>
  </w:style>
  <w:style w:type="character" w:customStyle="1" w:styleId="WW8Num7z5">
    <w:name w:val="WW8Num7z5"/>
    <w:rsid w:val="002F3BC2"/>
  </w:style>
  <w:style w:type="character" w:customStyle="1" w:styleId="WW8Num7z6">
    <w:name w:val="WW8Num7z6"/>
    <w:rsid w:val="002F3BC2"/>
  </w:style>
  <w:style w:type="character" w:customStyle="1" w:styleId="WW8Num7z7">
    <w:name w:val="WW8Num7z7"/>
    <w:rsid w:val="002F3BC2"/>
  </w:style>
  <w:style w:type="character" w:customStyle="1" w:styleId="WW8Num7z8">
    <w:name w:val="WW8Num7z8"/>
    <w:rsid w:val="002F3BC2"/>
  </w:style>
  <w:style w:type="character" w:customStyle="1" w:styleId="WW8Num8z1">
    <w:name w:val="WW8Num8z1"/>
    <w:rsid w:val="002F3BC2"/>
  </w:style>
  <w:style w:type="character" w:customStyle="1" w:styleId="WW8Num8z2">
    <w:name w:val="WW8Num8z2"/>
    <w:rsid w:val="002F3BC2"/>
  </w:style>
  <w:style w:type="character" w:customStyle="1" w:styleId="WW8Num8z3">
    <w:name w:val="WW8Num8z3"/>
    <w:rsid w:val="002F3BC2"/>
  </w:style>
  <w:style w:type="character" w:customStyle="1" w:styleId="WW8Num8z4">
    <w:name w:val="WW8Num8z4"/>
    <w:rsid w:val="002F3BC2"/>
  </w:style>
  <w:style w:type="character" w:customStyle="1" w:styleId="WW8Num8z5">
    <w:name w:val="WW8Num8z5"/>
    <w:rsid w:val="002F3BC2"/>
  </w:style>
  <w:style w:type="character" w:customStyle="1" w:styleId="WW8Num8z6">
    <w:name w:val="WW8Num8z6"/>
    <w:rsid w:val="002F3BC2"/>
  </w:style>
  <w:style w:type="character" w:customStyle="1" w:styleId="WW8Num8z7">
    <w:name w:val="WW8Num8z7"/>
    <w:rsid w:val="002F3BC2"/>
  </w:style>
  <w:style w:type="character" w:customStyle="1" w:styleId="WW8Num8z8">
    <w:name w:val="WW8Num8z8"/>
    <w:rsid w:val="002F3BC2"/>
  </w:style>
  <w:style w:type="character" w:customStyle="1" w:styleId="WW8Num9z0">
    <w:name w:val="WW8Num9z0"/>
    <w:rsid w:val="002F3BC2"/>
  </w:style>
  <w:style w:type="character" w:customStyle="1" w:styleId="WW8Num9z1">
    <w:name w:val="WW8Num9z1"/>
    <w:rsid w:val="002F3BC2"/>
  </w:style>
  <w:style w:type="character" w:customStyle="1" w:styleId="WW8Num9z2">
    <w:name w:val="WW8Num9z2"/>
    <w:rsid w:val="002F3BC2"/>
  </w:style>
  <w:style w:type="character" w:customStyle="1" w:styleId="WW8Num9z3">
    <w:name w:val="WW8Num9z3"/>
    <w:rsid w:val="002F3BC2"/>
  </w:style>
  <w:style w:type="character" w:customStyle="1" w:styleId="WW8Num9z4">
    <w:name w:val="WW8Num9z4"/>
    <w:rsid w:val="002F3BC2"/>
  </w:style>
  <w:style w:type="character" w:customStyle="1" w:styleId="WW8Num9z5">
    <w:name w:val="WW8Num9z5"/>
    <w:rsid w:val="002F3BC2"/>
  </w:style>
  <w:style w:type="character" w:customStyle="1" w:styleId="WW8Num9z6">
    <w:name w:val="WW8Num9z6"/>
    <w:rsid w:val="002F3BC2"/>
  </w:style>
  <w:style w:type="character" w:customStyle="1" w:styleId="WW8Num9z7">
    <w:name w:val="WW8Num9z7"/>
    <w:rsid w:val="002F3BC2"/>
  </w:style>
  <w:style w:type="character" w:customStyle="1" w:styleId="WW8Num9z8">
    <w:name w:val="WW8Num9z8"/>
    <w:rsid w:val="002F3BC2"/>
  </w:style>
  <w:style w:type="character" w:customStyle="1" w:styleId="WW8Num10z0">
    <w:name w:val="WW8Num10z0"/>
    <w:rsid w:val="002F3BC2"/>
  </w:style>
  <w:style w:type="character" w:customStyle="1" w:styleId="WW8Num10z1">
    <w:name w:val="WW8Num10z1"/>
    <w:rsid w:val="002F3BC2"/>
  </w:style>
  <w:style w:type="character" w:customStyle="1" w:styleId="WW8Num10z2">
    <w:name w:val="WW8Num10z2"/>
    <w:rsid w:val="002F3BC2"/>
  </w:style>
  <w:style w:type="character" w:customStyle="1" w:styleId="WW8Num10z3">
    <w:name w:val="WW8Num10z3"/>
    <w:rsid w:val="002F3BC2"/>
  </w:style>
  <w:style w:type="character" w:customStyle="1" w:styleId="WW8Num10z4">
    <w:name w:val="WW8Num10z4"/>
    <w:rsid w:val="002F3BC2"/>
  </w:style>
  <w:style w:type="character" w:customStyle="1" w:styleId="WW8Num10z5">
    <w:name w:val="WW8Num10z5"/>
    <w:rsid w:val="002F3BC2"/>
  </w:style>
  <w:style w:type="character" w:customStyle="1" w:styleId="WW8Num10z6">
    <w:name w:val="WW8Num10z6"/>
    <w:rsid w:val="002F3BC2"/>
  </w:style>
  <w:style w:type="character" w:customStyle="1" w:styleId="WW8Num10z7">
    <w:name w:val="WW8Num10z7"/>
    <w:rsid w:val="002F3BC2"/>
  </w:style>
  <w:style w:type="character" w:customStyle="1" w:styleId="WW8Num10z8">
    <w:name w:val="WW8Num10z8"/>
    <w:rsid w:val="002F3BC2"/>
  </w:style>
  <w:style w:type="character" w:customStyle="1" w:styleId="WW8Num11z0">
    <w:name w:val="WW8Num11z0"/>
    <w:rsid w:val="002F3BC2"/>
  </w:style>
  <w:style w:type="character" w:customStyle="1" w:styleId="WW8Num11z1">
    <w:name w:val="WW8Num11z1"/>
    <w:rsid w:val="002F3BC2"/>
    <w:rPr>
      <w:rFonts w:ascii="Symbol" w:hAnsi="Symbol" w:cs="Symbol"/>
    </w:rPr>
  </w:style>
  <w:style w:type="character" w:customStyle="1" w:styleId="WW8Num11z2">
    <w:name w:val="WW8Num11z2"/>
    <w:rsid w:val="002F3BC2"/>
  </w:style>
  <w:style w:type="character" w:customStyle="1" w:styleId="WW8Num11z3">
    <w:name w:val="WW8Num11z3"/>
    <w:rsid w:val="002F3BC2"/>
  </w:style>
  <w:style w:type="character" w:customStyle="1" w:styleId="WW8Num11z4">
    <w:name w:val="WW8Num11z4"/>
    <w:rsid w:val="002F3BC2"/>
  </w:style>
  <w:style w:type="character" w:customStyle="1" w:styleId="WW8Num11z5">
    <w:name w:val="WW8Num11z5"/>
    <w:rsid w:val="002F3BC2"/>
  </w:style>
  <w:style w:type="character" w:customStyle="1" w:styleId="WW8Num11z6">
    <w:name w:val="WW8Num11z6"/>
    <w:rsid w:val="002F3BC2"/>
  </w:style>
  <w:style w:type="character" w:customStyle="1" w:styleId="WW8Num11z7">
    <w:name w:val="WW8Num11z7"/>
    <w:rsid w:val="002F3BC2"/>
  </w:style>
  <w:style w:type="character" w:customStyle="1" w:styleId="WW8Num11z8">
    <w:name w:val="WW8Num11z8"/>
    <w:rsid w:val="002F3BC2"/>
  </w:style>
  <w:style w:type="character" w:customStyle="1" w:styleId="WW8Num12z0">
    <w:name w:val="WW8Num12z0"/>
    <w:rsid w:val="002F3BC2"/>
  </w:style>
  <w:style w:type="character" w:customStyle="1" w:styleId="WW8Num12z1">
    <w:name w:val="WW8Num12z1"/>
    <w:rsid w:val="002F3BC2"/>
    <w:rPr>
      <w:b/>
      <w:bCs/>
    </w:rPr>
  </w:style>
  <w:style w:type="character" w:customStyle="1" w:styleId="WW8Num12z2">
    <w:name w:val="WW8Num12z2"/>
    <w:rsid w:val="002F3BC2"/>
  </w:style>
  <w:style w:type="character" w:customStyle="1" w:styleId="WW8Num12z3">
    <w:name w:val="WW8Num12z3"/>
    <w:rsid w:val="002F3BC2"/>
  </w:style>
  <w:style w:type="character" w:customStyle="1" w:styleId="WW8Num12z4">
    <w:name w:val="WW8Num12z4"/>
    <w:rsid w:val="002F3BC2"/>
  </w:style>
  <w:style w:type="character" w:customStyle="1" w:styleId="WW8Num12z5">
    <w:name w:val="WW8Num12z5"/>
    <w:rsid w:val="002F3BC2"/>
  </w:style>
  <w:style w:type="character" w:customStyle="1" w:styleId="WW8Num12z6">
    <w:name w:val="WW8Num12z6"/>
    <w:rsid w:val="002F3BC2"/>
  </w:style>
  <w:style w:type="character" w:customStyle="1" w:styleId="WW8Num12z7">
    <w:name w:val="WW8Num12z7"/>
    <w:rsid w:val="002F3BC2"/>
  </w:style>
  <w:style w:type="character" w:customStyle="1" w:styleId="WW8Num12z8">
    <w:name w:val="WW8Num12z8"/>
    <w:rsid w:val="002F3BC2"/>
  </w:style>
  <w:style w:type="character" w:customStyle="1" w:styleId="WW8Num13z0">
    <w:name w:val="WW8Num13z0"/>
    <w:rsid w:val="002F3BC2"/>
    <w:rPr>
      <w:rFonts w:ascii="Symbol" w:hAnsi="Symbol" w:cs="Symbol"/>
    </w:rPr>
  </w:style>
  <w:style w:type="character" w:customStyle="1" w:styleId="WW8Num13z1">
    <w:name w:val="WW8Num13z1"/>
    <w:rsid w:val="002F3BC2"/>
    <w:rPr>
      <w:rFonts w:ascii="Courier New" w:hAnsi="Courier New" w:cs="Courier New"/>
    </w:rPr>
  </w:style>
  <w:style w:type="character" w:customStyle="1" w:styleId="WW8Num13z2">
    <w:name w:val="WW8Num13z2"/>
    <w:rsid w:val="002F3BC2"/>
    <w:rPr>
      <w:rFonts w:ascii="Wingdings" w:hAnsi="Wingdings" w:cs="Wingdings"/>
    </w:rPr>
  </w:style>
  <w:style w:type="character" w:customStyle="1" w:styleId="WW8Num14z2">
    <w:name w:val="WW8Num14z2"/>
    <w:rsid w:val="002F3BC2"/>
    <w:rPr>
      <w:rFonts w:ascii="Wingdings" w:hAnsi="Wingdings" w:cs="Wingdings"/>
    </w:rPr>
  </w:style>
  <w:style w:type="character" w:customStyle="1" w:styleId="WW8Num15z0">
    <w:name w:val="WW8Num15z0"/>
    <w:rsid w:val="002F3BC2"/>
  </w:style>
  <w:style w:type="character" w:customStyle="1" w:styleId="WW8Num15z2">
    <w:name w:val="WW8Num15z2"/>
    <w:rsid w:val="002F3BC2"/>
  </w:style>
  <w:style w:type="character" w:customStyle="1" w:styleId="WW8Num15z3">
    <w:name w:val="WW8Num15z3"/>
    <w:rsid w:val="002F3BC2"/>
  </w:style>
  <w:style w:type="character" w:customStyle="1" w:styleId="WW8Num15z4">
    <w:name w:val="WW8Num15z4"/>
    <w:rsid w:val="002F3BC2"/>
  </w:style>
  <w:style w:type="character" w:customStyle="1" w:styleId="WW8Num15z5">
    <w:name w:val="WW8Num15z5"/>
    <w:rsid w:val="002F3BC2"/>
  </w:style>
  <w:style w:type="character" w:customStyle="1" w:styleId="WW8Num15z6">
    <w:name w:val="WW8Num15z6"/>
    <w:rsid w:val="002F3BC2"/>
  </w:style>
  <w:style w:type="character" w:customStyle="1" w:styleId="WW8Num15z7">
    <w:name w:val="WW8Num15z7"/>
    <w:rsid w:val="002F3BC2"/>
  </w:style>
  <w:style w:type="character" w:customStyle="1" w:styleId="WW8Num15z8">
    <w:name w:val="WW8Num15z8"/>
    <w:rsid w:val="002F3BC2"/>
  </w:style>
  <w:style w:type="character" w:customStyle="1" w:styleId="WW8Num16z1">
    <w:name w:val="WW8Num16z1"/>
    <w:rsid w:val="002F3BC2"/>
  </w:style>
  <w:style w:type="character" w:customStyle="1" w:styleId="WW8Num16z2">
    <w:name w:val="WW8Num16z2"/>
    <w:rsid w:val="002F3BC2"/>
  </w:style>
  <w:style w:type="character" w:customStyle="1" w:styleId="WW8Num16z3">
    <w:name w:val="WW8Num16z3"/>
    <w:rsid w:val="002F3BC2"/>
  </w:style>
  <w:style w:type="character" w:customStyle="1" w:styleId="WW8Num16z4">
    <w:name w:val="WW8Num16z4"/>
    <w:rsid w:val="002F3BC2"/>
  </w:style>
  <w:style w:type="character" w:customStyle="1" w:styleId="WW8Num16z5">
    <w:name w:val="WW8Num16z5"/>
    <w:rsid w:val="002F3BC2"/>
  </w:style>
  <w:style w:type="character" w:customStyle="1" w:styleId="WW8Num16z6">
    <w:name w:val="WW8Num16z6"/>
    <w:rsid w:val="002F3BC2"/>
  </w:style>
  <w:style w:type="character" w:customStyle="1" w:styleId="WW8Num16z7">
    <w:name w:val="WW8Num16z7"/>
    <w:rsid w:val="002F3BC2"/>
  </w:style>
  <w:style w:type="character" w:customStyle="1" w:styleId="WW8Num16z8">
    <w:name w:val="WW8Num16z8"/>
    <w:rsid w:val="002F3BC2"/>
  </w:style>
  <w:style w:type="character" w:customStyle="1" w:styleId="WW8Num17z0">
    <w:name w:val="WW8Num17z0"/>
    <w:rsid w:val="002F3BC2"/>
    <w:rPr>
      <w:rFonts w:ascii="Times New Roman" w:hAnsi="Times New Roman" w:cs="Times New Roman"/>
      <w:b w:val="0"/>
      <w:i w:val="0"/>
      <w:sz w:val="24"/>
      <w:szCs w:val="24"/>
    </w:rPr>
  </w:style>
  <w:style w:type="character" w:customStyle="1" w:styleId="WW8Num17z2">
    <w:name w:val="WW8Num17z2"/>
    <w:rsid w:val="002F3BC2"/>
  </w:style>
  <w:style w:type="character" w:customStyle="1" w:styleId="WW8Num17z3">
    <w:name w:val="WW8Num17z3"/>
    <w:rsid w:val="002F3BC2"/>
  </w:style>
  <w:style w:type="character" w:customStyle="1" w:styleId="WW8Num17z4">
    <w:name w:val="WW8Num17z4"/>
    <w:rsid w:val="002F3BC2"/>
  </w:style>
  <w:style w:type="character" w:customStyle="1" w:styleId="WW8Num17z5">
    <w:name w:val="WW8Num17z5"/>
    <w:rsid w:val="002F3BC2"/>
  </w:style>
  <w:style w:type="character" w:customStyle="1" w:styleId="WW8Num17z6">
    <w:name w:val="WW8Num17z6"/>
    <w:rsid w:val="002F3BC2"/>
  </w:style>
  <w:style w:type="character" w:customStyle="1" w:styleId="WW8Num17z7">
    <w:name w:val="WW8Num17z7"/>
    <w:rsid w:val="002F3BC2"/>
  </w:style>
  <w:style w:type="character" w:customStyle="1" w:styleId="WW8Num17z8">
    <w:name w:val="WW8Num17z8"/>
    <w:rsid w:val="002F3BC2"/>
  </w:style>
  <w:style w:type="character" w:customStyle="1" w:styleId="WW8Num18z1">
    <w:name w:val="WW8Num18z1"/>
    <w:rsid w:val="002F3BC2"/>
  </w:style>
  <w:style w:type="character" w:customStyle="1" w:styleId="WW8Num18z2">
    <w:name w:val="WW8Num18z2"/>
    <w:rsid w:val="002F3BC2"/>
  </w:style>
  <w:style w:type="character" w:customStyle="1" w:styleId="WW8Num18z3">
    <w:name w:val="WW8Num18z3"/>
    <w:rsid w:val="002F3BC2"/>
  </w:style>
  <w:style w:type="character" w:customStyle="1" w:styleId="WW8Num18z4">
    <w:name w:val="WW8Num18z4"/>
    <w:rsid w:val="002F3BC2"/>
  </w:style>
  <w:style w:type="character" w:customStyle="1" w:styleId="WW8Num18z5">
    <w:name w:val="WW8Num18z5"/>
    <w:rsid w:val="002F3BC2"/>
  </w:style>
  <w:style w:type="character" w:customStyle="1" w:styleId="WW8Num18z6">
    <w:name w:val="WW8Num18z6"/>
    <w:rsid w:val="002F3BC2"/>
  </w:style>
  <w:style w:type="character" w:customStyle="1" w:styleId="WW8Num18z7">
    <w:name w:val="WW8Num18z7"/>
    <w:rsid w:val="002F3BC2"/>
  </w:style>
  <w:style w:type="character" w:customStyle="1" w:styleId="WW8Num18z8">
    <w:name w:val="WW8Num18z8"/>
    <w:rsid w:val="002F3BC2"/>
  </w:style>
  <w:style w:type="character" w:customStyle="1" w:styleId="WW8Num19z0">
    <w:name w:val="WW8Num19z0"/>
    <w:rsid w:val="002F3BC2"/>
  </w:style>
  <w:style w:type="character" w:customStyle="1" w:styleId="WW8Num19z1">
    <w:name w:val="WW8Num19z1"/>
    <w:rsid w:val="002F3BC2"/>
  </w:style>
  <w:style w:type="character" w:customStyle="1" w:styleId="WW8Num19z2">
    <w:name w:val="WW8Num19z2"/>
    <w:rsid w:val="002F3BC2"/>
  </w:style>
  <w:style w:type="character" w:customStyle="1" w:styleId="WW8Num19z3">
    <w:name w:val="WW8Num19z3"/>
    <w:rsid w:val="002F3BC2"/>
  </w:style>
  <w:style w:type="character" w:customStyle="1" w:styleId="WW8Num19z4">
    <w:name w:val="WW8Num19z4"/>
    <w:rsid w:val="002F3BC2"/>
  </w:style>
  <w:style w:type="character" w:customStyle="1" w:styleId="WW8Num19z5">
    <w:name w:val="WW8Num19z5"/>
    <w:rsid w:val="002F3BC2"/>
  </w:style>
  <w:style w:type="character" w:customStyle="1" w:styleId="WW8Num19z6">
    <w:name w:val="WW8Num19z6"/>
    <w:rsid w:val="002F3BC2"/>
  </w:style>
  <w:style w:type="character" w:customStyle="1" w:styleId="WW8Num19z7">
    <w:name w:val="WW8Num19z7"/>
    <w:rsid w:val="002F3BC2"/>
  </w:style>
  <w:style w:type="character" w:customStyle="1" w:styleId="WW8Num19z8">
    <w:name w:val="WW8Num19z8"/>
    <w:rsid w:val="002F3BC2"/>
  </w:style>
  <w:style w:type="character" w:customStyle="1" w:styleId="WW8Num20z0">
    <w:name w:val="WW8Num20z0"/>
    <w:rsid w:val="002F3BC2"/>
  </w:style>
  <w:style w:type="character" w:customStyle="1" w:styleId="WW8Num21z0">
    <w:name w:val="WW8Num21z0"/>
    <w:rsid w:val="002F3BC2"/>
  </w:style>
  <w:style w:type="character" w:customStyle="1" w:styleId="WW8Num21z1">
    <w:name w:val="WW8Num21z1"/>
    <w:rsid w:val="002F3BC2"/>
  </w:style>
  <w:style w:type="character" w:customStyle="1" w:styleId="WW8Num21z2">
    <w:name w:val="WW8Num21z2"/>
    <w:rsid w:val="002F3BC2"/>
  </w:style>
  <w:style w:type="character" w:customStyle="1" w:styleId="WW8Num21z3">
    <w:name w:val="WW8Num21z3"/>
    <w:rsid w:val="002F3BC2"/>
  </w:style>
  <w:style w:type="character" w:customStyle="1" w:styleId="WW8Num21z4">
    <w:name w:val="WW8Num21z4"/>
    <w:rsid w:val="002F3BC2"/>
  </w:style>
  <w:style w:type="character" w:customStyle="1" w:styleId="WW8Num21z5">
    <w:name w:val="WW8Num21z5"/>
    <w:rsid w:val="002F3BC2"/>
  </w:style>
  <w:style w:type="character" w:customStyle="1" w:styleId="WW8Num21z6">
    <w:name w:val="WW8Num21z6"/>
    <w:rsid w:val="002F3BC2"/>
  </w:style>
  <w:style w:type="character" w:customStyle="1" w:styleId="WW8Num21z7">
    <w:name w:val="WW8Num21z7"/>
    <w:rsid w:val="002F3BC2"/>
  </w:style>
  <w:style w:type="character" w:customStyle="1" w:styleId="WW8Num21z8">
    <w:name w:val="WW8Num21z8"/>
    <w:rsid w:val="002F3BC2"/>
  </w:style>
  <w:style w:type="character" w:customStyle="1" w:styleId="WW8Num22z0">
    <w:name w:val="WW8Num22z0"/>
    <w:rsid w:val="002F3BC2"/>
    <w:rPr>
      <w:rFonts w:ascii="Symbol" w:hAnsi="Symbol" w:cs="Symbol"/>
    </w:rPr>
  </w:style>
  <w:style w:type="character" w:customStyle="1" w:styleId="WW8Num22z1">
    <w:name w:val="WW8Num22z1"/>
    <w:rsid w:val="002F3BC2"/>
    <w:rPr>
      <w:rFonts w:ascii="Courier New" w:hAnsi="Courier New" w:cs="Courier New"/>
    </w:rPr>
  </w:style>
  <w:style w:type="character" w:customStyle="1" w:styleId="WW8Num22z2">
    <w:name w:val="WW8Num22z2"/>
    <w:rsid w:val="002F3BC2"/>
    <w:rPr>
      <w:rFonts w:ascii="Wingdings" w:hAnsi="Wingdings" w:cs="Wingdings"/>
    </w:rPr>
  </w:style>
  <w:style w:type="character" w:customStyle="1" w:styleId="WW8Num23z0">
    <w:name w:val="WW8Num23z0"/>
    <w:rsid w:val="002F3BC2"/>
    <w:rPr>
      <w:b w:val="0"/>
      <w:bCs/>
    </w:rPr>
  </w:style>
  <w:style w:type="character" w:customStyle="1" w:styleId="WW8Num23z1">
    <w:name w:val="WW8Num23z1"/>
    <w:rsid w:val="002F3BC2"/>
  </w:style>
  <w:style w:type="character" w:customStyle="1" w:styleId="WW8Num23z2">
    <w:name w:val="WW8Num23z2"/>
    <w:rsid w:val="002F3BC2"/>
  </w:style>
  <w:style w:type="character" w:customStyle="1" w:styleId="WW8Num23z3">
    <w:name w:val="WW8Num23z3"/>
    <w:rsid w:val="002F3BC2"/>
  </w:style>
  <w:style w:type="character" w:customStyle="1" w:styleId="WW8Num23z4">
    <w:name w:val="WW8Num23z4"/>
    <w:rsid w:val="002F3BC2"/>
  </w:style>
  <w:style w:type="character" w:customStyle="1" w:styleId="WW8Num23z5">
    <w:name w:val="WW8Num23z5"/>
    <w:rsid w:val="002F3BC2"/>
  </w:style>
  <w:style w:type="character" w:customStyle="1" w:styleId="WW8Num23z6">
    <w:name w:val="WW8Num23z6"/>
    <w:rsid w:val="002F3BC2"/>
  </w:style>
  <w:style w:type="character" w:customStyle="1" w:styleId="WW8Num23z7">
    <w:name w:val="WW8Num23z7"/>
    <w:rsid w:val="002F3BC2"/>
  </w:style>
  <w:style w:type="character" w:customStyle="1" w:styleId="WW8Num23z8">
    <w:name w:val="WW8Num23z8"/>
    <w:rsid w:val="002F3BC2"/>
  </w:style>
  <w:style w:type="character" w:customStyle="1" w:styleId="WW8Num24z0">
    <w:name w:val="WW8Num24z0"/>
    <w:rsid w:val="002F3BC2"/>
    <w:rPr>
      <w:rFonts w:ascii="Symbol" w:hAnsi="Symbol" w:cs="Symbol"/>
      <w:sz w:val="24"/>
      <w:szCs w:val="24"/>
    </w:rPr>
  </w:style>
  <w:style w:type="character" w:customStyle="1" w:styleId="WW8Num24z1">
    <w:name w:val="WW8Num24z1"/>
    <w:rsid w:val="002F3BC2"/>
    <w:rPr>
      <w:rFonts w:ascii="Courier New" w:hAnsi="Courier New" w:cs="Courier New"/>
    </w:rPr>
  </w:style>
  <w:style w:type="character" w:customStyle="1" w:styleId="WW8Num24z2">
    <w:name w:val="WW8Num24z2"/>
    <w:rsid w:val="002F3BC2"/>
    <w:rPr>
      <w:rFonts w:ascii="Wingdings" w:hAnsi="Wingdings" w:cs="Wingdings"/>
    </w:rPr>
  </w:style>
  <w:style w:type="character" w:customStyle="1" w:styleId="WW8Num24z3">
    <w:name w:val="WW8Num24z3"/>
    <w:rsid w:val="002F3BC2"/>
    <w:rPr>
      <w:rFonts w:ascii="Symbol" w:hAnsi="Symbol" w:cs="Symbol"/>
    </w:rPr>
  </w:style>
  <w:style w:type="character" w:customStyle="1" w:styleId="WW8Num25z0">
    <w:name w:val="WW8Num25z0"/>
    <w:rsid w:val="002F3BC2"/>
    <w:rPr>
      <w:rFonts w:ascii="Symbol" w:hAnsi="Symbol" w:cs="Symbol"/>
      <w:color w:val="auto"/>
    </w:rPr>
  </w:style>
  <w:style w:type="character" w:customStyle="1" w:styleId="WW8Num25z1">
    <w:name w:val="WW8Num25z1"/>
    <w:rsid w:val="002F3BC2"/>
    <w:rPr>
      <w:rFonts w:ascii="Courier New" w:hAnsi="Courier New" w:cs="Courier New"/>
    </w:rPr>
  </w:style>
  <w:style w:type="character" w:customStyle="1" w:styleId="WW8Num25z2">
    <w:name w:val="WW8Num25z2"/>
    <w:rsid w:val="002F3BC2"/>
    <w:rPr>
      <w:rFonts w:ascii="Wingdings" w:hAnsi="Wingdings" w:cs="Wingdings"/>
    </w:rPr>
  </w:style>
  <w:style w:type="character" w:customStyle="1" w:styleId="WW8Num25z3">
    <w:name w:val="WW8Num25z3"/>
    <w:rsid w:val="002F3BC2"/>
    <w:rPr>
      <w:rFonts w:ascii="Symbol" w:hAnsi="Symbol" w:cs="Symbol"/>
    </w:rPr>
  </w:style>
  <w:style w:type="character" w:customStyle="1" w:styleId="WW8Num26z0">
    <w:name w:val="WW8Num26z0"/>
    <w:rsid w:val="002F3BC2"/>
    <w:rPr>
      <w:rFonts w:ascii="Symbol" w:hAnsi="Symbol" w:cs="Symbol"/>
    </w:rPr>
  </w:style>
  <w:style w:type="character" w:customStyle="1" w:styleId="WW8Num26z1">
    <w:name w:val="WW8Num26z1"/>
    <w:rsid w:val="002F3BC2"/>
    <w:rPr>
      <w:rFonts w:ascii="Courier New" w:hAnsi="Courier New" w:cs="Courier New"/>
    </w:rPr>
  </w:style>
  <w:style w:type="character" w:customStyle="1" w:styleId="WW8Num26z2">
    <w:name w:val="WW8Num26z2"/>
    <w:rsid w:val="002F3BC2"/>
    <w:rPr>
      <w:rFonts w:ascii="Wingdings" w:hAnsi="Wingdings" w:cs="Wingdings"/>
    </w:rPr>
  </w:style>
  <w:style w:type="character" w:customStyle="1" w:styleId="WW8Num27z0">
    <w:name w:val="WW8Num27z0"/>
    <w:rsid w:val="002F3BC2"/>
  </w:style>
  <w:style w:type="character" w:customStyle="1" w:styleId="WW8Num27z1">
    <w:name w:val="WW8Num27z1"/>
    <w:rsid w:val="002F3BC2"/>
  </w:style>
  <w:style w:type="character" w:customStyle="1" w:styleId="WW8Num27z2">
    <w:name w:val="WW8Num27z2"/>
    <w:rsid w:val="002F3BC2"/>
  </w:style>
  <w:style w:type="character" w:customStyle="1" w:styleId="WW8Num27z3">
    <w:name w:val="WW8Num27z3"/>
    <w:rsid w:val="002F3BC2"/>
  </w:style>
  <w:style w:type="character" w:customStyle="1" w:styleId="WW8Num27z4">
    <w:name w:val="WW8Num27z4"/>
    <w:rsid w:val="002F3BC2"/>
  </w:style>
  <w:style w:type="character" w:customStyle="1" w:styleId="WW8Num27z5">
    <w:name w:val="WW8Num27z5"/>
    <w:rsid w:val="002F3BC2"/>
  </w:style>
  <w:style w:type="character" w:customStyle="1" w:styleId="WW8Num27z6">
    <w:name w:val="WW8Num27z6"/>
    <w:rsid w:val="002F3BC2"/>
  </w:style>
  <w:style w:type="character" w:customStyle="1" w:styleId="WW8Num27z7">
    <w:name w:val="WW8Num27z7"/>
    <w:rsid w:val="002F3BC2"/>
  </w:style>
  <w:style w:type="character" w:customStyle="1" w:styleId="WW8Num27z8">
    <w:name w:val="WW8Num27z8"/>
    <w:rsid w:val="002F3BC2"/>
  </w:style>
  <w:style w:type="character" w:customStyle="1" w:styleId="WW8Num28z0">
    <w:name w:val="WW8Num28z0"/>
    <w:rsid w:val="002F3BC2"/>
  </w:style>
  <w:style w:type="character" w:customStyle="1" w:styleId="WW8Num28z1">
    <w:name w:val="WW8Num28z1"/>
    <w:rsid w:val="002F3BC2"/>
    <w:rPr>
      <w:rFonts w:ascii="Symbol" w:hAnsi="Symbol" w:cs="Symbol"/>
      <w:sz w:val="24"/>
      <w:szCs w:val="24"/>
    </w:rPr>
  </w:style>
  <w:style w:type="character" w:customStyle="1" w:styleId="WW8Num28z2">
    <w:name w:val="WW8Num28z2"/>
    <w:rsid w:val="002F3BC2"/>
  </w:style>
  <w:style w:type="character" w:customStyle="1" w:styleId="WW8Num28z3">
    <w:name w:val="WW8Num28z3"/>
    <w:rsid w:val="002F3BC2"/>
  </w:style>
  <w:style w:type="character" w:customStyle="1" w:styleId="WW8Num28z4">
    <w:name w:val="WW8Num28z4"/>
    <w:rsid w:val="002F3BC2"/>
  </w:style>
  <w:style w:type="character" w:customStyle="1" w:styleId="WW8Num28z5">
    <w:name w:val="WW8Num28z5"/>
    <w:rsid w:val="002F3BC2"/>
  </w:style>
  <w:style w:type="character" w:customStyle="1" w:styleId="WW8Num28z6">
    <w:name w:val="WW8Num28z6"/>
    <w:rsid w:val="002F3BC2"/>
  </w:style>
  <w:style w:type="character" w:customStyle="1" w:styleId="WW8Num28z7">
    <w:name w:val="WW8Num28z7"/>
    <w:rsid w:val="002F3BC2"/>
  </w:style>
  <w:style w:type="character" w:customStyle="1" w:styleId="WW8Num28z8">
    <w:name w:val="WW8Num28z8"/>
    <w:rsid w:val="002F3BC2"/>
  </w:style>
  <w:style w:type="character" w:customStyle="1" w:styleId="WW8Num29z0">
    <w:name w:val="WW8Num29z0"/>
    <w:rsid w:val="002F3BC2"/>
  </w:style>
  <w:style w:type="character" w:customStyle="1" w:styleId="WW8Num29z1">
    <w:name w:val="WW8Num29z1"/>
    <w:rsid w:val="002F3BC2"/>
  </w:style>
  <w:style w:type="character" w:customStyle="1" w:styleId="WW8Num29z2">
    <w:name w:val="WW8Num29z2"/>
    <w:rsid w:val="002F3BC2"/>
  </w:style>
  <w:style w:type="character" w:customStyle="1" w:styleId="WW8Num29z3">
    <w:name w:val="WW8Num29z3"/>
    <w:rsid w:val="002F3BC2"/>
  </w:style>
  <w:style w:type="character" w:customStyle="1" w:styleId="WW8Num29z4">
    <w:name w:val="WW8Num29z4"/>
    <w:rsid w:val="002F3BC2"/>
  </w:style>
  <w:style w:type="character" w:customStyle="1" w:styleId="WW8Num29z5">
    <w:name w:val="WW8Num29z5"/>
    <w:rsid w:val="002F3BC2"/>
  </w:style>
  <w:style w:type="character" w:customStyle="1" w:styleId="WW8Num29z6">
    <w:name w:val="WW8Num29z6"/>
    <w:rsid w:val="002F3BC2"/>
  </w:style>
  <w:style w:type="character" w:customStyle="1" w:styleId="WW8Num29z7">
    <w:name w:val="WW8Num29z7"/>
    <w:rsid w:val="002F3BC2"/>
  </w:style>
  <w:style w:type="character" w:customStyle="1" w:styleId="WW8Num29z8">
    <w:name w:val="WW8Num29z8"/>
    <w:rsid w:val="002F3BC2"/>
  </w:style>
  <w:style w:type="character" w:customStyle="1" w:styleId="WW8Num30z0">
    <w:name w:val="WW8Num30z0"/>
    <w:rsid w:val="002F3BC2"/>
    <w:rPr>
      <w:rFonts w:ascii="Wingdings" w:hAnsi="Wingdings" w:cs="Wingdings"/>
    </w:rPr>
  </w:style>
  <w:style w:type="character" w:customStyle="1" w:styleId="WW8Num30z1">
    <w:name w:val="WW8Num30z1"/>
    <w:rsid w:val="002F3BC2"/>
    <w:rPr>
      <w:rFonts w:ascii="Courier New" w:hAnsi="Courier New" w:cs="Courier New"/>
    </w:rPr>
  </w:style>
  <w:style w:type="character" w:customStyle="1" w:styleId="WW8Num30z3">
    <w:name w:val="WW8Num30z3"/>
    <w:rsid w:val="002F3BC2"/>
    <w:rPr>
      <w:rFonts w:ascii="Symbol" w:hAnsi="Symbol" w:cs="Symbol"/>
    </w:rPr>
  </w:style>
  <w:style w:type="character" w:customStyle="1" w:styleId="WW8Num31z0">
    <w:name w:val="WW8Num31z0"/>
    <w:rsid w:val="002F3BC2"/>
    <w:rPr>
      <w:rFonts w:ascii="Wingdings" w:hAnsi="Wingdings" w:cs="Wingdings"/>
    </w:rPr>
  </w:style>
  <w:style w:type="character" w:customStyle="1" w:styleId="WW8Num31z1">
    <w:name w:val="WW8Num31z1"/>
    <w:rsid w:val="002F3BC2"/>
    <w:rPr>
      <w:rFonts w:ascii="Courier New" w:hAnsi="Courier New" w:cs="Courier New"/>
    </w:rPr>
  </w:style>
  <w:style w:type="character" w:customStyle="1" w:styleId="WW8Num31z3">
    <w:name w:val="WW8Num31z3"/>
    <w:rsid w:val="002F3BC2"/>
    <w:rPr>
      <w:rFonts w:ascii="Symbol" w:hAnsi="Symbol" w:cs="Symbol"/>
    </w:rPr>
  </w:style>
  <w:style w:type="character" w:customStyle="1" w:styleId="WW8Num32z0">
    <w:name w:val="WW8Num32z0"/>
    <w:rsid w:val="002F3BC2"/>
  </w:style>
  <w:style w:type="character" w:customStyle="1" w:styleId="WW8Num32z1">
    <w:name w:val="WW8Num32z1"/>
    <w:rsid w:val="002F3BC2"/>
    <w:rPr>
      <w:rFonts w:ascii="Courier New" w:hAnsi="Courier New" w:cs="Courier New"/>
    </w:rPr>
  </w:style>
  <w:style w:type="character" w:customStyle="1" w:styleId="WW8Num32z2">
    <w:name w:val="WW8Num32z2"/>
    <w:rsid w:val="002F3BC2"/>
    <w:rPr>
      <w:rFonts w:ascii="Wingdings" w:hAnsi="Wingdings" w:cs="Wingdings"/>
    </w:rPr>
  </w:style>
  <w:style w:type="character" w:customStyle="1" w:styleId="WW8Num32z3">
    <w:name w:val="WW8Num32z3"/>
    <w:rsid w:val="002F3BC2"/>
    <w:rPr>
      <w:rFonts w:ascii="Symbol" w:hAnsi="Symbol" w:cs="Symbol"/>
    </w:rPr>
  </w:style>
  <w:style w:type="character" w:customStyle="1" w:styleId="FontStyle30">
    <w:name w:val="Font Style30"/>
    <w:rsid w:val="002F3BC2"/>
    <w:rPr>
      <w:rFonts w:ascii="Times New Roman" w:hAnsi="Times New Roman" w:cs="Times New Roman"/>
      <w:sz w:val="28"/>
      <w:szCs w:val="28"/>
    </w:rPr>
  </w:style>
  <w:style w:type="paragraph" w:customStyle="1" w:styleId="318">
    <w:name w:val="Основной текст 31"/>
    <w:basedOn w:val="a3"/>
    <w:rsid w:val="002F3BC2"/>
    <w:pPr>
      <w:suppressAutoHyphens/>
      <w:spacing w:after="120"/>
    </w:pPr>
    <w:rPr>
      <w:sz w:val="16"/>
      <w:szCs w:val="16"/>
      <w:lang w:eastAsia="zh-CN"/>
    </w:rPr>
  </w:style>
  <w:style w:type="paragraph" w:customStyle="1" w:styleId="219">
    <w:name w:val="Основной текст с отступом 21"/>
    <w:basedOn w:val="a3"/>
    <w:rsid w:val="002F3BC2"/>
    <w:pPr>
      <w:suppressAutoHyphens/>
      <w:spacing w:after="120" w:line="480" w:lineRule="auto"/>
      <w:ind w:left="283"/>
    </w:pPr>
    <w:rPr>
      <w:lang w:eastAsia="zh-CN"/>
    </w:rPr>
  </w:style>
  <w:style w:type="paragraph" w:customStyle="1" w:styleId="afffffff2">
    <w:name w:val="Содержимое врезки"/>
    <w:basedOn w:val="a3"/>
    <w:rsid w:val="002F3BC2"/>
    <w:pPr>
      <w:suppressAutoHyphens/>
    </w:pPr>
    <w:rPr>
      <w:lang w:eastAsia="zh-CN"/>
    </w:rPr>
  </w:style>
  <w:style w:type="paragraph" w:customStyle="1" w:styleId="text1">
    <w:name w:val="text1"/>
    <w:basedOn w:val="a3"/>
    <w:rsid w:val="002F3BC2"/>
    <w:pPr>
      <w:spacing w:after="300"/>
    </w:pPr>
  </w:style>
  <w:style w:type="paragraph" w:styleId="afffffff3">
    <w:name w:val="TOC Heading"/>
    <w:basedOn w:val="11"/>
    <w:next w:val="a3"/>
    <w:qFormat/>
    <w:rsid w:val="002F3BC2"/>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F3BC2"/>
    <w:rPr>
      <w:rFonts w:ascii="Times New Roman" w:hAnsi="Times New Roman" w:cs="Times New Roman"/>
      <w:sz w:val="18"/>
      <w:szCs w:val="18"/>
    </w:rPr>
  </w:style>
  <w:style w:type="paragraph" w:customStyle="1" w:styleId="afffffff4">
    <w:name w:val="Базовый"/>
    <w:rsid w:val="002F3BC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F3BC2"/>
    <w:rPr>
      <w:rFonts w:cs="Times New Roman"/>
      <w:color w:val="0000FF"/>
      <w:u w:val="single"/>
    </w:rPr>
  </w:style>
  <w:style w:type="character" w:customStyle="1" w:styleId="textmaincenter">
    <w:name w:val="textmain_center"/>
    <w:rsid w:val="002F3BC2"/>
  </w:style>
  <w:style w:type="character" w:customStyle="1" w:styleId="WW8Num2z3">
    <w:name w:val="WW8Num2z3"/>
    <w:rsid w:val="002F3BC2"/>
  </w:style>
  <w:style w:type="character" w:customStyle="1" w:styleId="WW8Num2z4">
    <w:name w:val="WW8Num2z4"/>
    <w:rsid w:val="002F3BC2"/>
  </w:style>
  <w:style w:type="character" w:customStyle="1" w:styleId="WW8Num2z5">
    <w:name w:val="WW8Num2z5"/>
    <w:rsid w:val="002F3BC2"/>
  </w:style>
  <w:style w:type="character" w:customStyle="1" w:styleId="WW8Num2z6">
    <w:name w:val="WW8Num2z6"/>
    <w:rsid w:val="002F3BC2"/>
  </w:style>
  <w:style w:type="character" w:customStyle="1" w:styleId="WW8Num2z7">
    <w:name w:val="WW8Num2z7"/>
    <w:rsid w:val="002F3BC2"/>
  </w:style>
  <w:style w:type="character" w:customStyle="1" w:styleId="WW8Num2z8">
    <w:name w:val="WW8Num2z8"/>
    <w:rsid w:val="002F3BC2"/>
  </w:style>
  <w:style w:type="character" w:customStyle="1" w:styleId="WW8Num3z4">
    <w:name w:val="WW8Num3z4"/>
    <w:rsid w:val="002F3BC2"/>
  </w:style>
  <w:style w:type="character" w:customStyle="1" w:styleId="WW8Num3z5">
    <w:name w:val="WW8Num3z5"/>
    <w:rsid w:val="002F3BC2"/>
  </w:style>
  <w:style w:type="character" w:customStyle="1" w:styleId="WW8Num3z6">
    <w:name w:val="WW8Num3z6"/>
    <w:rsid w:val="002F3BC2"/>
  </w:style>
  <w:style w:type="character" w:customStyle="1" w:styleId="WW8Num3z7">
    <w:name w:val="WW8Num3z7"/>
    <w:rsid w:val="002F3BC2"/>
  </w:style>
  <w:style w:type="character" w:customStyle="1" w:styleId="WW8Num3z8">
    <w:name w:val="WW8Num3z8"/>
    <w:rsid w:val="002F3BC2"/>
  </w:style>
  <w:style w:type="paragraph" w:customStyle="1" w:styleId="LO-Normal">
    <w:name w:val="LO-Normal"/>
    <w:rsid w:val="002F3BC2"/>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F3BC2"/>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F3BC2"/>
  </w:style>
  <w:style w:type="character" w:customStyle="1" w:styleId="afffffff6">
    <w:name w:val="Стиль Обычный"/>
    <w:rsid w:val="002F3BC2"/>
    <w:rPr>
      <w:rFonts w:ascii="Times New Roman" w:hAnsi="Times New Roman"/>
      <w:sz w:val="24"/>
    </w:rPr>
  </w:style>
  <w:style w:type="paragraph" w:customStyle="1" w:styleId="2TimesNewRoman12">
    <w:name w:val="Стиль Заголовок 2 + Times New Roman 12 пт"/>
    <w:basedOn w:val="21"/>
    <w:rsid w:val="002F3BC2"/>
    <w:rPr>
      <w:i w:val="0"/>
      <w:sz w:val="24"/>
      <w:lang w:eastAsia="ru-RU"/>
    </w:rPr>
  </w:style>
  <w:style w:type="paragraph" w:customStyle="1" w:styleId="afffffff7">
    <w:name w:val="Стиль Основной текст"/>
    <w:basedOn w:val="a3"/>
    <w:rsid w:val="002F3BC2"/>
    <w:rPr>
      <w:szCs w:val="20"/>
    </w:rPr>
  </w:style>
  <w:style w:type="character" w:customStyle="1" w:styleId="1ffff2">
    <w:name w:val="Основной текст + Полужирный1"/>
    <w:rsid w:val="002F3BC2"/>
    <w:rPr>
      <w:rFonts w:ascii="Times New Roman" w:hAnsi="Times New Roman" w:cs="Times New Roman"/>
      <w:b/>
      <w:bCs/>
      <w:sz w:val="20"/>
      <w:szCs w:val="20"/>
    </w:rPr>
  </w:style>
  <w:style w:type="paragraph" w:customStyle="1" w:styleId="319">
    <w:name w:val="Основной текст (3)1"/>
    <w:basedOn w:val="a3"/>
    <w:rsid w:val="002F3BC2"/>
    <w:pPr>
      <w:shd w:val="clear" w:color="auto" w:fill="FFFFFF"/>
      <w:spacing w:before="300" w:after="180" w:line="240" w:lineRule="atLeast"/>
    </w:pPr>
    <w:rPr>
      <w:rFonts w:ascii="Garamond" w:hAnsi="Garamond"/>
    </w:rPr>
  </w:style>
  <w:style w:type="character" w:customStyle="1" w:styleId="48">
    <w:name w:val="Основной текст (4)"/>
    <w:link w:val="413"/>
    <w:rsid w:val="002F3BC2"/>
    <w:rPr>
      <w:rFonts w:ascii="Garamond" w:hAnsi="Garamond"/>
      <w:sz w:val="24"/>
      <w:szCs w:val="24"/>
      <w:shd w:val="clear" w:color="auto" w:fill="FFFFFF"/>
    </w:rPr>
  </w:style>
  <w:style w:type="paragraph" w:customStyle="1" w:styleId="413">
    <w:name w:val="Основной текст (4)1"/>
    <w:basedOn w:val="a3"/>
    <w:link w:val="48"/>
    <w:rsid w:val="002F3BC2"/>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F3BC2"/>
    <w:rPr>
      <w:rFonts w:ascii="Garamond" w:hAnsi="Garamond"/>
      <w:sz w:val="24"/>
      <w:szCs w:val="24"/>
      <w:shd w:val="clear" w:color="auto" w:fill="FFFFFF"/>
    </w:rPr>
  </w:style>
  <w:style w:type="paragraph" w:customStyle="1" w:styleId="21a">
    <w:name w:val="Подпись к картинке (2)1"/>
    <w:basedOn w:val="a3"/>
    <w:link w:val="2fb"/>
    <w:rsid w:val="002F3BC2"/>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F3BC2"/>
    <w:rPr>
      <w:rFonts w:ascii="Garamond" w:hAnsi="Garamond"/>
      <w:b/>
      <w:bCs/>
      <w:sz w:val="18"/>
      <w:szCs w:val="18"/>
      <w:shd w:val="clear" w:color="auto" w:fill="FFFFFF"/>
    </w:rPr>
  </w:style>
  <w:style w:type="paragraph" w:customStyle="1" w:styleId="261">
    <w:name w:val="Основной текст (26)1"/>
    <w:basedOn w:val="a3"/>
    <w:link w:val="260"/>
    <w:uiPriority w:val="99"/>
    <w:rsid w:val="002F3BC2"/>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F3BC2"/>
    <w:rPr>
      <w:rFonts w:ascii="Century Schoolbook" w:hAnsi="Century Schoolbook"/>
      <w:shd w:val="clear" w:color="auto" w:fill="FFFFFF"/>
    </w:rPr>
  </w:style>
  <w:style w:type="paragraph" w:customStyle="1" w:styleId="5310">
    <w:name w:val="Основной текст (53)1"/>
    <w:basedOn w:val="a3"/>
    <w:link w:val="531"/>
    <w:rsid w:val="002F3BC2"/>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F3BC2"/>
    <w:rPr>
      <w:rFonts w:ascii="Century Schoolbook" w:hAnsi="Century Schoolbook"/>
      <w:sz w:val="26"/>
      <w:szCs w:val="26"/>
      <w:shd w:val="clear" w:color="auto" w:fill="FFFFFF"/>
    </w:rPr>
  </w:style>
  <w:style w:type="paragraph" w:customStyle="1" w:styleId="711">
    <w:name w:val="Основной текст (7)1"/>
    <w:basedOn w:val="a3"/>
    <w:link w:val="74"/>
    <w:rsid w:val="002F3BC2"/>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F3BC2"/>
    <w:rPr>
      <w:rFonts w:ascii="Trebuchet MS" w:hAnsi="Trebuchet MS"/>
      <w:b/>
      <w:bCs/>
      <w:sz w:val="14"/>
      <w:szCs w:val="14"/>
      <w:shd w:val="clear" w:color="auto" w:fill="FFFFFF"/>
    </w:rPr>
  </w:style>
  <w:style w:type="paragraph" w:customStyle="1" w:styleId="811">
    <w:name w:val="Основной текст (81)1"/>
    <w:basedOn w:val="a3"/>
    <w:link w:val="810"/>
    <w:rsid w:val="002F3BC2"/>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F3BC2"/>
    <w:rPr>
      <w:sz w:val="10"/>
      <w:szCs w:val="10"/>
      <w:shd w:val="clear" w:color="auto" w:fill="FFFFFF"/>
      <w:lang w:val="ru-RU" w:eastAsia="ru-RU"/>
    </w:rPr>
  </w:style>
  <w:style w:type="paragraph" w:customStyle="1" w:styleId="741">
    <w:name w:val="Основной текст (74)1"/>
    <w:basedOn w:val="a3"/>
    <w:link w:val="740"/>
    <w:rsid w:val="002F3BC2"/>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F3BC2"/>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F3BC2"/>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F3BC2"/>
    <w:pPr>
      <w:ind w:firstLine="709"/>
      <w:jc w:val="both"/>
    </w:pPr>
    <w:rPr>
      <w:rFonts w:ascii="Verdana" w:hAnsi="Verdana"/>
      <w:bCs/>
      <w:sz w:val="20"/>
      <w:szCs w:val="20"/>
    </w:rPr>
  </w:style>
  <w:style w:type="character" w:customStyle="1" w:styleId="3f2">
    <w:name w:val="Основной текст3"/>
    <w:rsid w:val="002F3BC2"/>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F3BC2"/>
    <w:pPr>
      <w:spacing w:line="360" w:lineRule="auto"/>
    </w:pPr>
    <w:rPr>
      <w:szCs w:val="20"/>
    </w:rPr>
  </w:style>
  <w:style w:type="paragraph" w:customStyle="1" w:styleId="21b">
    <w:name w:val="Красная строка 21"/>
    <w:basedOn w:val="aff9"/>
    <w:rsid w:val="002F3BC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F3BC2"/>
    <w:rPr>
      <w:szCs w:val="20"/>
    </w:rPr>
  </w:style>
  <w:style w:type="paragraph" w:customStyle="1" w:styleId="Style100">
    <w:name w:val="Style10"/>
    <w:basedOn w:val="a3"/>
    <w:rsid w:val="002F3BC2"/>
    <w:pPr>
      <w:widowControl w:val="0"/>
      <w:autoSpaceDE w:val="0"/>
      <w:autoSpaceDN w:val="0"/>
      <w:adjustRightInd w:val="0"/>
      <w:spacing w:line="321" w:lineRule="exact"/>
      <w:ind w:firstLine="485"/>
      <w:jc w:val="both"/>
    </w:pPr>
  </w:style>
  <w:style w:type="paragraph" w:customStyle="1" w:styleId="u">
    <w:name w:val="u"/>
    <w:basedOn w:val="a3"/>
    <w:rsid w:val="002F3BC2"/>
    <w:pPr>
      <w:spacing w:before="100" w:beforeAutospacing="1" w:after="100" w:afterAutospacing="1"/>
    </w:pPr>
  </w:style>
  <w:style w:type="character" w:customStyle="1" w:styleId="FontStyle95">
    <w:name w:val="Font Style95"/>
    <w:rsid w:val="002F3BC2"/>
    <w:rPr>
      <w:rFonts w:ascii="Times New Roman" w:hAnsi="Times New Roman" w:cs="Times New Roman"/>
      <w:sz w:val="22"/>
      <w:szCs w:val="22"/>
    </w:rPr>
  </w:style>
  <w:style w:type="character" w:customStyle="1" w:styleId="FontStyle94">
    <w:name w:val="Font Style94"/>
    <w:rsid w:val="002F3BC2"/>
    <w:rPr>
      <w:rFonts w:ascii="Times New Roman" w:hAnsi="Times New Roman" w:cs="Times New Roman"/>
      <w:b/>
      <w:bCs/>
      <w:sz w:val="22"/>
      <w:szCs w:val="22"/>
    </w:rPr>
  </w:style>
  <w:style w:type="character" w:customStyle="1" w:styleId="FontStyle231">
    <w:name w:val="Font Style231"/>
    <w:rsid w:val="002F3BC2"/>
    <w:rPr>
      <w:rFonts w:ascii="Times New Roman" w:hAnsi="Times New Roman" w:cs="Times New Roman"/>
      <w:sz w:val="26"/>
      <w:szCs w:val="26"/>
    </w:rPr>
  </w:style>
  <w:style w:type="character" w:customStyle="1" w:styleId="Heading1Char1">
    <w:name w:val="Heading 1 Char1"/>
    <w:aliases w:val="Знак Char1"/>
    <w:locked/>
    <w:rsid w:val="002F3BC2"/>
    <w:rPr>
      <w:rFonts w:ascii="Times New Roman" w:hAnsi="Times New Roman" w:cs="Tahoma"/>
      <w:b/>
      <w:bCs/>
      <w:kern w:val="32"/>
      <w:sz w:val="32"/>
      <w:szCs w:val="32"/>
      <w:lang w:eastAsia="ru-RU"/>
    </w:rPr>
  </w:style>
  <w:style w:type="character" w:customStyle="1" w:styleId="news">
    <w:name w:val="news"/>
    <w:rsid w:val="002F3BC2"/>
    <w:rPr>
      <w:rFonts w:ascii="Times New Roman" w:hAnsi="Times New Roman" w:cs="Times New Roman"/>
    </w:rPr>
  </w:style>
  <w:style w:type="character" w:customStyle="1" w:styleId="hl">
    <w:name w:val="hl"/>
    <w:rsid w:val="002F3BC2"/>
    <w:rPr>
      <w:rFonts w:cs="Times New Roman"/>
    </w:rPr>
  </w:style>
  <w:style w:type="character" w:customStyle="1" w:styleId="DocumentMapChar">
    <w:name w:val="Document Map Char"/>
    <w:semiHidden/>
    <w:locked/>
    <w:rsid w:val="002F3BC2"/>
    <w:rPr>
      <w:rFonts w:ascii="Tahoma" w:hAnsi="Tahoma" w:cs="Tahoma"/>
      <w:lang w:val="ru-RU" w:eastAsia="ru-RU" w:bidi="ar-SA"/>
    </w:rPr>
  </w:style>
  <w:style w:type="character" w:customStyle="1" w:styleId="BodyText3Char">
    <w:name w:val="Body Text 3 Char"/>
    <w:aliases w:val="Знак5 Char"/>
    <w:locked/>
    <w:rsid w:val="002F3BC2"/>
    <w:rPr>
      <w:sz w:val="16"/>
      <w:szCs w:val="16"/>
      <w:lang w:val="ru-RU" w:eastAsia="ru-RU" w:bidi="ar-SA"/>
    </w:rPr>
  </w:style>
  <w:style w:type="character" w:customStyle="1" w:styleId="BalloonTextChar">
    <w:name w:val="Balloon Text Char"/>
    <w:locked/>
    <w:rsid w:val="002F3BC2"/>
    <w:rPr>
      <w:rFonts w:ascii="Tahoma" w:hAnsi="Tahoma" w:cs="Tahoma"/>
      <w:sz w:val="16"/>
      <w:szCs w:val="16"/>
      <w:lang w:val="ru-RU" w:eastAsia="ru-RU" w:bidi="ar-SA"/>
    </w:rPr>
  </w:style>
  <w:style w:type="character" w:customStyle="1" w:styleId="FontStyle145">
    <w:name w:val="Font Style145"/>
    <w:rsid w:val="002F3BC2"/>
    <w:rPr>
      <w:rFonts w:ascii="Times New Roman" w:hAnsi="Times New Roman" w:cs="Times New Roman"/>
      <w:color w:val="000000"/>
      <w:sz w:val="18"/>
      <w:szCs w:val="18"/>
    </w:rPr>
  </w:style>
  <w:style w:type="character" w:customStyle="1" w:styleId="FontStyle215">
    <w:name w:val="Font Style215"/>
    <w:rsid w:val="002F3BC2"/>
    <w:rPr>
      <w:rFonts w:ascii="Times New Roman" w:hAnsi="Times New Roman" w:cs="Times New Roman"/>
      <w:b/>
      <w:bCs/>
      <w:color w:val="000000"/>
      <w:sz w:val="18"/>
      <w:szCs w:val="18"/>
    </w:rPr>
  </w:style>
  <w:style w:type="character" w:customStyle="1" w:styleId="FontStyle153">
    <w:name w:val="Font Style153"/>
    <w:rsid w:val="002F3BC2"/>
    <w:rPr>
      <w:rFonts w:ascii="Times New Roman" w:hAnsi="Times New Roman" w:cs="Times New Roman"/>
      <w:i/>
      <w:iCs/>
      <w:color w:val="000000"/>
      <w:sz w:val="18"/>
      <w:szCs w:val="18"/>
    </w:rPr>
  </w:style>
  <w:style w:type="paragraph" w:customStyle="1" w:styleId="Style101">
    <w:name w:val="Style101"/>
    <w:basedOn w:val="a3"/>
    <w:rsid w:val="002F3BC2"/>
    <w:pPr>
      <w:widowControl w:val="0"/>
      <w:suppressAutoHyphens/>
      <w:autoSpaceDE w:val="0"/>
      <w:spacing w:line="240" w:lineRule="atLeast"/>
    </w:pPr>
    <w:rPr>
      <w:sz w:val="20"/>
      <w:szCs w:val="20"/>
      <w:lang w:eastAsia="ar-SA"/>
    </w:rPr>
  </w:style>
  <w:style w:type="character" w:customStyle="1" w:styleId="FontStyle173">
    <w:name w:val="Font Style173"/>
    <w:rsid w:val="002F3BC2"/>
    <w:rPr>
      <w:rFonts w:ascii="Times New Roman" w:hAnsi="Times New Roman" w:cs="Times New Roman"/>
      <w:i/>
      <w:iCs/>
      <w:color w:val="000000"/>
      <w:spacing w:val="20"/>
      <w:sz w:val="18"/>
      <w:szCs w:val="18"/>
    </w:rPr>
  </w:style>
  <w:style w:type="paragraph" w:customStyle="1" w:styleId="Style92">
    <w:name w:val="Style92"/>
    <w:basedOn w:val="a3"/>
    <w:rsid w:val="002F3BC2"/>
    <w:pPr>
      <w:widowControl w:val="0"/>
      <w:suppressAutoHyphens/>
      <w:autoSpaceDE w:val="0"/>
      <w:spacing w:line="240" w:lineRule="atLeast"/>
    </w:pPr>
    <w:rPr>
      <w:sz w:val="20"/>
      <w:szCs w:val="20"/>
      <w:lang w:eastAsia="ar-SA"/>
    </w:rPr>
  </w:style>
  <w:style w:type="paragraph" w:customStyle="1" w:styleId="Style87">
    <w:name w:val="Style87"/>
    <w:basedOn w:val="a3"/>
    <w:rsid w:val="002F3BC2"/>
    <w:pPr>
      <w:widowControl w:val="0"/>
      <w:suppressAutoHyphens/>
      <w:autoSpaceDE w:val="0"/>
      <w:spacing w:line="240" w:lineRule="atLeast"/>
    </w:pPr>
    <w:rPr>
      <w:sz w:val="20"/>
      <w:szCs w:val="20"/>
      <w:lang w:eastAsia="ar-SA"/>
    </w:rPr>
  </w:style>
  <w:style w:type="paragraph" w:customStyle="1" w:styleId="Style44">
    <w:name w:val="Style44"/>
    <w:basedOn w:val="a3"/>
    <w:rsid w:val="002F3BC2"/>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F3BC2"/>
    <w:rPr>
      <w:rFonts w:ascii="Arial" w:hAnsi="Arial" w:cs="Arial"/>
      <w:b/>
      <w:bCs/>
      <w:sz w:val="18"/>
      <w:szCs w:val="18"/>
    </w:rPr>
  </w:style>
  <w:style w:type="character" w:customStyle="1" w:styleId="FontStyle255">
    <w:name w:val="Font Style255"/>
    <w:rsid w:val="002F3BC2"/>
    <w:rPr>
      <w:rFonts w:ascii="Times New Roman" w:hAnsi="Times New Roman" w:cs="Times New Roman"/>
      <w:b/>
      <w:bCs/>
      <w:i/>
      <w:iCs/>
      <w:sz w:val="20"/>
      <w:szCs w:val="20"/>
    </w:rPr>
  </w:style>
  <w:style w:type="character" w:customStyle="1" w:styleId="FontStyle256">
    <w:name w:val="Font Style256"/>
    <w:rsid w:val="002F3BC2"/>
    <w:rPr>
      <w:rFonts w:ascii="Times New Roman" w:hAnsi="Times New Roman" w:cs="Times New Roman"/>
      <w:b/>
      <w:bCs/>
      <w:sz w:val="20"/>
      <w:szCs w:val="20"/>
    </w:rPr>
  </w:style>
  <w:style w:type="character" w:customStyle="1" w:styleId="FontStyle240">
    <w:name w:val="Font Style240"/>
    <w:rsid w:val="002F3BC2"/>
    <w:rPr>
      <w:rFonts w:ascii="Times New Roman" w:hAnsi="Times New Roman" w:cs="Times New Roman"/>
      <w:sz w:val="18"/>
      <w:szCs w:val="18"/>
    </w:rPr>
  </w:style>
  <w:style w:type="character" w:customStyle="1" w:styleId="FontStyle253">
    <w:name w:val="Font Style253"/>
    <w:rsid w:val="002F3BC2"/>
    <w:rPr>
      <w:rFonts w:ascii="Times New Roman" w:hAnsi="Times New Roman" w:cs="Times New Roman"/>
      <w:i/>
      <w:iCs/>
      <w:sz w:val="18"/>
      <w:szCs w:val="18"/>
    </w:rPr>
  </w:style>
  <w:style w:type="character" w:customStyle="1" w:styleId="FontStyle234">
    <w:name w:val="Font Style234"/>
    <w:rsid w:val="002F3BC2"/>
    <w:rPr>
      <w:rFonts w:ascii="Arial" w:hAnsi="Arial" w:cs="Arial"/>
      <w:b/>
      <w:bCs/>
      <w:sz w:val="16"/>
      <w:szCs w:val="16"/>
    </w:rPr>
  </w:style>
  <w:style w:type="paragraph" w:customStyle="1" w:styleId="Style55">
    <w:name w:val="Style55"/>
    <w:basedOn w:val="a3"/>
    <w:rsid w:val="002F3BC2"/>
    <w:pPr>
      <w:widowControl w:val="0"/>
      <w:autoSpaceDE w:val="0"/>
      <w:autoSpaceDN w:val="0"/>
      <w:adjustRightInd w:val="0"/>
    </w:pPr>
    <w:rPr>
      <w:rFonts w:ascii="Segoe UI" w:hAnsi="Segoe UI" w:cs="Segoe UI"/>
    </w:rPr>
  </w:style>
  <w:style w:type="paragraph" w:customStyle="1" w:styleId="Style69">
    <w:name w:val="Style69"/>
    <w:basedOn w:val="a3"/>
    <w:rsid w:val="002F3BC2"/>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F3BC2"/>
    <w:pPr>
      <w:widowControl w:val="0"/>
      <w:autoSpaceDE w:val="0"/>
      <w:autoSpaceDN w:val="0"/>
      <w:adjustRightInd w:val="0"/>
    </w:pPr>
    <w:rPr>
      <w:rFonts w:ascii="Segoe UI" w:hAnsi="Segoe UI" w:cs="Segoe UI"/>
    </w:rPr>
  </w:style>
  <w:style w:type="character" w:customStyle="1" w:styleId="FontStyle271">
    <w:name w:val="Font Style271"/>
    <w:rsid w:val="002F3BC2"/>
    <w:rPr>
      <w:rFonts w:ascii="Arial" w:hAnsi="Arial" w:cs="Arial"/>
      <w:b/>
      <w:bCs/>
      <w:spacing w:val="-10"/>
      <w:sz w:val="18"/>
      <w:szCs w:val="18"/>
    </w:rPr>
  </w:style>
  <w:style w:type="character" w:customStyle="1" w:styleId="FontStyle38">
    <w:name w:val="Font Style38"/>
    <w:rsid w:val="002F3BC2"/>
    <w:rPr>
      <w:rFonts w:ascii="Times New Roman" w:hAnsi="Times New Roman" w:cs="Times New Roman"/>
      <w:sz w:val="28"/>
      <w:szCs w:val="28"/>
    </w:rPr>
  </w:style>
  <w:style w:type="character" w:customStyle="1" w:styleId="FontStyle35">
    <w:name w:val="Font Style35"/>
    <w:rsid w:val="002F3BC2"/>
    <w:rPr>
      <w:rFonts w:ascii="Times New Roman" w:hAnsi="Times New Roman" w:cs="Times New Roman"/>
      <w:sz w:val="26"/>
      <w:szCs w:val="26"/>
    </w:rPr>
  </w:style>
  <w:style w:type="paragraph" w:customStyle="1" w:styleId="Style15">
    <w:name w:val="Style15"/>
    <w:basedOn w:val="a3"/>
    <w:rsid w:val="002F3BC2"/>
    <w:pPr>
      <w:widowControl w:val="0"/>
      <w:autoSpaceDE w:val="0"/>
      <w:autoSpaceDN w:val="0"/>
      <w:adjustRightInd w:val="0"/>
      <w:spacing w:line="482" w:lineRule="exact"/>
      <w:ind w:firstLine="701"/>
      <w:jc w:val="both"/>
    </w:pPr>
  </w:style>
  <w:style w:type="paragraph" w:customStyle="1" w:styleId="Style22">
    <w:name w:val="Style22"/>
    <w:basedOn w:val="a3"/>
    <w:rsid w:val="002F3BC2"/>
    <w:pPr>
      <w:widowControl w:val="0"/>
      <w:autoSpaceDE w:val="0"/>
      <w:autoSpaceDN w:val="0"/>
      <w:adjustRightInd w:val="0"/>
      <w:spacing w:line="274" w:lineRule="exact"/>
    </w:pPr>
  </w:style>
  <w:style w:type="character" w:customStyle="1" w:styleId="citation">
    <w:name w:val="citation"/>
    <w:rsid w:val="002F3BC2"/>
  </w:style>
  <w:style w:type="character" w:customStyle="1" w:styleId="xmlemitalic10">
    <w:name w:val="xmlemitalic1"/>
    <w:rsid w:val="002F3BC2"/>
  </w:style>
  <w:style w:type="paragraph" w:customStyle="1" w:styleId="nospacing">
    <w:name w:val="nospacing"/>
    <w:basedOn w:val="a3"/>
    <w:rsid w:val="002F3BC2"/>
    <w:pPr>
      <w:spacing w:before="100" w:beforeAutospacing="1" w:after="100" w:afterAutospacing="1"/>
    </w:pPr>
  </w:style>
  <w:style w:type="paragraph" w:customStyle="1" w:styleId="afffffff9">
    <w:name w:val="...... . ......."/>
    <w:basedOn w:val="Default"/>
    <w:next w:val="Default"/>
    <w:rsid w:val="002F3BC2"/>
    <w:rPr>
      <w:color w:val="auto"/>
    </w:rPr>
  </w:style>
  <w:style w:type="paragraph" w:customStyle="1" w:styleId="PrilogRazd">
    <w:name w:val="Prilog Razd"/>
    <w:rsid w:val="002F3BC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F3BC2"/>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F3BC2"/>
    <w:rPr>
      <w:rFonts w:ascii="Calibri" w:hAnsi="Calibri"/>
      <w:i/>
      <w:iCs/>
      <w:sz w:val="24"/>
      <w:szCs w:val="24"/>
      <w:lang w:val="ru-RU" w:eastAsia="en-US" w:bidi="ar-SA"/>
    </w:rPr>
  </w:style>
  <w:style w:type="character" w:customStyle="1" w:styleId="640">
    <w:name w:val="Знак Знак64"/>
    <w:locked/>
    <w:rsid w:val="002F3BC2"/>
    <w:rPr>
      <w:b/>
      <w:bCs/>
      <w:sz w:val="28"/>
      <w:szCs w:val="28"/>
      <w:lang w:val="ru-RU" w:eastAsia="ru-RU" w:bidi="ar-SA"/>
    </w:rPr>
  </w:style>
  <w:style w:type="character" w:customStyle="1" w:styleId="FontStyle133">
    <w:name w:val="Font Style133"/>
    <w:rsid w:val="002F3BC2"/>
    <w:rPr>
      <w:rFonts w:ascii="Times New Roman" w:hAnsi="Times New Roman" w:cs="Times New Roman"/>
      <w:i/>
      <w:iCs/>
      <w:sz w:val="18"/>
      <w:szCs w:val="18"/>
    </w:rPr>
  </w:style>
  <w:style w:type="character" w:customStyle="1" w:styleId="blk3">
    <w:name w:val="blk3"/>
    <w:rsid w:val="002F3BC2"/>
    <w:rPr>
      <w:vanish w:val="0"/>
    </w:rPr>
  </w:style>
  <w:style w:type="paragraph" w:customStyle="1" w:styleId="afffffffa">
    <w:name w:val="Словарная статья"/>
    <w:basedOn w:val="a3"/>
    <w:next w:val="a3"/>
    <w:rsid w:val="002F3BC2"/>
    <w:pPr>
      <w:autoSpaceDE w:val="0"/>
      <w:autoSpaceDN w:val="0"/>
      <w:adjustRightInd w:val="0"/>
      <w:ind w:left="170" w:right="118"/>
      <w:jc w:val="both"/>
    </w:pPr>
    <w:rPr>
      <w:rFonts w:ascii="Arial" w:hAnsi="Arial"/>
      <w:sz w:val="20"/>
      <w:szCs w:val="20"/>
    </w:rPr>
  </w:style>
  <w:style w:type="character" w:customStyle="1" w:styleId="FontStyle214">
    <w:name w:val="Font Style214"/>
    <w:rsid w:val="002F3BC2"/>
    <w:rPr>
      <w:rFonts w:ascii="Trebuchet MS" w:hAnsi="Trebuchet MS" w:cs="Trebuchet MS"/>
      <w:b/>
      <w:bCs/>
      <w:color w:val="000000"/>
      <w:sz w:val="22"/>
      <w:szCs w:val="22"/>
    </w:rPr>
  </w:style>
  <w:style w:type="character" w:customStyle="1" w:styleId="afffffffb">
    <w:name w:val="Цветовое выделение"/>
    <w:rsid w:val="002F3BC2"/>
    <w:rPr>
      <w:b/>
      <w:bCs/>
      <w:color w:val="000080"/>
      <w:sz w:val="22"/>
      <w:szCs w:val="22"/>
    </w:rPr>
  </w:style>
  <w:style w:type="character" w:customStyle="1" w:styleId="afffffffc">
    <w:name w:val="Гипертекстовая ссылка"/>
    <w:rsid w:val="002F3BC2"/>
    <w:rPr>
      <w:b/>
      <w:bCs/>
      <w:color w:val="008000"/>
      <w:sz w:val="22"/>
      <w:szCs w:val="22"/>
      <w:u w:val="single"/>
    </w:rPr>
  </w:style>
  <w:style w:type="paragraph" w:customStyle="1" w:styleId="Tst1">
    <w:name w:val="Tst1"/>
    <w:basedOn w:val="a3"/>
    <w:rsid w:val="002F3BC2"/>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F3BC2"/>
    <w:rPr>
      <w:sz w:val="24"/>
      <w:lang w:val="ru-RU" w:eastAsia="ru-RU" w:bidi="ar-SA"/>
    </w:rPr>
  </w:style>
  <w:style w:type="character" w:customStyle="1" w:styleId="FontStyle816">
    <w:name w:val="Font Style816"/>
    <w:rsid w:val="002F3BC2"/>
    <w:rPr>
      <w:rFonts w:ascii="Times New Roman" w:hAnsi="Times New Roman" w:cs="Times New Roman"/>
      <w:sz w:val="20"/>
      <w:szCs w:val="20"/>
    </w:rPr>
  </w:style>
  <w:style w:type="paragraph" w:customStyle="1" w:styleId="opredelenie">
    <w:name w:val="opredelenie"/>
    <w:basedOn w:val="a3"/>
    <w:rsid w:val="002F3BC2"/>
    <w:pPr>
      <w:spacing w:before="100" w:beforeAutospacing="1" w:after="100" w:afterAutospacing="1"/>
    </w:pPr>
  </w:style>
  <w:style w:type="paragraph" w:customStyle="1" w:styleId="afffffffd">
    <w:name w:val="НУМ"/>
    <w:basedOn w:val="afff3"/>
    <w:next w:val="afff3"/>
    <w:rsid w:val="002F3BC2"/>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F3BC2"/>
    <w:rPr>
      <w:rFonts w:ascii="Cambria" w:eastAsia="Times New Roman" w:hAnsi="Cambria" w:cs="Times New Roman" w:hint="default"/>
      <w:b/>
      <w:bCs/>
      <w:color w:val="4F81BD"/>
      <w:sz w:val="26"/>
      <w:szCs w:val="26"/>
    </w:rPr>
  </w:style>
  <w:style w:type="character" w:customStyle="1" w:styleId="280">
    <w:name w:val="Знак Знак28"/>
    <w:locked/>
    <w:rsid w:val="002F3BC2"/>
    <w:rPr>
      <w:b/>
      <w:bCs/>
      <w:lang w:val="ru-RU" w:eastAsia="ru-RU" w:bidi="ar-SA"/>
    </w:rPr>
  </w:style>
  <w:style w:type="paragraph" w:customStyle="1" w:styleId="afffffffe">
    <w:name w:val="ТЕМА"/>
    <w:basedOn w:val="a3"/>
    <w:rsid w:val="002F3BC2"/>
    <w:pPr>
      <w:spacing w:after="60" w:line="264" w:lineRule="auto"/>
      <w:jc w:val="both"/>
    </w:pPr>
    <w:rPr>
      <w:rFonts w:ascii="Arial" w:hAnsi="Arial"/>
      <w:b/>
      <w:sz w:val="30"/>
    </w:rPr>
  </w:style>
  <w:style w:type="character" w:customStyle="1" w:styleId="3f3">
    <w:name w:val="Гиперссылка3"/>
    <w:rsid w:val="002F3BC2"/>
    <w:rPr>
      <w:strike w:val="0"/>
      <w:dstrike w:val="0"/>
      <w:color w:val="2C437A"/>
      <w:u w:val="none"/>
    </w:rPr>
  </w:style>
  <w:style w:type="paragraph" w:customStyle="1" w:styleId="affffffff">
    <w:name w:val="Список М"/>
    <w:basedOn w:val="afff3"/>
    <w:rsid w:val="002F3BC2"/>
    <w:pPr>
      <w:spacing w:before="0" w:beforeAutospacing="0" w:after="0" w:afterAutospacing="0" w:line="288" w:lineRule="auto"/>
      <w:jc w:val="both"/>
    </w:pPr>
    <w:rPr>
      <w:sz w:val="30"/>
      <w:szCs w:val="30"/>
      <w:lang w:bidi="ar-SA"/>
    </w:rPr>
  </w:style>
  <w:style w:type="character" w:customStyle="1" w:styleId="FontStyle31">
    <w:name w:val="Font Style31"/>
    <w:rsid w:val="002F3BC2"/>
    <w:rPr>
      <w:rFonts w:ascii="Times New Roman" w:hAnsi="Times New Roman" w:cs="Times New Roman"/>
      <w:b/>
      <w:bCs/>
      <w:sz w:val="28"/>
      <w:szCs w:val="28"/>
    </w:rPr>
  </w:style>
  <w:style w:type="character" w:customStyle="1" w:styleId="480">
    <w:name w:val="Знак Знак48"/>
    <w:locked/>
    <w:rsid w:val="002F3BC2"/>
    <w:rPr>
      <w:b/>
      <w:bCs/>
      <w:sz w:val="27"/>
      <w:szCs w:val="27"/>
      <w:lang w:val="ru-RU" w:eastAsia="ru-RU" w:bidi="ar-SA"/>
    </w:rPr>
  </w:style>
  <w:style w:type="character" w:customStyle="1" w:styleId="511">
    <w:name w:val="Знак5 Знак Знак1"/>
    <w:locked/>
    <w:rsid w:val="002F3BC2"/>
    <w:rPr>
      <w:sz w:val="16"/>
      <w:szCs w:val="16"/>
      <w:lang w:val="ru-RU" w:eastAsia="ru-RU" w:bidi="ar-SA"/>
    </w:rPr>
  </w:style>
  <w:style w:type="table" w:customStyle="1" w:styleId="1ffff3">
    <w:name w:val="Сетка таблицы1"/>
    <w:basedOn w:val="a5"/>
    <w:rsid w:val="002F3BC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F3BC2"/>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F3BC2"/>
    <w:rPr>
      <w:b/>
      <w:bCs/>
      <w:sz w:val="28"/>
      <w:szCs w:val="28"/>
      <w:lang w:val="ru-RU" w:eastAsia="ru-RU" w:bidi="ar-SA"/>
    </w:rPr>
  </w:style>
  <w:style w:type="character" w:customStyle="1" w:styleId="hl1">
    <w:name w:val="hl1"/>
    <w:rsid w:val="002F3BC2"/>
    <w:rPr>
      <w:color w:val="4682B4"/>
    </w:rPr>
  </w:style>
  <w:style w:type="character" w:customStyle="1" w:styleId="font23">
    <w:name w:val="font23"/>
    <w:rsid w:val="002F3BC2"/>
  </w:style>
  <w:style w:type="character" w:customStyle="1" w:styleId="texttext1">
    <w:name w:val="texttext1"/>
    <w:rsid w:val="002F3BC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F3BC2"/>
    <w:rPr>
      <w:rFonts w:ascii="Times New Roman" w:hAnsi="Times New Roman" w:cs="Times New Roman" w:hint="default"/>
      <w:b/>
      <w:bCs/>
      <w:sz w:val="24"/>
      <w:szCs w:val="24"/>
    </w:rPr>
  </w:style>
  <w:style w:type="character" w:customStyle="1" w:styleId="authorabout1">
    <w:name w:val="authorabout1"/>
    <w:rsid w:val="002F3BC2"/>
    <w:rPr>
      <w:vanish w:val="0"/>
      <w:sz w:val="26"/>
      <w:szCs w:val="26"/>
    </w:rPr>
  </w:style>
  <w:style w:type="character" w:customStyle="1" w:styleId="authorabout">
    <w:name w:val="authorabout"/>
    <w:rsid w:val="002F3BC2"/>
    <w:rPr>
      <w:rFonts w:ascii="Times New Roman" w:hAnsi="Times New Roman" w:cs="Times New Roman" w:hint="default"/>
    </w:rPr>
  </w:style>
  <w:style w:type="character" w:customStyle="1" w:styleId="textbf">
    <w:name w:val="textbf"/>
    <w:rsid w:val="002F3BC2"/>
    <w:rPr>
      <w:rFonts w:cs="Times New Roman"/>
    </w:rPr>
  </w:style>
  <w:style w:type="character" w:customStyle="1" w:styleId="textit">
    <w:name w:val="textit"/>
    <w:rsid w:val="002F3BC2"/>
    <w:rPr>
      <w:rFonts w:cs="Times New Roman"/>
    </w:rPr>
  </w:style>
  <w:style w:type="character" w:customStyle="1" w:styleId="textdoc1">
    <w:name w:val="textdoc1"/>
    <w:rsid w:val="002F3BC2"/>
    <w:rPr>
      <w:rFonts w:cs="Times New Roman"/>
    </w:rPr>
  </w:style>
  <w:style w:type="paragraph" w:customStyle="1" w:styleId="textdoc">
    <w:name w:val="textdoc"/>
    <w:basedOn w:val="a3"/>
    <w:rsid w:val="002F3BC2"/>
    <w:pPr>
      <w:spacing w:before="100" w:beforeAutospacing="1" w:after="100" w:afterAutospacing="1"/>
    </w:pPr>
  </w:style>
  <w:style w:type="paragraph" w:customStyle="1" w:styleId="msonormalcxsplast">
    <w:name w:val="msonormalcxsplast"/>
    <w:basedOn w:val="a3"/>
    <w:rsid w:val="002F3BC2"/>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F3BC2"/>
    <w:pPr>
      <w:spacing w:before="100" w:beforeAutospacing="1" w:after="100" w:afterAutospacing="1"/>
    </w:pPr>
    <w:rPr>
      <w:rFonts w:ascii="Arial" w:hAnsi="Arial" w:cs="Arial"/>
      <w:color w:val="000000"/>
      <w:sz w:val="20"/>
      <w:szCs w:val="20"/>
    </w:rPr>
  </w:style>
  <w:style w:type="character" w:customStyle="1" w:styleId="FontStyle52">
    <w:name w:val="Font Style52"/>
    <w:rsid w:val="002F3BC2"/>
    <w:rPr>
      <w:rFonts w:ascii="Times New Roman" w:hAnsi="Times New Roman" w:cs="Times New Roman"/>
      <w:sz w:val="20"/>
      <w:szCs w:val="20"/>
    </w:rPr>
  </w:style>
  <w:style w:type="character" w:customStyle="1" w:styleId="t9">
    <w:name w:val="t9"/>
    <w:rsid w:val="002F3BC2"/>
  </w:style>
  <w:style w:type="character" w:customStyle="1" w:styleId="t10">
    <w:name w:val="t10"/>
    <w:rsid w:val="002F3BC2"/>
  </w:style>
  <w:style w:type="character" w:customStyle="1" w:styleId="snsep">
    <w:name w:val="snsep"/>
    <w:rsid w:val="002F3BC2"/>
  </w:style>
  <w:style w:type="character" w:customStyle="1" w:styleId="FontStyle56">
    <w:name w:val="Font Style56"/>
    <w:rsid w:val="002F3BC2"/>
    <w:rPr>
      <w:rFonts w:ascii="Times New Roman" w:hAnsi="Times New Roman" w:cs="Times New Roman"/>
      <w:sz w:val="22"/>
      <w:szCs w:val="22"/>
    </w:rPr>
  </w:style>
  <w:style w:type="paragraph" w:customStyle="1" w:styleId="normalrus">
    <w:name w:val="normalrus"/>
    <w:basedOn w:val="a3"/>
    <w:rsid w:val="002F3BC2"/>
    <w:pPr>
      <w:spacing w:before="100" w:beforeAutospacing="1" w:after="100" w:afterAutospacing="1"/>
    </w:pPr>
  </w:style>
  <w:style w:type="paragraph" w:customStyle="1" w:styleId="listnum">
    <w:name w:val="listnum"/>
    <w:basedOn w:val="a3"/>
    <w:rsid w:val="002F3BC2"/>
    <w:pPr>
      <w:spacing w:before="100" w:beforeAutospacing="1" w:after="100" w:afterAutospacing="1"/>
    </w:pPr>
  </w:style>
  <w:style w:type="character" w:customStyle="1" w:styleId="bold">
    <w:name w:val="bold"/>
    <w:rsid w:val="002F3BC2"/>
    <w:rPr>
      <w:rFonts w:cs="Times New Roman"/>
    </w:rPr>
  </w:style>
  <w:style w:type="character" w:customStyle="1" w:styleId="133">
    <w:name w:val="табл_заголовок_13 Знак"/>
    <w:link w:val="134"/>
    <w:locked/>
    <w:rsid w:val="002F3BC2"/>
    <w:rPr>
      <w:b/>
      <w:bCs/>
      <w:sz w:val="26"/>
      <w:lang w:eastAsia="ru-RU"/>
    </w:rPr>
  </w:style>
  <w:style w:type="paragraph" w:customStyle="1" w:styleId="134">
    <w:name w:val="табл_заголовок_13"/>
    <w:basedOn w:val="a3"/>
    <w:link w:val="133"/>
    <w:rsid w:val="002F3BC2"/>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F3BC2"/>
    <w:rPr>
      <w:rFonts w:ascii="Courier New" w:eastAsia="Calibri" w:hAnsi="Courier New"/>
      <w:sz w:val="20"/>
      <w:szCs w:val="20"/>
    </w:rPr>
  </w:style>
  <w:style w:type="paragraph" w:customStyle="1" w:styleId="a0cxspmiddle">
    <w:name w:val="a0cxspmiddle"/>
    <w:basedOn w:val="a3"/>
    <w:rsid w:val="002F3BC2"/>
    <w:pPr>
      <w:spacing w:before="100" w:beforeAutospacing="1" w:after="100" w:afterAutospacing="1"/>
    </w:pPr>
  </w:style>
  <w:style w:type="character" w:customStyle="1" w:styleId="wrc131">
    <w:name w:val="wrc131"/>
    <w:rsid w:val="002F3BC2"/>
    <w:rPr>
      <w:vanish/>
    </w:rPr>
  </w:style>
  <w:style w:type="character" w:customStyle="1" w:styleId="mw-editsection">
    <w:name w:val="mw-editsection"/>
    <w:rsid w:val="002F3BC2"/>
  </w:style>
  <w:style w:type="character" w:customStyle="1" w:styleId="num0">
    <w:name w:val="num0"/>
    <w:rsid w:val="002F3BC2"/>
  </w:style>
  <w:style w:type="paragraph" w:customStyle="1" w:styleId="c3">
    <w:name w:val="c3"/>
    <w:basedOn w:val="a3"/>
    <w:rsid w:val="002F3BC2"/>
    <w:pPr>
      <w:spacing w:before="100" w:beforeAutospacing="1" w:after="100" w:afterAutospacing="1"/>
    </w:pPr>
  </w:style>
  <w:style w:type="character" w:customStyle="1" w:styleId="c4">
    <w:name w:val="c4"/>
    <w:rsid w:val="002F3BC2"/>
  </w:style>
  <w:style w:type="paragraph" w:customStyle="1" w:styleId="HTML12">
    <w:name w:val="Стандартный HTML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F3BC2"/>
    <w:rPr>
      <w:rFonts w:cs="Times New Roman"/>
    </w:rPr>
  </w:style>
  <w:style w:type="character" w:customStyle="1" w:styleId="BalloonTextChar1">
    <w:name w:val="Balloon Text Char1"/>
    <w:locked/>
    <w:rsid w:val="002F3BC2"/>
    <w:rPr>
      <w:rFonts w:cs="Times New Roman"/>
      <w:sz w:val="2"/>
    </w:rPr>
  </w:style>
  <w:style w:type="character" w:customStyle="1" w:styleId="highlight">
    <w:name w:val="highlight"/>
    <w:rsid w:val="002F3BC2"/>
    <w:rPr>
      <w:rFonts w:cs="Times New Roman"/>
    </w:rPr>
  </w:style>
  <w:style w:type="character" w:customStyle="1" w:styleId="style80">
    <w:name w:val="style8"/>
    <w:rsid w:val="002F3BC2"/>
    <w:rPr>
      <w:rFonts w:cs="Times New Roman"/>
    </w:rPr>
  </w:style>
  <w:style w:type="character" w:customStyle="1" w:styleId="b-serp-itemtextpassage">
    <w:name w:val="b-serp-item__text_passage"/>
    <w:rsid w:val="002F3BC2"/>
    <w:rPr>
      <w:rFonts w:cs="Times New Roman"/>
    </w:rPr>
  </w:style>
  <w:style w:type="character" w:customStyle="1" w:styleId="postbody">
    <w:name w:val="postbody"/>
    <w:rsid w:val="002F3BC2"/>
    <w:rPr>
      <w:rFonts w:cs="Times New Roman"/>
    </w:rPr>
  </w:style>
  <w:style w:type="paragraph" w:customStyle="1" w:styleId="ptx2">
    <w:name w:val="ptx2"/>
    <w:basedOn w:val="a3"/>
    <w:rsid w:val="002F3BC2"/>
    <w:pPr>
      <w:spacing w:before="100" w:beforeAutospacing="1" w:after="100" w:afterAutospacing="1"/>
    </w:pPr>
  </w:style>
  <w:style w:type="character" w:customStyle="1" w:styleId="512">
    <w:name w:val="Заголовок 5 Знак1"/>
    <w:locked/>
    <w:rsid w:val="002F3BC2"/>
    <w:rPr>
      <w:b/>
      <w:bCs/>
      <w:i/>
      <w:iCs/>
      <w:sz w:val="26"/>
      <w:szCs w:val="26"/>
    </w:rPr>
  </w:style>
  <w:style w:type="character" w:customStyle="1" w:styleId="affffffff0">
    <w:name w:val="Выделение жирным"/>
    <w:rsid w:val="002F3BC2"/>
    <w:rPr>
      <w:b/>
    </w:rPr>
  </w:style>
  <w:style w:type="character" w:customStyle="1" w:styleId="ListLabel1">
    <w:name w:val="ListLabel 1"/>
    <w:rsid w:val="002F3BC2"/>
    <w:rPr>
      <w:color w:val="000000"/>
      <w:spacing w:val="0"/>
      <w:position w:val="0"/>
      <w:sz w:val="20"/>
      <w:u w:val="none"/>
      <w:vertAlign w:val="baseline"/>
    </w:rPr>
  </w:style>
  <w:style w:type="character" w:customStyle="1" w:styleId="ListLabel2">
    <w:name w:val="ListLabel 2"/>
    <w:rsid w:val="002F3BC2"/>
  </w:style>
  <w:style w:type="character" w:customStyle="1" w:styleId="ListLabel3">
    <w:name w:val="ListLabel 3"/>
    <w:rsid w:val="002F3BC2"/>
    <w:rPr>
      <w:b/>
    </w:rPr>
  </w:style>
  <w:style w:type="character" w:customStyle="1" w:styleId="ListLabel4">
    <w:name w:val="ListLabel 4"/>
    <w:rsid w:val="002F3BC2"/>
  </w:style>
  <w:style w:type="character" w:customStyle="1" w:styleId="ListLabel5">
    <w:name w:val="ListLabel 5"/>
    <w:rsid w:val="002F3BC2"/>
    <w:rPr>
      <w:color w:val="00000A"/>
    </w:rPr>
  </w:style>
  <w:style w:type="character" w:customStyle="1" w:styleId="ListLabel6">
    <w:name w:val="ListLabel 6"/>
    <w:rsid w:val="002F3BC2"/>
    <w:rPr>
      <w:sz w:val="20"/>
    </w:rPr>
  </w:style>
  <w:style w:type="character" w:customStyle="1" w:styleId="2fe">
    <w:name w:val="Название Знак2"/>
    <w:locked/>
    <w:rsid w:val="002F3BC2"/>
    <w:rPr>
      <w:rFonts w:cs="Mangal"/>
      <w:i/>
      <w:iCs/>
      <w:color w:val="00000A"/>
      <w:sz w:val="24"/>
      <w:szCs w:val="24"/>
    </w:rPr>
  </w:style>
  <w:style w:type="character" w:customStyle="1" w:styleId="2ff">
    <w:name w:val="Схема документа Знак2"/>
    <w:locked/>
    <w:rsid w:val="002F3BC2"/>
    <w:rPr>
      <w:rFonts w:ascii="Tahoma" w:hAnsi="Tahoma" w:cs="Tahoma"/>
      <w:color w:val="00000A"/>
      <w:shd w:val="clear" w:color="auto" w:fill="000080"/>
    </w:rPr>
  </w:style>
  <w:style w:type="character" w:customStyle="1" w:styleId="322">
    <w:name w:val="Основной текст с отступом 3 Знак2"/>
    <w:semiHidden/>
    <w:locked/>
    <w:rsid w:val="002F3BC2"/>
    <w:rPr>
      <w:color w:val="00000A"/>
      <w:sz w:val="16"/>
      <w:szCs w:val="16"/>
      <w:lang w:val="ru-RU" w:eastAsia="ru-RU" w:bidi="ar-SA"/>
    </w:rPr>
  </w:style>
  <w:style w:type="character" w:customStyle="1" w:styleId="2ff0">
    <w:name w:val="Нижний колонтитул Знак2"/>
    <w:locked/>
    <w:rsid w:val="002F3BC2"/>
    <w:rPr>
      <w:sz w:val="24"/>
      <w:szCs w:val="24"/>
    </w:rPr>
  </w:style>
  <w:style w:type="character" w:customStyle="1" w:styleId="2ff1">
    <w:name w:val="Текст выноски Знак2"/>
    <w:locked/>
    <w:rsid w:val="002F3BC2"/>
    <w:rPr>
      <w:rFonts w:ascii="Tahoma" w:hAnsi="Tahoma"/>
      <w:color w:val="00000A"/>
      <w:sz w:val="16"/>
      <w:szCs w:val="16"/>
    </w:rPr>
  </w:style>
  <w:style w:type="character" w:customStyle="1" w:styleId="HTML20">
    <w:name w:val="Стандартный HTML Знак2"/>
    <w:locked/>
    <w:rsid w:val="002F3BC2"/>
    <w:rPr>
      <w:rFonts w:ascii="Courier New" w:hAnsi="Courier New" w:cs="Courier New"/>
      <w:color w:val="00000A"/>
    </w:rPr>
  </w:style>
  <w:style w:type="character" w:customStyle="1" w:styleId="226">
    <w:name w:val="Основной текст 2 Знак2"/>
    <w:locked/>
    <w:rsid w:val="002F3BC2"/>
    <w:rPr>
      <w:sz w:val="24"/>
      <w:szCs w:val="24"/>
    </w:rPr>
  </w:style>
  <w:style w:type="paragraph" w:customStyle="1" w:styleId="affffffff1">
    <w:name w:val="Заглавие"/>
    <w:basedOn w:val="afffffff4"/>
    <w:rsid w:val="002F3BC2"/>
    <w:pPr>
      <w:jc w:val="center"/>
    </w:pPr>
    <w:rPr>
      <w:sz w:val="20"/>
      <w:szCs w:val="20"/>
    </w:rPr>
  </w:style>
  <w:style w:type="table" w:customStyle="1" w:styleId="119">
    <w:name w:val="Сетка таблицы11"/>
    <w:basedOn w:val="a5"/>
    <w:rsid w:val="002F3BC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F3BC2"/>
    <w:rPr>
      <w:b/>
      <w:bCs/>
      <w:sz w:val="22"/>
      <w:szCs w:val="22"/>
      <w:lang w:val="ru-RU" w:eastAsia="ru-RU" w:bidi="ar-SA"/>
    </w:rPr>
  </w:style>
  <w:style w:type="character" w:customStyle="1" w:styleId="420">
    <w:name w:val="Знак Знак42"/>
    <w:rsid w:val="002F3BC2"/>
    <w:rPr>
      <w:sz w:val="24"/>
      <w:szCs w:val="24"/>
      <w:lang w:val="ru-RU" w:eastAsia="ru-RU" w:bidi="ar-SA"/>
    </w:rPr>
  </w:style>
  <w:style w:type="character" w:customStyle="1" w:styleId="ft1834">
    <w:name w:val="ft1834"/>
    <w:rsid w:val="002F3BC2"/>
  </w:style>
  <w:style w:type="character" w:customStyle="1" w:styleId="ft1846">
    <w:name w:val="ft1846"/>
    <w:rsid w:val="002F3BC2"/>
  </w:style>
  <w:style w:type="character" w:customStyle="1" w:styleId="ft1850">
    <w:name w:val="ft1850"/>
    <w:rsid w:val="002F3BC2"/>
  </w:style>
  <w:style w:type="character" w:customStyle="1" w:styleId="ft1994">
    <w:name w:val="ft1994"/>
    <w:rsid w:val="002F3BC2"/>
  </w:style>
  <w:style w:type="character" w:customStyle="1" w:styleId="ft2006">
    <w:name w:val="ft2006"/>
    <w:rsid w:val="002F3BC2"/>
  </w:style>
  <w:style w:type="character" w:customStyle="1" w:styleId="ft2181">
    <w:name w:val="ft2181"/>
    <w:rsid w:val="002F3BC2"/>
  </w:style>
  <w:style w:type="character" w:customStyle="1" w:styleId="ft2193">
    <w:name w:val="ft2193"/>
    <w:rsid w:val="002F3BC2"/>
  </w:style>
  <w:style w:type="character" w:customStyle="1" w:styleId="ft2205">
    <w:name w:val="ft2205"/>
    <w:rsid w:val="002F3BC2"/>
  </w:style>
  <w:style w:type="character" w:customStyle="1" w:styleId="ft2213">
    <w:name w:val="ft2213"/>
    <w:rsid w:val="002F3BC2"/>
  </w:style>
  <w:style w:type="paragraph" w:customStyle="1" w:styleId="-10-11">
    <w:name w:val="А-10-11"/>
    <w:basedOn w:val="a3"/>
    <w:rsid w:val="002F3BC2"/>
    <w:pPr>
      <w:spacing w:line="233" w:lineRule="exact"/>
      <w:ind w:firstLine="397"/>
      <w:jc w:val="both"/>
    </w:pPr>
    <w:rPr>
      <w:sz w:val="20"/>
      <w:szCs w:val="20"/>
    </w:rPr>
  </w:style>
  <w:style w:type="paragraph" w:customStyle="1" w:styleId="Lang">
    <w:name w:val="Lang"/>
    <w:basedOn w:val="a3"/>
    <w:rsid w:val="002F3BC2"/>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F3BC2"/>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F3BC2"/>
    <w:pPr>
      <w:suppressAutoHyphens/>
      <w:jc w:val="center"/>
    </w:pPr>
    <w:rPr>
      <w:sz w:val="26"/>
      <w:lang w:eastAsia="ar-SA"/>
    </w:rPr>
  </w:style>
  <w:style w:type="paragraph" w:customStyle="1" w:styleId="2ff2">
    <w:name w:val="Заголовок_2"/>
    <w:basedOn w:val="a3"/>
    <w:rsid w:val="002F3BC2"/>
    <w:pPr>
      <w:spacing w:line="360" w:lineRule="auto"/>
      <w:jc w:val="both"/>
    </w:pPr>
    <w:rPr>
      <w:rFonts w:ascii="Arial" w:hAnsi="Arial"/>
      <w:b/>
      <w:i/>
      <w:sz w:val="28"/>
      <w:szCs w:val="20"/>
    </w:rPr>
  </w:style>
  <w:style w:type="paragraph" w:customStyle="1" w:styleId="affffffff2">
    <w:name w:val="Абзац_СУБД"/>
    <w:basedOn w:val="a3"/>
    <w:rsid w:val="002F3BC2"/>
    <w:pPr>
      <w:spacing w:line="360" w:lineRule="auto"/>
      <w:ind w:firstLine="720"/>
      <w:jc w:val="both"/>
    </w:pPr>
    <w:rPr>
      <w:rFonts w:ascii="Arial" w:hAnsi="Arial"/>
      <w:sz w:val="28"/>
      <w:szCs w:val="20"/>
    </w:rPr>
  </w:style>
  <w:style w:type="character" w:customStyle="1" w:styleId="f1">
    <w:name w:val="f1"/>
    <w:rsid w:val="002F3BC2"/>
    <w:rPr>
      <w:rFonts w:cs="Times New Roman"/>
    </w:rPr>
  </w:style>
  <w:style w:type="paragraph" w:customStyle="1" w:styleId="075">
    <w:name w:val="Стиль Нумерованный список + сверху: (одинарная Авто  075 пт лини..."/>
    <w:basedOn w:val="a2"/>
    <w:rsid w:val="002F3BC2"/>
    <w:pPr>
      <w:numPr>
        <w:numId w:val="0"/>
      </w:numPr>
      <w:tabs>
        <w:tab w:val="left" w:pos="720"/>
        <w:tab w:val="left" w:pos="1354"/>
      </w:tabs>
      <w:ind w:left="360" w:hanging="360"/>
    </w:pPr>
    <w:rPr>
      <w:sz w:val="24"/>
      <w:lang w:eastAsia="ru-RU"/>
    </w:rPr>
  </w:style>
  <w:style w:type="paragraph" w:customStyle="1" w:styleId="4a">
    <w:name w:val="Обычный4"/>
    <w:rsid w:val="002F3BC2"/>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F3BC2"/>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F3BC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F3BC2"/>
  </w:style>
  <w:style w:type="character" w:customStyle="1" w:styleId="ft776">
    <w:name w:val="ft776"/>
    <w:rsid w:val="002F3BC2"/>
  </w:style>
  <w:style w:type="character" w:customStyle="1" w:styleId="ft431">
    <w:name w:val="ft431"/>
    <w:rsid w:val="002F3BC2"/>
  </w:style>
  <w:style w:type="character" w:customStyle="1" w:styleId="ft793">
    <w:name w:val="ft793"/>
    <w:rsid w:val="002F3BC2"/>
  </w:style>
  <w:style w:type="character" w:customStyle="1" w:styleId="ft802">
    <w:name w:val="ft802"/>
    <w:rsid w:val="002F3BC2"/>
  </w:style>
  <w:style w:type="character" w:customStyle="1" w:styleId="ft890">
    <w:name w:val="ft890"/>
    <w:rsid w:val="002F3BC2"/>
  </w:style>
  <w:style w:type="character" w:customStyle="1" w:styleId="ft904">
    <w:name w:val="ft904"/>
    <w:rsid w:val="002F3BC2"/>
  </w:style>
  <w:style w:type="character" w:customStyle="1" w:styleId="ft914">
    <w:name w:val="ft914"/>
    <w:rsid w:val="002F3BC2"/>
  </w:style>
  <w:style w:type="character" w:customStyle="1" w:styleId="HTMLPreformattedChar">
    <w:name w:val="HTML Preformatted Char"/>
    <w:locked/>
    <w:rsid w:val="002F3BC2"/>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F3BC2"/>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F3BC2"/>
    <w:pPr>
      <w:keepNext/>
      <w:outlineLvl w:val="2"/>
    </w:pPr>
    <w:rPr>
      <w:rFonts w:eastAsia="Calibri"/>
      <w:szCs w:val="20"/>
    </w:rPr>
  </w:style>
  <w:style w:type="character" w:customStyle="1" w:styleId="review-h52">
    <w:name w:val="review-h52"/>
    <w:rsid w:val="002F3BC2"/>
    <w:rPr>
      <w:rFonts w:cs="Times New Roman"/>
      <w:b/>
      <w:bCs/>
      <w:color w:val="004080"/>
      <w:sz w:val="18"/>
      <w:szCs w:val="18"/>
      <w:u w:val="none"/>
    </w:rPr>
  </w:style>
  <w:style w:type="character" w:customStyle="1" w:styleId="BodyText2Char">
    <w:name w:val="Body Text 2 Char"/>
    <w:locked/>
    <w:rsid w:val="002F3BC2"/>
    <w:rPr>
      <w:rFonts w:ascii="Calibri" w:hAnsi="Calibri"/>
      <w:sz w:val="22"/>
      <w:szCs w:val="22"/>
      <w:lang w:val="ru-RU" w:eastAsia="ru-RU" w:bidi="ar-SA"/>
    </w:rPr>
  </w:style>
  <w:style w:type="paragraph" w:customStyle="1" w:styleId="1TimesNewRoman12">
    <w:name w:val="Стиль Загол. 1 ур. + Times New Roman 12 пт"/>
    <w:basedOn w:val="a3"/>
    <w:rsid w:val="002F3BC2"/>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F3BC2"/>
    <w:rPr>
      <w:sz w:val="24"/>
      <w:szCs w:val="24"/>
      <w:lang w:val="ru-RU" w:eastAsia="ru-RU" w:bidi="ar-SA"/>
    </w:rPr>
  </w:style>
  <w:style w:type="character" w:customStyle="1" w:styleId="BodyText2Char1">
    <w:name w:val="Body Text 2 Char1"/>
    <w:semiHidden/>
    <w:locked/>
    <w:rsid w:val="002F3BC2"/>
    <w:rPr>
      <w:rFonts w:ascii="Calibri" w:hAnsi="Calibri"/>
      <w:lang w:val="ru-RU" w:eastAsia="ru-RU" w:bidi="ar-SA"/>
    </w:rPr>
  </w:style>
  <w:style w:type="paragraph" w:customStyle="1" w:styleId="affffffff3">
    <w:name w:val="НаКурсач"/>
    <w:basedOn w:val="a3"/>
    <w:rsid w:val="002F3BC2"/>
    <w:pPr>
      <w:spacing w:line="312" w:lineRule="auto"/>
      <w:jc w:val="both"/>
    </w:pPr>
    <w:rPr>
      <w:sz w:val="28"/>
    </w:rPr>
  </w:style>
  <w:style w:type="character" w:customStyle="1" w:styleId="Heading8Char">
    <w:name w:val="Heading 8 Char"/>
    <w:semiHidden/>
    <w:locked/>
    <w:rsid w:val="002F3BC2"/>
    <w:rPr>
      <w:rFonts w:ascii="Cambria" w:hAnsi="Cambria"/>
      <w:color w:val="404040"/>
      <w:lang w:val="ru-RU" w:eastAsia="ru-RU" w:bidi="ar-SA"/>
    </w:rPr>
  </w:style>
  <w:style w:type="character" w:customStyle="1" w:styleId="a10">
    <w:name w:val="a1"/>
    <w:rsid w:val="002F3BC2"/>
    <w:rPr>
      <w:rFonts w:cs="Times New Roman"/>
    </w:rPr>
  </w:style>
  <w:style w:type="character" w:customStyle="1" w:styleId="94">
    <w:name w:val="Знак Знак9"/>
    <w:locked/>
    <w:rsid w:val="002F3BC2"/>
    <w:rPr>
      <w:sz w:val="16"/>
      <w:szCs w:val="16"/>
      <w:lang w:val="ru-RU" w:eastAsia="ar-SA" w:bidi="ar-SA"/>
    </w:rPr>
  </w:style>
  <w:style w:type="character" w:customStyle="1" w:styleId="136">
    <w:name w:val="Знак Знак13"/>
    <w:locked/>
    <w:rsid w:val="002F3BC2"/>
    <w:rPr>
      <w:b/>
      <w:bCs/>
      <w:sz w:val="27"/>
      <w:szCs w:val="27"/>
      <w:lang w:val="ru-RU" w:eastAsia="ru-RU" w:bidi="ar-SA"/>
    </w:rPr>
  </w:style>
  <w:style w:type="character" w:customStyle="1" w:styleId="1ffff5">
    <w:name w:val="Сильное выделение1"/>
    <w:rsid w:val="002F3BC2"/>
    <w:rPr>
      <w:b/>
    </w:rPr>
  </w:style>
  <w:style w:type="paragraph" w:customStyle="1" w:styleId="HTML13">
    <w:name w:val="Стандартный HTML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F3BC2"/>
    <w:rPr>
      <w:rFonts w:ascii="Arial" w:hAnsi="Arial" w:cs="Arial"/>
      <w:b/>
      <w:bCs/>
      <w:kern w:val="32"/>
      <w:sz w:val="32"/>
      <w:szCs w:val="32"/>
    </w:rPr>
  </w:style>
  <w:style w:type="character" w:customStyle="1" w:styleId="31a">
    <w:name w:val="Знак Знак31"/>
    <w:rsid w:val="002F3BC2"/>
    <w:rPr>
      <w:rFonts w:ascii="Arial" w:hAnsi="Arial" w:cs="Arial"/>
      <w:b/>
      <w:bCs/>
      <w:sz w:val="26"/>
      <w:szCs w:val="26"/>
    </w:rPr>
  </w:style>
  <w:style w:type="character" w:customStyle="1" w:styleId="227">
    <w:name w:val="Знак Знак22"/>
    <w:rsid w:val="002F3BC2"/>
    <w:rPr>
      <w:sz w:val="24"/>
      <w:szCs w:val="24"/>
    </w:rPr>
  </w:style>
  <w:style w:type="character" w:customStyle="1" w:styleId="300">
    <w:name w:val="Знак Знак30"/>
    <w:rsid w:val="002F3BC2"/>
    <w:rPr>
      <w:b/>
      <w:bCs/>
      <w:sz w:val="28"/>
      <w:szCs w:val="28"/>
    </w:rPr>
  </w:style>
  <w:style w:type="character" w:customStyle="1" w:styleId="262">
    <w:name w:val="Знак Знак26"/>
    <w:rsid w:val="002F3BC2"/>
    <w:rPr>
      <w:rFonts w:ascii="Calibri" w:hAnsi="Calibri"/>
      <w:i/>
      <w:iCs/>
      <w:sz w:val="24"/>
      <w:szCs w:val="24"/>
      <w:lang w:eastAsia="en-US"/>
    </w:rPr>
  </w:style>
  <w:style w:type="character" w:customStyle="1" w:styleId="200">
    <w:name w:val="Знак Знак20"/>
    <w:rsid w:val="002F3BC2"/>
    <w:rPr>
      <w:sz w:val="16"/>
      <w:szCs w:val="16"/>
    </w:rPr>
  </w:style>
  <w:style w:type="character" w:customStyle="1" w:styleId="190">
    <w:name w:val="Знак Знак19"/>
    <w:rsid w:val="002F3BC2"/>
    <w:rPr>
      <w:sz w:val="16"/>
      <w:szCs w:val="16"/>
    </w:rPr>
  </w:style>
  <w:style w:type="character" w:customStyle="1" w:styleId="250">
    <w:name w:val="Знак Знак25"/>
    <w:rsid w:val="002F3BC2"/>
    <w:rPr>
      <w:sz w:val="24"/>
    </w:rPr>
  </w:style>
  <w:style w:type="paragraph" w:customStyle="1" w:styleId="324">
    <w:name w:val="Основной текст 32"/>
    <w:basedOn w:val="a3"/>
    <w:rsid w:val="002F3BC2"/>
    <w:pPr>
      <w:overflowPunct w:val="0"/>
      <w:autoSpaceDE w:val="0"/>
      <w:autoSpaceDN w:val="0"/>
      <w:adjustRightInd w:val="0"/>
      <w:jc w:val="center"/>
      <w:textAlignment w:val="baseline"/>
    </w:pPr>
    <w:rPr>
      <w:b/>
      <w:sz w:val="32"/>
      <w:szCs w:val="20"/>
    </w:rPr>
  </w:style>
  <w:style w:type="character" w:customStyle="1" w:styleId="82">
    <w:name w:val="Знак Знак8"/>
    <w:rsid w:val="002F3BC2"/>
    <w:rPr>
      <w:rFonts w:ascii="Arial" w:hAnsi="Arial" w:cs="Arial"/>
      <w:b/>
      <w:bCs/>
      <w:i/>
      <w:iCs/>
      <w:sz w:val="28"/>
      <w:szCs w:val="28"/>
      <w:lang w:val="ru-RU" w:eastAsia="en-US" w:bidi="ar-SA"/>
    </w:rPr>
  </w:style>
  <w:style w:type="character" w:customStyle="1" w:styleId="field-content">
    <w:name w:val="field-content"/>
    <w:rsid w:val="002F3BC2"/>
  </w:style>
  <w:style w:type="character" w:customStyle="1" w:styleId="reference-text">
    <w:name w:val="reference-text"/>
    <w:rsid w:val="002F3BC2"/>
  </w:style>
  <w:style w:type="paragraph" w:customStyle="1" w:styleId="snip1">
    <w:name w:val="snip1"/>
    <w:basedOn w:val="a3"/>
    <w:rsid w:val="002F3BC2"/>
    <w:pPr>
      <w:spacing w:before="49" w:line="300" w:lineRule="atLeast"/>
    </w:pPr>
    <w:rPr>
      <w:color w:val="000000"/>
    </w:rPr>
  </w:style>
  <w:style w:type="paragraph" w:customStyle="1" w:styleId="Style74">
    <w:name w:val="Style74"/>
    <w:basedOn w:val="a3"/>
    <w:rsid w:val="002F3BC2"/>
    <w:pPr>
      <w:widowControl w:val="0"/>
      <w:autoSpaceDE w:val="0"/>
      <w:autoSpaceDN w:val="0"/>
      <w:adjustRightInd w:val="0"/>
      <w:spacing w:line="274" w:lineRule="exact"/>
      <w:ind w:firstLine="293"/>
      <w:jc w:val="both"/>
    </w:pPr>
  </w:style>
  <w:style w:type="character" w:customStyle="1" w:styleId="513">
    <w:name w:val="Знак Знак51"/>
    <w:locked/>
    <w:rsid w:val="002F3BC2"/>
    <w:rPr>
      <w:b/>
      <w:caps/>
      <w:sz w:val="24"/>
      <w:szCs w:val="24"/>
      <w:lang w:val="ru-RU" w:eastAsia="ru-RU" w:bidi="ar-SA"/>
    </w:rPr>
  </w:style>
  <w:style w:type="paragraph" w:customStyle="1" w:styleId="affffffff4">
    <w:name w:val="Основной текст с отступо"/>
    <w:basedOn w:val="a3"/>
    <w:rsid w:val="002F3BC2"/>
    <w:pPr>
      <w:ind w:left="-340" w:firstLine="720"/>
    </w:pPr>
    <w:rPr>
      <w:sz w:val="36"/>
      <w:szCs w:val="20"/>
    </w:rPr>
  </w:style>
  <w:style w:type="paragraph" w:customStyle="1" w:styleId="Standard">
    <w:name w:val="Standard"/>
    <w:rsid w:val="002F3BC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F3BC2"/>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F3BC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F3BC2"/>
    <w:rPr>
      <w:rFonts w:ascii="Sylfaen" w:hAnsi="Sylfaen" w:cs="Sylfaen"/>
      <w:sz w:val="19"/>
      <w:szCs w:val="19"/>
      <w:u w:val="none"/>
    </w:rPr>
  </w:style>
  <w:style w:type="character" w:customStyle="1" w:styleId="520">
    <w:name w:val="Знак Знак52"/>
    <w:rsid w:val="002F3BC2"/>
    <w:rPr>
      <w:rFonts w:ascii="Arial" w:eastAsia="Times New Roman" w:hAnsi="Arial" w:cs="Arial"/>
      <w:b/>
      <w:bCs/>
      <w:i/>
      <w:iCs/>
      <w:sz w:val="28"/>
      <w:szCs w:val="28"/>
    </w:rPr>
  </w:style>
  <w:style w:type="paragraph" w:customStyle="1" w:styleId="a3cxspmiddle">
    <w:name w:val="a3cxspmiddle"/>
    <w:basedOn w:val="a3"/>
    <w:rsid w:val="002F3BC2"/>
    <w:pPr>
      <w:spacing w:before="100" w:beforeAutospacing="1" w:after="100" w:afterAutospacing="1"/>
    </w:pPr>
    <w:rPr>
      <w:color w:val="000000"/>
    </w:rPr>
  </w:style>
  <w:style w:type="paragraph" w:customStyle="1" w:styleId="a3cxsplast">
    <w:name w:val="a3cxsplast"/>
    <w:basedOn w:val="a3"/>
    <w:rsid w:val="002F3BC2"/>
    <w:pPr>
      <w:spacing w:before="100" w:beforeAutospacing="1" w:after="100" w:afterAutospacing="1"/>
    </w:pPr>
    <w:rPr>
      <w:color w:val="000000"/>
    </w:rPr>
  </w:style>
  <w:style w:type="character" w:customStyle="1" w:styleId="ft1786">
    <w:name w:val="ft1786"/>
    <w:uiPriority w:val="99"/>
    <w:rsid w:val="002F3BC2"/>
  </w:style>
  <w:style w:type="character" w:customStyle="1" w:styleId="c16">
    <w:name w:val="c16"/>
    <w:rsid w:val="002F3BC2"/>
  </w:style>
  <w:style w:type="character" w:customStyle="1" w:styleId="BodyTextChar1">
    <w:name w:val="Body Text Char1"/>
    <w:aliases w:val="Знак1 Char"/>
    <w:locked/>
    <w:rsid w:val="002F3BC2"/>
    <w:rPr>
      <w:sz w:val="24"/>
      <w:lang w:val="ru-RU" w:eastAsia="ru-RU"/>
    </w:rPr>
  </w:style>
  <w:style w:type="character" w:customStyle="1" w:styleId="font7">
    <w:name w:val="font7"/>
    <w:rsid w:val="002F3BC2"/>
  </w:style>
  <w:style w:type="paragraph" w:customStyle="1" w:styleId="affffffff5">
    <w:name w:val="Знак Знак Знак Знак Знак Знак Знак Знак Знак Знак"/>
    <w:basedOn w:val="a3"/>
    <w:rsid w:val="002F3BC2"/>
    <w:pPr>
      <w:spacing w:after="160" w:line="240" w:lineRule="exact"/>
    </w:pPr>
    <w:rPr>
      <w:rFonts w:ascii="Verdana" w:hAnsi="Verdana" w:cs="Verdana"/>
      <w:sz w:val="20"/>
      <w:szCs w:val="20"/>
      <w:lang w:val="en-US" w:eastAsia="en-US"/>
    </w:rPr>
  </w:style>
  <w:style w:type="character" w:customStyle="1" w:styleId="FontStyle79">
    <w:name w:val="Font Style79"/>
    <w:rsid w:val="002F3BC2"/>
    <w:rPr>
      <w:rFonts w:ascii="Times New Roman" w:hAnsi="Times New Roman" w:cs="Times New Roman"/>
      <w:sz w:val="16"/>
      <w:szCs w:val="16"/>
    </w:rPr>
  </w:style>
  <w:style w:type="character" w:customStyle="1" w:styleId="FontStyle57">
    <w:name w:val="Font Style57"/>
    <w:rsid w:val="002F3BC2"/>
    <w:rPr>
      <w:rFonts w:ascii="Times New Roman" w:hAnsi="Times New Roman" w:cs="Times New Roman"/>
      <w:b/>
      <w:bCs/>
      <w:sz w:val="16"/>
      <w:szCs w:val="16"/>
    </w:rPr>
  </w:style>
  <w:style w:type="character" w:customStyle="1" w:styleId="FontStyle32">
    <w:name w:val="Font Style32"/>
    <w:rsid w:val="002F3BC2"/>
    <w:rPr>
      <w:rFonts w:ascii="Times New Roman" w:hAnsi="Times New Roman" w:cs="Times New Roman"/>
      <w:i/>
      <w:iCs/>
      <w:sz w:val="26"/>
      <w:szCs w:val="26"/>
    </w:rPr>
  </w:style>
  <w:style w:type="paragraph" w:customStyle="1" w:styleId="iditems">
    <w:name w:val="iditems"/>
    <w:basedOn w:val="a3"/>
    <w:rsid w:val="002F3BC2"/>
    <w:pPr>
      <w:spacing w:before="75" w:after="150"/>
    </w:pPr>
  </w:style>
  <w:style w:type="character" w:customStyle="1" w:styleId="pseudo-href5">
    <w:name w:val="pseudo-href5"/>
    <w:rsid w:val="002F3BC2"/>
  </w:style>
  <w:style w:type="character" w:customStyle="1" w:styleId="title1">
    <w:name w:val="title1"/>
    <w:rsid w:val="002F3BC2"/>
    <w:rPr>
      <w:rFonts w:ascii="Verdana" w:hAnsi="Verdana" w:hint="default"/>
      <w:color w:val="301007"/>
      <w:sz w:val="30"/>
      <w:szCs w:val="30"/>
    </w:rPr>
  </w:style>
  <w:style w:type="paragraph" w:customStyle="1" w:styleId="325">
    <w:name w:val="Заголовок 32"/>
    <w:basedOn w:val="a3"/>
    <w:next w:val="a3"/>
    <w:rsid w:val="002F3BC2"/>
    <w:pPr>
      <w:keepNext/>
      <w:snapToGrid w:val="0"/>
      <w:spacing w:before="240" w:after="60"/>
    </w:pPr>
    <w:rPr>
      <w:rFonts w:ascii="Arial" w:hAnsi="Arial"/>
      <w:szCs w:val="20"/>
    </w:rPr>
  </w:style>
  <w:style w:type="character" w:customStyle="1" w:styleId="2ff3">
    <w:name w:val="Заголовок 2 Знак Знак Знак"/>
    <w:rsid w:val="002F3BC2"/>
    <w:rPr>
      <w:rFonts w:ascii="Arial" w:hAnsi="Arial" w:cs="Arial"/>
      <w:b/>
      <w:bCs/>
      <w:i/>
      <w:iCs/>
      <w:sz w:val="28"/>
      <w:szCs w:val="28"/>
      <w:lang w:val="en-US" w:eastAsia="en-US" w:bidi="ar-SA"/>
    </w:rPr>
  </w:style>
  <w:style w:type="character" w:customStyle="1" w:styleId="ft21391">
    <w:name w:val="ft21391"/>
    <w:rsid w:val="002F3BC2"/>
    <w:rPr>
      <w:rFonts w:ascii="Times" w:hAnsi="Times" w:hint="default"/>
      <w:color w:val="000000"/>
      <w:spacing w:val="13"/>
      <w:sz w:val="24"/>
      <w:szCs w:val="24"/>
    </w:rPr>
  </w:style>
  <w:style w:type="character" w:customStyle="1" w:styleId="ft21791">
    <w:name w:val="ft21791"/>
    <w:rsid w:val="002F3BC2"/>
    <w:rPr>
      <w:rFonts w:ascii="Times" w:hAnsi="Times" w:hint="default"/>
      <w:color w:val="000000"/>
      <w:spacing w:val="13"/>
      <w:sz w:val="24"/>
      <w:szCs w:val="24"/>
    </w:rPr>
  </w:style>
  <w:style w:type="character" w:customStyle="1" w:styleId="ft23581">
    <w:name w:val="ft23581"/>
    <w:rsid w:val="002F3BC2"/>
    <w:rPr>
      <w:rFonts w:ascii="Times" w:hAnsi="Times" w:hint="default"/>
      <w:color w:val="000000"/>
      <w:spacing w:val="13"/>
      <w:sz w:val="24"/>
      <w:szCs w:val="24"/>
    </w:rPr>
  </w:style>
  <w:style w:type="character" w:customStyle="1" w:styleId="ft22941">
    <w:name w:val="ft22941"/>
    <w:rsid w:val="002F3BC2"/>
    <w:rPr>
      <w:rFonts w:ascii="Times" w:hAnsi="Times" w:hint="default"/>
      <w:color w:val="000000"/>
      <w:spacing w:val="13"/>
      <w:sz w:val="24"/>
      <w:szCs w:val="24"/>
    </w:rPr>
  </w:style>
  <w:style w:type="character" w:customStyle="1" w:styleId="garantcommenttitle1">
    <w:name w:val="garantcommenttitle1"/>
    <w:rsid w:val="002F3BC2"/>
    <w:rPr>
      <w:sz w:val="22"/>
      <w:szCs w:val="22"/>
    </w:rPr>
  </w:style>
  <w:style w:type="paragraph" w:customStyle="1" w:styleId="affffffff6">
    <w:name w:val="Текст диссертации"/>
    <w:basedOn w:val="a3"/>
    <w:rsid w:val="002F3BC2"/>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F3BC2"/>
    <w:rPr>
      <w:rFonts w:ascii="Times New Roman" w:hAnsi="Times New Roman"/>
      <w:b/>
      <w:i/>
      <w:spacing w:val="0"/>
      <w:sz w:val="23"/>
    </w:rPr>
  </w:style>
  <w:style w:type="paragraph" w:customStyle="1" w:styleId="src">
    <w:name w:val="src"/>
    <w:basedOn w:val="a3"/>
    <w:rsid w:val="002F3BC2"/>
    <w:pPr>
      <w:spacing w:after="225"/>
    </w:pPr>
    <w:rPr>
      <w:i/>
      <w:iCs/>
      <w:color w:val="939756"/>
      <w:sz w:val="17"/>
      <w:szCs w:val="17"/>
    </w:rPr>
  </w:style>
  <w:style w:type="paragraph" w:customStyle="1" w:styleId="3f4">
    <w:name w:val="Обычный3"/>
    <w:rsid w:val="002F3BC2"/>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F3BC2"/>
    <w:pPr>
      <w:widowControl w:val="0"/>
      <w:autoSpaceDE w:val="0"/>
      <w:autoSpaceDN w:val="0"/>
      <w:adjustRightInd w:val="0"/>
      <w:spacing w:line="317" w:lineRule="exact"/>
      <w:ind w:firstLine="355"/>
      <w:jc w:val="both"/>
    </w:pPr>
  </w:style>
  <w:style w:type="character" w:customStyle="1" w:styleId="FontStyle924">
    <w:name w:val="Font Style924"/>
    <w:rsid w:val="002F3BC2"/>
    <w:rPr>
      <w:rFonts w:ascii="Times New Roman" w:hAnsi="Times New Roman" w:cs="Times New Roman"/>
      <w:b/>
      <w:bCs/>
      <w:i/>
      <w:iCs/>
      <w:sz w:val="12"/>
      <w:szCs w:val="12"/>
    </w:rPr>
  </w:style>
  <w:style w:type="paragraph" w:customStyle="1" w:styleId="Style451">
    <w:name w:val="Style451"/>
    <w:basedOn w:val="a3"/>
    <w:rsid w:val="002F3BC2"/>
    <w:pPr>
      <w:widowControl w:val="0"/>
      <w:autoSpaceDE w:val="0"/>
      <w:autoSpaceDN w:val="0"/>
      <w:adjustRightInd w:val="0"/>
    </w:pPr>
  </w:style>
  <w:style w:type="character" w:customStyle="1" w:styleId="FontStyle818">
    <w:name w:val="Font Style818"/>
    <w:rsid w:val="002F3BC2"/>
    <w:rPr>
      <w:rFonts w:ascii="Times New Roman" w:hAnsi="Times New Roman" w:cs="Times New Roman"/>
      <w:b/>
      <w:bCs/>
      <w:sz w:val="16"/>
      <w:szCs w:val="16"/>
    </w:rPr>
  </w:style>
  <w:style w:type="character" w:customStyle="1" w:styleId="FontStyle998">
    <w:name w:val="Font Style998"/>
    <w:rsid w:val="002F3BC2"/>
    <w:rPr>
      <w:rFonts w:ascii="Times New Roman" w:hAnsi="Times New Roman" w:cs="Times New Roman"/>
      <w:b/>
      <w:bCs/>
      <w:spacing w:val="-10"/>
      <w:sz w:val="22"/>
      <w:szCs w:val="22"/>
    </w:rPr>
  </w:style>
  <w:style w:type="paragraph" w:customStyle="1" w:styleId="Style411">
    <w:name w:val="Style411"/>
    <w:basedOn w:val="a3"/>
    <w:rsid w:val="002F3BC2"/>
    <w:pPr>
      <w:widowControl w:val="0"/>
      <w:autoSpaceDE w:val="0"/>
      <w:autoSpaceDN w:val="0"/>
      <w:adjustRightInd w:val="0"/>
    </w:pPr>
  </w:style>
  <w:style w:type="character" w:customStyle="1" w:styleId="FontStyle812">
    <w:name w:val="Font Style812"/>
    <w:rsid w:val="002F3BC2"/>
    <w:rPr>
      <w:rFonts w:ascii="Times New Roman" w:hAnsi="Times New Roman" w:cs="Times New Roman"/>
      <w:b/>
      <w:bCs/>
      <w:spacing w:val="-10"/>
      <w:sz w:val="30"/>
      <w:szCs w:val="30"/>
    </w:rPr>
  </w:style>
  <w:style w:type="character" w:customStyle="1" w:styleId="FontStyle947">
    <w:name w:val="Font Style947"/>
    <w:rsid w:val="002F3BC2"/>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F3BC2"/>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F3BC2"/>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F3BC2"/>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F3BC2"/>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F3BC2"/>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F3BC2"/>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F3BC2"/>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F3BC2"/>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F3BC2"/>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F3BC2"/>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F3BC2"/>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F3BC2"/>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F3BC2"/>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F3BC2"/>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F3BC2"/>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F3BC2"/>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F3BC2"/>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F3BC2"/>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F3BC2"/>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F3BC2"/>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F3BC2"/>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F3BC2"/>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F3BC2"/>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F3BC2"/>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F3BC2"/>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F3BC2"/>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F3BC2"/>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F3BC2"/>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F3BC2"/>
    <w:rPr>
      <w:rFonts w:ascii="Times New Roman" w:hAnsi="Times New Roman"/>
      <w:bCs w:val="0"/>
      <w:i w:val="0"/>
      <w:sz w:val="24"/>
      <w:lang w:eastAsia="ru-RU"/>
    </w:rPr>
  </w:style>
  <w:style w:type="paragraph" w:customStyle="1" w:styleId="FR5">
    <w:name w:val="FR5"/>
    <w:rsid w:val="002F3BC2"/>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F3BC2"/>
    <w:pPr>
      <w:spacing w:before="100" w:beforeAutospacing="1" w:after="100" w:afterAutospacing="1"/>
    </w:pPr>
  </w:style>
  <w:style w:type="paragraph" w:customStyle="1" w:styleId="unip">
    <w:name w:val="unip"/>
    <w:basedOn w:val="a3"/>
    <w:rsid w:val="002F3BC2"/>
    <w:pPr>
      <w:spacing w:before="100" w:beforeAutospacing="1" w:after="100" w:afterAutospacing="1"/>
    </w:pPr>
  </w:style>
  <w:style w:type="character" w:customStyle="1" w:styleId="modinfo">
    <w:name w:val="modinfo"/>
    <w:rsid w:val="002F3BC2"/>
  </w:style>
  <w:style w:type="character" w:customStyle="1" w:styleId="style81">
    <w:name w:val="style81"/>
    <w:rsid w:val="002F3BC2"/>
    <w:rPr>
      <w:b/>
      <w:bCs/>
      <w:color w:val="333333"/>
      <w:sz w:val="31"/>
      <w:szCs w:val="31"/>
    </w:rPr>
  </w:style>
  <w:style w:type="character" w:customStyle="1" w:styleId="affffffff7">
    <w:name w:val="Разрядка"/>
    <w:rsid w:val="002F3BC2"/>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F3BC2"/>
    <w:rPr>
      <w:sz w:val="24"/>
      <w:szCs w:val="24"/>
      <w:lang w:val="ru-RU" w:eastAsia="ru-RU" w:bidi="hi-IN"/>
    </w:rPr>
  </w:style>
  <w:style w:type="character" w:customStyle="1" w:styleId="401">
    <w:name w:val="Знак Знак40"/>
    <w:locked/>
    <w:rsid w:val="002F3BC2"/>
    <w:rPr>
      <w:rFonts w:ascii="Arial" w:hAnsi="Arial"/>
      <w:b/>
      <w:sz w:val="26"/>
    </w:rPr>
  </w:style>
  <w:style w:type="character" w:customStyle="1" w:styleId="290">
    <w:name w:val="Знак Знак29"/>
    <w:locked/>
    <w:rsid w:val="002F3BC2"/>
    <w:rPr>
      <w:sz w:val="24"/>
    </w:rPr>
  </w:style>
  <w:style w:type="character" w:customStyle="1" w:styleId="21c">
    <w:name w:val="Красная строка 2 Знак1"/>
    <w:rsid w:val="002F3BC2"/>
    <w:rPr>
      <w:sz w:val="24"/>
      <w:lang w:val="ru-RU" w:eastAsia="ru-RU"/>
    </w:rPr>
  </w:style>
  <w:style w:type="character" w:customStyle="1" w:styleId="3231Heading121">
    <w:name w:val="Знак Знак3;Текст Знак2;Знак3 Знак1;Heading 12 Знак1 Знак Знак"/>
    <w:locked/>
    <w:rsid w:val="002F3BC2"/>
    <w:rPr>
      <w:sz w:val="24"/>
      <w:lang w:val="ru-RU" w:eastAsia="ru-RU"/>
    </w:rPr>
  </w:style>
  <w:style w:type="character" w:customStyle="1" w:styleId="391">
    <w:name w:val="Знак Знак39"/>
    <w:locked/>
    <w:rsid w:val="002F3BC2"/>
    <w:rPr>
      <w:b/>
      <w:sz w:val="28"/>
    </w:rPr>
  </w:style>
  <w:style w:type="character" w:customStyle="1" w:styleId="381">
    <w:name w:val="Знак Знак38"/>
    <w:locked/>
    <w:rsid w:val="002F3BC2"/>
    <w:rPr>
      <w:b/>
      <w:i/>
      <w:sz w:val="26"/>
    </w:rPr>
  </w:style>
  <w:style w:type="character" w:customStyle="1" w:styleId="371">
    <w:name w:val="Знак Знак37"/>
    <w:locked/>
    <w:rsid w:val="002F3BC2"/>
    <w:rPr>
      <w:b/>
      <w:sz w:val="22"/>
      <w:lang w:val="ru-RU" w:eastAsia="ru-RU"/>
    </w:rPr>
  </w:style>
  <w:style w:type="character" w:customStyle="1" w:styleId="361">
    <w:name w:val="Знак Знак36"/>
    <w:locked/>
    <w:rsid w:val="002F3BC2"/>
    <w:rPr>
      <w:sz w:val="24"/>
      <w:lang w:val="ru-RU" w:eastAsia="ru-RU"/>
    </w:rPr>
  </w:style>
  <w:style w:type="character" w:customStyle="1" w:styleId="351">
    <w:name w:val="Знак Знак35"/>
    <w:uiPriority w:val="99"/>
    <w:locked/>
    <w:rsid w:val="002F3BC2"/>
    <w:rPr>
      <w:rFonts w:ascii="Calibri" w:hAnsi="Calibri"/>
      <w:i/>
      <w:sz w:val="24"/>
      <w:lang w:eastAsia="en-US"/>
    </w:rPr>
  </w:style>
  <w:style w:type="character" w:customStyle="1" w:styleId="342">
    <w:name w:val="Знак Знак34"/>
    <w:locked/>
    <w:rsid w:val="002F3BC2"/>
    <w:rPr>
      <w:rFonts w:ascii="Arial" w:hAnsi="Arial"/>
      <w:sz w:val="22"/>
      <w:lang w:val="ru-RU" w:eastAsia="ru-RU"/>
    </w:rPr>
  </w:style>
  <w:style w:type="character" w:customStyle="1" w:styleId="301">
    <w:name w:val="Знак Знак301"/>
    <w:locked/>
    <w:rsid w:val="002F3BC2"/>
    <w:rPr>
      <w:sz w:val="24"/>
    </w:rPr>
  </w:style>
  <w:style w:type="character" w:customStyle="1" w:styleId="272">
    <w:name w:val="Знак Знак27"/>
    <w:locked/>
    <w:rsid w:val="002F3BC2"/>
    <w:rPr>
      <w:sz w:val="24"/>
    </w:rPr>
  </w:style>
  <w:style w:type="paragraph" w:customStyle="1" w:styleId="affffffff8">
    <w:name w:val="Об"/>
    <w:rsid w:val="002F3BC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F3BC2"/>
    <w:rPr>
      <w:sz w:val="24"/>
      <w:lang w:val="en-US"/>
    </w:rPr>
  </w:style>
  <w:style w:type="paragraph" w:customStyle="1" w:styleId="stepanov">
    <w:name w:val="stepanov"/>
    <w:basedOn w:val="af3"/>
    <w:rsid w:val="002F3BC2"/>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F3BC2"/>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F3BC2"/>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F3BC2"/>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F3BC2"/>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F3BC2"/>
    <w:rPr>
      <w:iCs/>
    </w:rPr>
  </w:style>
  <w:style w:type="character" w:customStyle="1" w:styleId="720">
    <w:name w:val="Знак Знак72"/>
    <w:rsid w:val="002F3BC2"/>
    <w:rPr>
      <w:sz w:val="16"/>
      <w:lang w:val="ru-RU" w:eastAsia="ru-RU"/>
    </w:rPr>
  </w:style>
  <w:style w:type="paragraph" w:customStyle="1" w:styleId="08">
    <w:name w:val="Стиль По ширине Первая строка:  08 см"/>
    <w:basedOn w:val="a3"/>
    <w:rsid w:val="002F3BC2"/>
    <w:pPr>
      <w:ind w:firstLine="454"/>
      <w:jc w:val="both"/>
    </w:pPr>
  </w:style>
  <w:style w:type="character" w:customStyle="1" w:styleId="orange">
    <w:name w:val="orange"/>
    <w:rsid w:val="002F3BC2"/>
  </w:style>
  <w:style w:type="character" w:customStyle="1" w:styleId="gray">
    <w:name w:val="gray"/>
    <w:rsid w:val="002F3BC2"/>
  </w:style>
  <w:style w:type="paragraph" w:customStyle="1" w:styleId="affffffff9">
    <w:name w:val="Основной тект"/>
    <w:basedOn w:val="a3"/>
    <w:link w:val="affffffffa"/>
    <w:rsid w:val="002F3BC2"/>
    <w:pPr>
      <w:ind w:firstLine="454"/>
      <w:jc w:val="both"/>
    </w:pPr>
  </w:style>
  <w:style w:type="character" w:customStyle="1" w:styleId="affffffffa">
    <w:name w:val="Основной тект Знак"/>
    <w:link w:val="affffffff9"/>
    <w:locked/>
    <w:rsid w:val="002F3BC2"/>
    <w:rPr>
      <w:rFonts w:ascii="Times New Roman" w:eastAsia="Times New Roman" w:hAnsi="Times New Roman" w:cs="Times New Roman"/>
      <w:sz w:val="24"/>
      <w:szCs w:val="24"/>
      <w:lang w:eastAsia="ru-RU"/>
    </w:rPr>
  </w:style>
  <w:style w:type="paragraph" w:customStyle="1" w:styleId="affffffffb">
    <w:name w:val="Примечание"/>
    <w:basedOn w:val="a3"/>
    <w:rsid w:val="002F3BC2"/>
    <w:pPr>
      <w:ind w:firstLine="454"/>
      <w:jc w:val="both"/>
    </w:pPr>
    <w:rPr>
      <w:i/>
    </w:rPr>
  </w:style>
  <w:style w:type="character" w:customStyle="1" w:styleId="nameautor3">
    <w:name w:val="name_autor3"/>
    <w:rsid w:val="002F3BC2"/>
    <w:rPr>
      <w:rFonts w:cs="Times New Roman"/>
    </w:rPr>
  </w:style>
  <w:style w:type="paragraph" w:customStyle="1" w:styleId="affffffffc">
    <w:name w:val="Прижатый влево"/>
    <w:basedOn w:val="a3"/>
    <w:next w:val="a3"/>
    <w:rsid w:val="002F3BC2"/>
    <w:pPr>
      <w:autoSpaceDE w:val="0"/>
      <w:autoSpaceDN w:val="0"/>
      <w:adjustRightInd w:val="0"/>
    </w:pPr>
    <w:rPr>
      <w:rFonts w:ascii="Arial" w:hAnsi="Arial"/>
      <w:sz w:val="20"/>
      <w:szCs w:val="20"/>
    </w:rPr>
  </w:style>
  <w:style w:type="paragraph" w:customStyle="1" w:styleId="11a">
    <w:name w:val="Обычный11"/>
    <w:rsid w:val="002F3BC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F3BC2"/>
    <w:pPr>
      <w:spacing w:before="100" w:beforeAutospacing="1" w:after="100" w:afterAutospacing="1"/>
    </w:pPr>
  </w:style>
  <w:style w:type="paragraph" w:customStyle="1" w:styleId="affffffffd">
    <w:name w:val="Нормальный (таблица)"/>
    <w:basedOn w:val="a3"/>
    <w:next w:val="a3"/>
    <w:rsid w:val="002F3BC2"/>
    <w:pPr>
      <w:widowControl w:val="0"/>
      <w:autoSpaceDE w:val="0"/>
      <w:autoSpaceDN w:val="0"/>
      <w:adjustRightInd w:val="0"/>
      <w:jc w:val="both"/>
    </w:pPr>
    <w:rPr>
      <w:rFonts w:ascii="Arial" w:hAnsi="Arial" w:cs="Arial"/>
    </w:rPr>
  </w:style>
  <w:style w:type="character" w:customStyle="1" w:styleId="ft523">
    <w:name w:val="ft523"/>
    <w:rsid w:val="002F3BC2"/>
    <w:rPr>
      <w:rFonts w:cs="Times New Roman"/>
    </w:rPr>
  </w:style>
  <w:style w:type="character" w:customStyle="1" w:styleId="ft553">
    <w:name w:val="ft553"/>
    <w:rsid w:val="002F3BC2"/>
    <w:rPr>
      <w:rFonts w:cs="Times New Roman"/>
    </w:rPr>
  </w:style>
  <w:style w:type="character" w:customStyle="1" w:styleId="ft672">
    <w:name w:val="ft672"/>
    <w:rsid w:val="002F3BC2"/>
    <w:rPr>
      <w:rFonts w:cs="Times New Roman"/>
    </w:rPr>
  </w:style>
  <w:style w:type="character" w:customStyle="1" w:styleId="formlabels1">
    <w:name w:val="form_labels1"/>
    <w:rsid w:val="002F3BC2"/>
    <w:rPr>
      <w:rFonts w:ascii="Verdana" w:hAnsi="Verdana"/>
      <w:sz w:val="16"/>
    </w:rPr>
  </w:style>
  <w:style w:type="paragraph" w:customStyle="1" w:styleId="2ff4">
    <w:name w:val="Знак Знак2 Знак Знак Знак Знак Знак Знак Знак Знак Знак Знак"/>
    <w:basedOn w:val="a3"/>
    <w:rsid w:val="002F3BC2"/>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F3BC2"/>
    <w:rPr>
      <w:rFonts w:ascii="Verdana" w:hAnsi="Verdana"/>
      <w:b/>
      <w:color w:val="7C9DC0"/>
      <w:sz w:val="22"/>
      <w:shd w:val="clear" w:color="auto" w:fill="FAF0E6"/>
    </w:rPr>
  </w:style>
  <w:style w:type="paragraph" w:customStyle="1" w:styleId="cjk">
    <w:name w:val="cjk"/>
    <w:basedOn w:val="a3"/>
    <w:rsid w:val="002F3BC2"/>
    <w:pPr>
      <w:spacing w:before="100" w:beforeAutospacing="1" w:after="115"/>
    </w:pPr>
    <w:rPr>
      <w:color w:val="000000"/>
      <w:sz w:val="20"/>
      <w:szCs w:val="20"/>
    </w:rPr>
  </w:style>
  <w:style w:type="paragraph" w:customStyle="1" w:styleId="ctl">
    <w:name w:val="ctl"/>
    <w:basedOn w:val="a3"/>
    <w:rsid w:val="002F3BC2"/>
    <w:pPr>
      <w:spacing w:before="100" w:beforeAutospacing="1" w:after="115"/>
    </w:pPr>
    <w:rPr>
      <w:rFonts w:ascii="Calibri" w:hAnsi="Calibri"/>
      <w:color w:val="000000"/>
      <w:sz w:val="20"/>
      <w:szCs w:val="20"/>
    </w:rPr>
  </w:style>
  <w:style w:type="character" w:customStyle="1" w:styleId="ft1100">
    <w:name w:val="ft1100"/>
    <w:rsid w:val="002F3BC2"/>
    <w:rPr>
      <w:rFonts w:cs="Times New Roman"/>
    </w:rPr>
  </w:style>
  <w:style w:type="character" w:customStyle="1" w:styleId="ft1168">
    <w:name w:val="ft1168"/>
    <w:rsid w:val="002F3BC2"/>
    <w:rPr>
      <w:rFonts w:cs="Times New Roman"/>
    </w:rPr>
  </w:style>
  <w:style w:type="character" w:customStyle="1" w:styleId="ft1237">
    <w:name w:val="ft1237"/>
    <w:rsid w:val="002F3BC2"/>
    <w:rPr>
      <w:rFonts w:cs="Times New Roman"/>
    </w:rPr>
  </w:style>
  <w:style w:type="character" w:customStyle="1" w:styleId="ft1245">
    <w:name w:val="ft1245"/>
    <w:rsid w:val="002F3BC2"/>
    <w:rPr>
      <w:rFonts w:cs="Times New Roman"/>
    </w:rPr>
  </w:style>
  <w:style w:type="paragraph" w:customStyle="1" w:styleId="2ff5">
    <w:name w:val="[О] Загол. 2 ур."/>
    <w:rsid w:val="002F3BC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F3BC2"/>
    <w:rPr>
      <w:b/>
      <w:caps/>
      <w:sz w:val="24"/>
      <w:lang w:val="ru-RU" w:eastAsia="ru-RU"/>
    </w:rPr>
  </w:style>
  <w:style w:type="character" w:customStyle="1" w:styleId="162">
    <w:name w:val="Знак Знак162"/>
    <w:rsid w:val="002F3BC2"/>
    <w:rPr>
      <w:rFonts w:ascii="Cambria" w:eastAsia="Times New Roman" w:hAnsi="Cambria"/>
      <w:b/>
      <w:kern w:val="32"/>
      <w:sz w:val="32"/>
    </w:rPr>
  </w:style>
  <w:style w:type="paragraph" w:customStyle="1" w:styleId="BodyText22">
    <w:name w:val="Body Text 22"/>
    <w:basedOn w:val="a3"/>
    <w:rsid w:val="002F3BC2"/>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F3BC2"/>
    <w:pPr>
      <w:ind w:left="600" w:hanging="600"/>
      <w:jc w:val="both"/>
    </w:pPr>
    <w:rPr>
      <w:rFonts w:eastAsia="MS Mincho"/>
      <w:sz w:val="28"/>
      <w:szCs w:val="28"/>
      <w:lang w:eastAsia="ja-JP"/>
    </w:rPr>
  </w:style>
  <w:style w:type="paragraph" w:customStyle="1" w:styleId="affffffffe">
    <w:name w:val="Îñíîâíîé"/>
    <w:basedOn w:val="a3"/>
    <w:rsid w:val="002F3BC2"/>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F3BC2"/>
    <w:pPr>
      <w:overflowPunct w:val="0"/>
      <w:autoSpaceDE w:val="0"/>
      <w:autoSpaceDN w:val="0"/>
      <w:adjustRightInd w:val="0"/>
      <w:jc w:val="center"/>
      <w:textAlignment w:val="baseline"/>
    </w:pPr>
    <w:rPr>
      <w:sz w:val="28"/>
      <w:szCs w:val="20"/>
    </w:rPr>
  </w:style>
  <w:style w:type="character" w:customStyle="1" w:styleId="name">
    <w:name w:val="name"/>
    <w:rsid w:val="002F3BC2"/>
    <w:rPr>
      <w:rFonts w:cs="Times New Roman"/>
    </w:rPr>
  </w:style>
  <w:style w:type="paragraph" w:customStyle="1" w:styleId="acaae">
    <w:name w:val="?acaae"/>
    <w:basedOn w:val="a3"/>
    <w:rsid w:val="002F3BC2"/>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F3BC2"/>
    <w:pPr>
      <w:widowControl w:val="0"/>
      <w:ind w:left="720" w:firstLine="400"/>
      <w:jc w:val="both"/>
    </w:pPr>
  </w:style>
  <w:style w:type="paragraph" w:customStyle="1" w:styleId="326">
    <w:name w:val="Основной текст с отступом 32"/>
    <w:basedOn w:val="a3"/>
    <w:rsid w:val="002F3BC2"/>
    <w:pPr>
      <w:overflowPunct w:val="0"/>
      <w:autoSpaceDE w:val="0"/>
      <w:autoSpaceDN w:val="0"/>
      <w:adjustRightInd w:val="0"/>
      <w:spacing w:after="120"/>
      <w:ind w:left="283"/>
      <w:textAlignment w:val="baseline"/>
    </w:pPr>
    <w:rPr>
      <w:sz w:val="16"/>
      <w:szCs w:val="20"/>
    </w:rPr>
  </w:style>
  <w:style w:type="character" w:customStyle="1" w:styleId="ft3087">
    <w:name w:val="ft3087"/>
    <w:rsid w:val="002F3BC2"/>
    <w:rPr>
      <w:rFonts w:cs="Times New Roman"/>
    </w:rPr>
  </w:style>
  <w:style w:type="character" w:customStyle="1" w:styleId="ft3162">
    <w:name w:val="ft3162"/>
    <w:rsid w:val="002F3BC2"/>
    <w:rPr>
      <w:rFonts w:cs="Times New Roman"/>
    </w:rPr>
  </w:style>
  <w:style w:type="character" w:customStyle="1" w:styleId="ft1373">
    <w:name w:val="ft1373"/>
    <w:rsid w:val="002F3BC2"/>
    <w:rPr>
      <w:rFonts w:cs="Times New Roman"/>
    </w:rPr>
  </w:style>
  <w:style w:type="character" w:customStyle="1" w:styleId="ft32">
    <w:name w:val="ft32"/>
    <w:rsid w:val="002F3BC2"/>
    <w:rPr>
      <w:rFonts w:cs="Times New Roman"/>
    </w:rPr>
  </w:style>
  <w:style w:type="character" w:customStyle="1" w:styleId="ft1433">
    <w:name w:val="ft1433"/>
    <w:rsid w:val="002F3BC2"/>
    <w:rPr>
      <w:rFonts w:cs="Times New Roman"/>
    </w:rPr>
  </w:style>
  <w:style w:type="character" w:customStyle="1" w:styleId="ft1481">
    <w:name w:val="ft1481"/>
    <w:rsid w:val="002F3BC2"/>
    <w:rPr>
      <w:rFonts w:cs="Times New Roman"/>
    </w:rPr>
  </w:style>
  <w:style w:type="character" w:customStyle="1" w:styleId="ft1536">
    <w:name w:val="ft1536"/>
    <w:rsid w:val="002F3BC2"/>
    <w:rPr>
      <w:rFonts w:cs="Times New Roman"/>
    </w:rPr>
  </w:style>
  <w:style w:type="character" w:customStyle="1" w:styleId="ft1543">
    <w:name w:val="ft1543"/>
    <w:rsid w:val="002F3BC2"/>
    <w:rPr>
      <w:rFonts w:cs="Times New Roman"/>
    </w:rPr>
  </w:style>
  <w:style w:type="character" w:customStyle="1" w:styleId="ft1">
    <w:name w:val="ft1"/>
    <w:rsid w:val="002F3BC2"/>
    <w:rPr>
      <w:rFonts w:cs="Times New Roman"/>
    </w:rPr>
  </w:style>
  <w:style w:type="character" w:customStyle="1" w:styleId="ft1546">
    <w:name w:val="ft1546"/>
    <w:rsid w:val="002F3BC2"/>
    <w:rPr>
      <w:rFonts w:cs="Times New Roman"/>
    </w:rPr>
  </w:style>
  <w:style w:type="character" w:customStyle="1" w:styleId="ft1550">
    <w:name w:val="ft1550"/>
    <w:rsid w:val="002F3BC2"/>
    <w:rPr>
      <w:rFonts w:cs="Times New Roman"/>
    </w:rPr>
  </w:style>
  <w:style w:type="character" w:customStyle="1" w:styleId="ft1571">
    <w:name w:val="ft1571"/>
    <w:rsid w:val="002F3BC2"/>
    <w:rPr>
      <w:rFonts w:cs="Times New Roman"/>
    </w:rPr>
  </w:style>
  <w:style w:type="character" w:customStyle="1" w:styleId="ft1577">
    <w:name w:val="ft1577"/>
    <w:rsid w:val="002F3BC2"/>
    <w:rPr>
      <w:rFonts w:cs="Times New Roman"/>
    </w:rPr>
  </w:style>
  <w:style w:type="character" w:customStyle="1" w:styleId="ft1583">
    <w:name w:val="ft1583"/>
    <w:rsid w:val="002F3BC2"/>
    <w:rPr>
      <w:rFonts w:cs="Times New Roman"/>
    </w:rPr>
  </w:style>
  <w:style w:type="character" w:customStyle="1" w:styleId="ft1593">
    <w:name w:val="ft1593"/>
    <w:rsid w:val="002F3BC2"/>
    <w:rPr>
      <w:rFonts w:cs="Times New Roman"/>
    </w:rPr>
  </w:style>
  <w:style w:type="character" w:customStyle="1" w:styleId="ft1641">
    <w:name w:val="ft1641"/>
    <w:rsid w:val="002F3BC2"/>
    <w:rPr>
      <w:rFonts w:cs="Times New Roman"/>
    </w:rPr>
  </w:style>
  <w:style w:type="character" w:customStyle="1" w:styleId="ft1671">
    <w:name w:val="ft1671"/>
    <w:rsid w:val="002F3BC2"/>
    <w:rPr>
      <w:rFonts w:cs="Times New Roman"/>
    </w:rPr>
  </w:style>
  <w:style w:type="character" w:customStyle="1" w:styleId="ft1723">
    <w:name w:val="ft1723"/>
    <w:rsid w:val="002F3BC2"/>
    <w:rPr>
      <w:rFonts w:cs="Times New Roman"/>
    </w:rPr>
  </w:style>
  <w:style w:type="character" w:customStyle="1" w:styleId="ft1809">
    <w:name w:val="ft1809"/>
    <w:rsid w:val="002F3BC2"/>
    <w:rPr>
      <w:rFonts w:cs="Times New Roman"/>
    </w:rPr>
  </w:style>
  <w:style w:type="character" w:customStyle="1" w:styleId="ft1814">
    <w:name w:val="ft1814"/>
    <w:rsid w:val="002F3BC2"/>
    <w:rPr>
      <w:rFonts w:cs="Times New Roman"/>
    </w:rPr>
  </w:style>
  <w:style w:type="character" w:customStyle="1" w:styleId="ft1827">
    <w:name w:val="ft1827"/>
    <w:rsid w:val="002F3BC2"/>
    <w:rPr>
      <w:rFonts w:cs="Times New Roman"/>
    </w:rPr>
  </w:style>
  <w:style w:type="character" w:customStyle="1" w:styleId="ft1831">
    <w:name w:val="ft1831"/>
    <w:rsid w:val="002F3BC2"/>
    <w:rPr>
      <w:rFonts w:cs="Times New Roman"/>
    </w:rPr>
  </w:style>
  <w:style w:type="character" w:customStyle="1" w:styleId="ft1837">
    <w:name w:val="ft1837"/>
    <w:rsid w:val="002F3BC2"/>
    <w:rPr>
      <w:rFonts w:cs="Times New Roman"/>
    </w:rPr>
  </w:style>
  <w:style w:type="character" w:customStyle="1" w:styleId="ft1857">
    <w:name w:val="ft1857"/>
    <w:rsid w:val="002F3BC2"/>
    <w:rPr>
      <w:rFonts w:cs="Times New Roman"/>
    </w:rPr>
  </w:style>
  <w:style w:type="character" w:customStyle="1" w:styleId="ft1873">
    <w:name w:val="ft1873"/>
    <w:rsid w:val="002F3BC2"/>
    <w:rPr>
      <w:rFonts w:cs="Times New Roman"/>
    </w:rPr>
  </w:style>
  <w:style w:type="character" w:customStyle="1" w:styleId="ft1932">
    <w:name w:val="ft1932"/>
    <w:rsid w:val="002F3BC2"/>
    <w:rPr>
      <w:rFonts w:cs="Times New Roman"/>
    </w:rPr>
  </w:style>
  <w:style w:type="character" w:customStyle="1" w:styleId="ft1995">
    <w:name w:val="ft1995"/>
    <w:rsid w:val="002F3BC2"/>
    <w:rPr>
      <w:rFonts w:cs="Times New Roman"/>
    </w:rPr>
  </w:style>
  <w:style w:type="character" w:customStyle="1" w:styleId="ft2033">
    <w:name w:val="ft2033"/>
    <w:rsid w:val="002F3BC2"/>
    <w:rPr>
      <w:rFonts w:cs="Times New Roman"/>
    </w:rPr>
  </w:style>
  <w:style w:type="character" w:customStyle="1" w:styleId="ft11943">
    <w:name w:val="ft11943"/>
    <w:rsid w:val="002F3BC2"/>
    <w:rPr>
      <w:rFonts w:cs="Times New Roman"/>
    </w:rPr>
  </w:style>
  <w:style w:type="character" w:customStyle="1" w:styleId="ft12010">
    <w:name w:val="ft12010"/>
    <w:rsid w:val="002F3BC2"/>
    <w:rPr>
      <w:rFonts w:cs="Times New Roman"/>
    </w:rPr>
  </w:style>
  <w:style w:type="character" w:customStyle="1" w:styleId="ft12050">
    <w:name w:val="ft12050"/>
    <w:rsid w:val="002F3BC2"/>
    <w:rPr>
      <w:rFonts w:cs="Times New Roman"/>
    </w:rPr>
  </w:style>
  <w:style w:type="character" w:customStyle="1" w:styleId="ft12104">
    <w:name w:val="ft12104"/>
    <w:rsid w:val="002F3BC2"/>
    <w:rPr>
      <w:rFonts w:cs="Times New Roman"/>
    </w:rPr>
  </w:style>
  <w:style w:type="character" w:customStyle="1" w:styleId="ft12139">
    <w:name w:val="ft12139"/>
    <w:rsid w:val="002F3BC2"/>
    <w:rPr>
      <w:rFonts w:cs="Times New Roman"/>
    </w:rPr>
  </w:style>
  <w:style w:type="character" w:customStyle="1" w:styleId="ft12166">
    <w:name w:val="ft12166"/>
    <w:rsid w:val="002F3BC2"/>
    <w:rPr>
      <w:rFonts w:cs="Times New Roman"/>
    </w:rPr>
  </w:style>
  <w:style w:type="character" w:customStyle="1" w:styleId="ft12184">
    <w:name w:val="ft12184"/>
    <w:rsid w:val="002F3BC2"/>
    <w:rPr>
      <w:rFonts w:cs="Times New Roman"/>
    </w:rPr>
  </w:style>
  <w:style w:type="character" w:customStyle="1" w:styleId="ft12250">
    <w:name w:val="ft12250"/>
    <w:rsid w:val="002F3BC2"/>
    <w:rPr>
      <w:rFonts w:cs="Times New Roman"/>
    </w:rPr>
  </w:style>
  <w:style w:type="character" w:customStyle="1" w:styleId="ft12278">
    <w:name w:val="ft12278"/>
    <w:rsid w:val="002F3BC2"/>
    <w:rPr>
      <w:rFonts w:cs="Times New Roman"/>
    </w:rPr>
  </w:style>
  <w:style w:type="character" w:customStyle="1" w:styleId="ft12329">
    <w:name w:val="ft12329"/>
    <w:rsid w:val="002F3BC2"/>
    <w:rPr>
      <w:rFonts w:cs="Times New Roman"/>
    </w:rPr>
  </w:style>
  <w:style w:type="character" w:customStyle="1" w:styleId="ft12373">
    <w:name w:val="ft12373"/>
    <w:rsid w:val="002F3BC2"/>
    <w:rPr>
      <w:rFonts w:cs="Times New Roman"/>
    </w:rPr>
  </w:style>
  <w:style w:type="character" w:customStyle="1" w:styleId="ft12374">
    <w:name w:val="ft12374"/>
    <w:rsid w:val="002F3BC2"/>
    <w:rPr>
      <w:rFonts w:cs="Times New Roman"/>
    </w:rPr>
  </w:style>
  <w:style w:type="character" w:customStyle="1" w:styleId="ft12429">
    <w:name w:val="ft12429"/>
    <w:rsid w:val="002F3BC2"/>
    <w:rPr>
      <w:rFonts w:cs="Times New Roman"/>
    </w:rPr>
  </w:style>
  <w:style w:type="character" w:customStyle="1" w:styleId="ft12471">
    <w:name w:val="ft12471"/>
    <w:rsid w:val="002F3BC2"/>
    <w:rPr>
      <w:rFonts w:cs="Times New Roman"/>
    </w:rPr>
  </w:style>
  <w:style w:type="character" w:customStyle="1" w:styleId="ft12500">
    <w:name w:val="ft12500"/>
    <w:rsid w:val="002F3BC2"/>
    <w:rPr>
      <w:rFonts w:cs="Times New Roman"/>
    </w:rPr>
  </w:style>
  <w:style w:type="character" w:customStyle="1" w:styleId="ft12501">
    <w:name w:val="ft12501"/>
    <w:rsid w:val="002F3BC2"/>
    <w:rPr>
      <w:rFonts w:cs="Times New Roman"/>
    </w:rPr>
  </w:style>
  <w:style w:type="character" w:customStyle="1" w:styleId="ft12561">
    <w:name w:val="ft12561"/>
    <w:rsid w:val="002F3BC2"/>
    <w:rPr>
      <w:rFonts w:cs="Times New Roman"/>
    </w:rPr>
  </w:style>
  <w:style w:type="character" w:customStyle="1" w:styleId="ft12562">
    <w:name w:val="ft12562"/>
    <w:rsid w:val="002F3BC2"/>
    <w:rPr>
      <w:rFonts w:cs="Times New Roman"/>
    </w:rPr>
  </w:style>
  <w:style w:type="character" w:customStyle="1" w:styleId="ft12589">
    <w:name w:val="ft12589"/>
    <w:rsid w:val="002F3BC2"/>
    <w:rPr>
      <w:rFonts w:cs="Times New Roman"/>
    </w:rPr>
  </w:style>
  <w:style w:type="character" w:customStyle="1" w:styleId="ft12609">
    <w:name w:val="ft12609"/>
    <w:rsid w:val="002F3BC2"/>
    <w:rPr>
      <w:rFonts w:cs="Times New Roman"/>
    </w:rPr>
  </w:style>
  <w:style w:type="character" w:customStyle="1" w:styleId="ft12670">
    <w:name w:val="ft12670"/>
    <w:rsid w:val="002F3BC2"/>
    <w:rPr>
      <w:rFonts w:cs="Times New Roman"/>
    </w:rPr>
  </w:style>
  <w:style w:type="character" w:customStyle="1" w:styleId="ft12676">
    <w:name w:val="ft12676"/>
    <w:rsid w:val="002F3BC2"/>
    <w:rPr>
      <w:rFonts w:cs="Times New Roman"/>
    </w:rPr>
  </w:style>
  <w:style w:type="character" w:customStyle="1" w:styleId="ft12686">
    <w:name w:val="ft12686"/>
    <w:rsid w:val="002F3BC2"/>
    <w:rPr>
      <w:rFonts w:cs="Times New Roman"/>
    </w:rPr>
  </w:style>
  <w:style w:type="character" w:customStyle="1" w:styleId="ft12696">
    <w:name w:val="ft12696"/>
    <w:rsid w:val="002F3BC2"/>
    <w:rPr>
      <w:rFonts w:cs="Times New Roman"/>
    </w:rPr>
  </w:style>
  <w:style w:type="character" w:customStyle="1" w:styleId="ft12701">
    <w:name w:val="ft12701"/>
    <w:rsid w:val="002F3BC2"/>
    <w:rPr>
      <w:rFonts w:cs="Times New Roman"/>
    </w:rPr>
  </w:style>
  <w:style w:type="character" w:customStyle="1" w:styleId="ft12708">
    <w:name w:val="ft12708"/>
    <w:rsid w:val="002F3BC2"/>
    <w:rPr>
      <w:rFonts w:cs="Times New Roman"/>
    </w:rPr>
  </w:style>
  <w:style w:type="character" w:customStyle="1" w:styleId="ft12715">
    <w:name w:val="ft12715"/>
    <w:rsid w:val="002F3BC2"/>
    <w:rPr>
      <w:rFonts w:cs="Times New Roman"/>
    </w:rPr>
  </w:style>
  <w:style w:type="character" w:customStyle="1" w:styleId="ft12722">
    <w:name w:val="ft12722"/>
    <w:rsid w:val="002F3BC2"/>
    <w:rPr>
      <w:rFonts w:cs="Times New Roman"/>
    </w:rPr>
  </w:style>
  <w:style w:type="character" w:customStyle="1" w:styleId="ft12787">
    <w:name w:val="ft12787"/>
    <w:rsid w:val="002F3BC2"/>
    <w:rPr>
      <w:rFonts w:cs="Times New Roman"/>
    </w:rPr>
  </w:style>
  <w:style w:type="character" w:customStyle="1" w:styleId="ft12790">
    <w:name w:val="ft12790"/>
    <w:rsid w:val="002F3BC2"/>
    <w:rPr>
      <w:rFonts w:cs="Times New Roman"/>
    </w:rPr>
  </w:style>
  <w:style w:type="character" w:customStyle="1" w:styleId="ft12850">
    <w:name w:val="ft12850"/>
    <w:rsid w:val="002F3BC2"/>
    <w:rPr>
      <w:rFonts w:cs="Times New Roman"/>
    </w:rPr>
  </w:style>
  <w:style w:type="character" w:customStyle="1" w:styleId="ft12896">
    <w:name w:val="ft12896"/>
    <w:rsid w:val="002F3BC2"/>
    <w:rPr>
      <w:rFonts w:cs="Times New Roman"/>
    </w:rPr>
  </w:style>
  <w:style w:type="character" w:customStyle="1" w:styleId="ft12942">
    <w:name w:val="ft12942"/>
    <w:rsid w:val="002F3BC2"/>
    <w:rPr>
      <w:rFonts w:cs="Times New Roman"/>
    </w:rPr>
  </w:style>
  <w:style w:type="character" w:customStyle="1" w:styleId="ft12991">
    <w:name w:val="ft12991"/>
    <w:rsid w:val="002F3BC2"/>
    <w:rPr>
      <w:rFonts w:cs="Times New Roman"/>
    </w:rPr>
  </w:style>
  <w:style w:type="character" w:customStyle="1" w:styleId="ft13046">
    <w:name w:val="ft13046"/>
    <w:rsid w:val="002F3BC2"/>
    <w:rPr>
      <w:rFonts w:cs="Times New Roman"/>
    </w:rPr>
  </w:style>
  <w:style w:type="character" w:customStyle="1" w:styleId="ft13079">
    <w:name w:val="ft13079"/>
    <w:rsid w:val="002F3BC2"/>
    <w:rPr>
      <w:rFonts w:cs="Times New Roman"/>
    </w:rPr>
  </w:style>
  <w:style w:type="character" w:customStyle="1" w:styleId="ft13129">
    <w:name w:val="ft13129"/>
    <w:rsid w:val="002F3BC2"/>
    <w:rPr>
      <w:rFonts w:cs="Times New Roman"/>
    </w:rPr>
  </w:style>
  <w:style w:type="character" w:customStyle="1" w:styleId="ft13186">
    <w:name w:val="ft13186"/>
    <w:rsid w:val="002F3BC2"/>
    <w:rPr>
      <w:rFonts w:cs="Times New Roman"/>
    </w:rPr>
  </w:style>
  <w:style w:type="character" w:customStyle="1" w:styleId="ft13226">
    <w:name w:val="ft13226"/>
    <w:rsid w:val="002F3BC2"/>
    <w:rPr>
      <w:rFonts w:cs="Times New Roman"/>
    </w:rPr>
  </w:style>
  <w:style w:type="character" w:customStyle="1" w:styleId="ft13271">
    <w:name w:val="ft13271"/>
    <w:rsid w:val="002F3BC2"/>
    <w:rPr>
      <w:rFonts w:cs="Times New Roman"/>
    </w:rPr>
  </w:style>
  <w:style w:type="character" w:customStyle="1" w:styleId="ft13309">
    <w:name w:val="ft13309"/>
    <w:rsid w:val="002F3BC2"/>
    <w:rPr>
      <w:rFonts w:cs="Times New Roman"/>
    </w:rPr>
  </w:style>
  <w:style w:type="character" w:customStyle="1" w:styleId="ft13366">
    <w:name w:val="ft13366"/>
    <w:rsid w:val="002F3BC2"/>
    <w:rPr>
      <w:rFonts w:cs="Times New Roman"/>
    </w:rPr>
  </w:style>
  <w:style w:type="character" w:customStyle="1" w:styleId="ft13418">
    <w:name w:val="ft13418"/>
    <w:rsid w:val="002F3BC2"/>
    <w:rPr>
      <w:rFonts w:cs="Times New Roman"/>
    </w:rPr>
  </w:style>
  <w:style w:type="character" w:customStyle="1" w:styleId="ft13441">
    <w:name w:val="ft13441"/>
    <w:rsid w:val="002F3BC2"/>
    <w:rPr>
      <w:rFonts w:cs="Times New Roman"/>
    </w:rPr>
  </w:style>
  <w:style w:type="character" w:customStyle="1" w:styleId="ft13487">
    <w:name w:val="ft13487"/>
    <w:rsid w:val="002F3BC2"/>
    <w:rPr>
      <w:rFonts w:cs="Times New Roman"/>
    </w:rPr>
  </w:style>
  <w:style w:type="character" w:customStyle="1" w:styleId="ft13488">
    <w:name w:val="ft13488"/>
    <w:rsid w:val="002F3BC2"/>
    <w:rPr>
      <w:rFonts w:cs="Times New Roman"/>
    </w:rPr>
  </w:style>
  <w:style w:type="character" w:customStyle="1" w:styleId="ft13494">
    <w:name w:val="ft13494"/>
    <w:rsid w:val="002F3BC2"/>
    <w:rPr>
      <w:rFonts w:cs="Times New Roman"/>
    </w:rPr>
  </w:style>
  <w:style w:type="character" w:customStyle="1" w:styleId="ft13500">
    <w:name w:val="ft13500"/>
    <w:rsid w:val="002F3BC2"/>
    <w:rPr>
      <w:rFonts w:cs="Times New Roman"/>
    </w:rPr>
  </w:style>
  <w:style w:type="character" w:customStyle="1" w:styleId="ft13505">
    <w:name w:val="ft13505"/>
    <w:rsid w:val="002F3BC2"/>
    <w:rPr>
      <w:rFonts w:cs="Times New Roman"/>
    </w:rPr>
  </w:style>
  <w:style w:type="character" w:customStyle="1" w:styleId="ft13518">
    <w:name w:val="ft13518"/>
    <w:rsid w:val="002F3BC2"/>
    <w:rPr>
      <w:rFonts w:cs="Times New Roman"/>
    </w:rPr>
  </w:style>
  <w:style w:type="character" w:customStyle="1" w:styleId="ft13525">
    <w:name w:val="ft13525"/>
    <w:rsid w:val="002F3BC2"/>
    <w:rPr>
      <w:rFonts w:cs="Times New Roman"/>
    </w:rPr>
  </w:style>
  <w:style w:type="character" w:customStyle="1" w:styleId="ft13537">
    <w:name w:val="ft13537"/>
    <w:rsid w:val="002F3BC2"/>
    <w:rPr>
      <w:rFonts w:cs="Times New Roman"/>
    </w:rPr>
  </w:style>
  <w:style w:type="character" w:customStyle="1" w:styleId="ft13542">
    <w:name w:val="ft13542"/>
    <w:rsid w:val="002F3BC2"/>
    <w:rPr>
      <w:rFonts w:cs="Times New Roman"/>
    </w:rPr>
  </w:style>
  <w:style w:type="character" w:customStyle="1" w:styleId="ft13555">
    <w:name w:val="ft13555"/>
    <w:rsid w:val="002F3BC2"/>
    <w:rPr>
      <w:rFonts w:cs="Times New Roman"/>
    </w:rPr>
  </w:style>
  <w:style w:type="character" w:customStyle="1" w:styleId="ft13563">
    <w:name w:val="ft13563"/>
    <w:rsid w:val="002F3BC2"/>
    <w:rPr>
      <w:rFonts w:cs="Times New Roman"/>
    </w:rPr>
  </w:style>
  <w:style w:type="character" w:customStyle="1" w:styleId="ft13566">
    <w:name w:val="ft13566"/>
    <w:rsid w:val="002F3BC2"/>
    <w:rPr>
      <w:rFonts w:cs="Times New Roman"/>
    </w:rPr>
  </w:style>
  <w:style w:type="character" w:customStyle="1" w:styleId="ft13578">
    <w:name w:val="ft13578"/>
    <w:rsid w:val="002F3BC2"/>
    <w:rPr>
      <w:rFonts w:cs="Times New Roman"/>
    </w:rPr>
  </w:style>
  <w:style w:type="character" w:customStyle="1" w:styleId="ft13580">
    <w:name w:val="ft13580"/>
    <w:rsid w:val="002F3BC2"/>
    <w:rPr>
      <w:rFonts w:cs="Times New Roman"/>
    </w:rPr>
  </w:style>
  <w:style w:type="character" w:customStyle="1" w:styleId="ft13588">
    <w:name w:val="ft13588"/>
    <w:rsid w:val="002F3BC2"/>
    <w:rPr>
      <w:rFonts w:cs="Times New Roman"/>
    </w:rPr>
  </w:style>
  <w:style w:type="character" w:customStyle="1" w:styleId="ft13644">
    <w:name w:val="ft13644"/>
    <w:rsid w:val="002F3BC2"/>
    <w:rPr>
      <w:rFonts w:cs="Times New Roman"/>
    </w:rPr>
  </w:style>
  <w:style w:type="character" w:customStyle="1" w:styleId="ft13668">
    <w:name w:val="ft13668"/>
    <w:rsid w:val="002F3BC2"/>
    <w:rPr>
      <w:rFonts w:cs="Times New Roman"/>
    </w:rPr>
  </w:style>
  <w:style w:type="character" w:customStyle="1" w:styleId="ft13712">
    <w:name w:val="ft13712"/>
    <w:rsid w:val="002F3BC2"/>
    <w:rPr>
      <w:rFonts w:cs="Times New Roman"/>
    </w:rPr>
  </w:style>
  <w:style w:type="character" w:customStyle="1" w:styleId="ft13768">
    <w:name w:val="ft13768"/>
    <w:rsid w:val="002F3BC2"/>
    <w:rPr>
      <w:rFonts w:cs="Times New Roman"/>
    </w:rPr>
  </w:style>
  <w:style w:type="character" w:customStyle="1" w:styleId="ft13810">
    <w:name w:val="ft13810"/>
    <w:rsid w:val="002F3BC2"/>
    <w:rPr>
      <w:rFonts w:cs="Times New Roman"/>
    </w:rPr>
  </w:style>
  <w:style w:type="character" w:customStyle="1" w:styleId="ft13834">
    <w:name w:val="ft13834"/>
    <w:rsid w:val="002F3BC2"/>
    <w:rPr>
      <w:rFonts w:cs="Times New Roman"/>
    </w:rPr>
  </w:style>
  <w:style w:type="character" w:customStyle="1" w:styleId="ft13885">
    <w:name w:val="ft13885"/>
    <w:rsid w:val="002F3BC2"/>
    <w:rPr>
      <w:rFonts w:cs="Times New Roman"/>
    </w:rPr>
  </w:style>
  <w:style w:type="paragraph" w:customStyle="1" w:styleId="TimesNewRoman">
    <w:name w:val="Стиль Основной текст + Times New Roman по ширине Первая строка:  ..."/>
    <w:basedOn w:val="aff2"/>
    <w:rsid w:val="002F3BC2"/>
    <w:pPr>
      <w:spacing w:after="0"/>
      <w:ind w:firstLine="720"/>
      <w:jc w:val="both"/>
    </w:pPr>
    <w:rPr>
      <w:szCs w:val="20"/>
    </w:rPr>
  </w:style>
  <w:style w:type="character" w:customStyle="1" w:styleId="afffffffff">
    <w:name w:val="Оглавление"/>
    <w:rsid w:val="002F3BC2"/>
    <w:rPr>
      <w:rFonts w:ascii="Times New Roman" w:hAnsi="Times New Roman"/>
      <w:b/>
      <w:i/>
      <w:sz w:val="28"/>
    </w:rPr>
  </w:style>
  <w:style w:type="character" w:customStyle="1" w:styleId="Heading5Char">
    <w:name w:val="Heading 5 Char"/>
    <w:locked/>
    <w:rsid w:val="002F3BC2"/>
    <w:rPr>
      <w:sz w:val="22"/>
      <w:lang w:val="ru-RU" w:eastAsia="en-US"/>
    </w:rPr>
  </w:style>
  <w:style w:type="character" w:customStyle="1" w:styleId="Heading6Char">
    <w:name w:val="Heading 6 Char"/>
    <w:locked/>
    <w:rsid w:val="002F3BC2"/>
    <w:rPr>
      <w:i/>
      <w:sz w:val="22"/>
      <w:lang w:val="ru-RU" w:eastAsia="en-US"/>
    </w:rPr>
  </w:style>
  <w:style w:type="paragraph" w:customStyle="1" w:styleId="1ffff8">
    <w:name w:val="Стиль Заголовок 1 + все прописные"/>
    <w:basedOn w:val="11"/>
    <w:rsid w:val="002F3BC2"/>
    <w:pPr>
      <w:keepNext/>
      <w:keepLines/>
      <w:spacing w:before="240" w:after="60"/>
      <w:ind w:left="360" w:hanging="360"/>
    </w:pPr>
    <w:rPr>
      <w:rFonts w:ascii="Arial" w:hAnsi="Arial"/>
      <w:bCs/>
      <w:caps w:val="0"/>
      <w:sz w:val="32"/>
      <w:szCs w:val="32"/>
    </w:rPr>
  </w:style>
  <w:style w:type="character" w:customStyle="1" w:styleId="FontStyle75">
    <w:name w:val="Font Style75"/>
    <w:rsid w:val="002F3BC2"/>
    <w:rPr>
      <w:rFonts w:ascii="Times New Roman" w:hAnsi="Times New Roman"/>
      <w:b/>
      <w:sz w:val="16"/>
    </w:rPr>
  </w:style>
  <w:style w:type="paragraph" w:customStyle="1" w:styleId="2Arial1">
    <w:name w:val="Стиль Заголовок 2 + Arial"/>
    <w:basedOn w:val="21"/>
    <w:rsid w:val="002F3BC2"/>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F3BC2"/>
    <w:pPr>
      <w:shd w:val="clear" w:color="auto" w:fill="FFFFFF"/>
      <w:spacing w:before="240" w:after="60"/>
    </w:pPr>
    <w:rPr>
      <w:rFonts w:ascii="Arial" w:hAnsi="Arial"/>
      <w:b/>
      <w:bCs/>
      <w:sz w:val="32"/>
      <w:szCs w:val="20"/>
    </w:rPr>
  </w:style>
  <w:style w:type="character" w:customStyle="1" w:styleId="style21">
    <w:name w:val="style21"/>
    <w:rsid w:val="002F3BC2"/>
  </w:style>
  <w:style w:type="paragraph" w:customStyle="1" w:styleId="justify2">
    <w:name w:val="justify2"/>
    <w:basedOn w:val="a3"/>
    <w:rsid w:val="002F3BC2"/>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F3BC2"/>
    <w:pPr>
      <w:keepNext/>
      <w:snapToGrid w:val="0"/>
      <w:spacing w:before="100" w:after="100"/>
      <w:outlineLvl w:val="5"/>
    </w:pPr>
    <w:rPr>
      <w:b/>
      <w:sz w:val="20"/>
      <w:szCs w:val="20"/>
    </w:rPr>
  </w:style>
  <w:style w:type="character" w:customStyle="1" w:styleId="3f5">
    <w:name w:val="Знак Знак Знак3"/>
    <w:rsid w:val="002F3BC2"/>
    <w:rPr>
      <w:rFonts w:ascii="Times New Roman" w:eastAsia="Times New Roman" w:hAnsi="Times New Roman"/>
      <w:b/>
      <w:caps/>
      <w:sz w:val="28"/>
    </w:rPr>
  </w:style>
  <w:style w:type="character" w:customStyle="1" w:styleId="FontStyle185">
    <w:name w:val="Font Style185"/>
    <w:rsid w:val="002F3BC2"/>
    <w:rPr>
      <w:rFonts w:ascii="Times New Roman" w:hAnsi="Times New Roman"/>
      <w:sz w:val="18"/>
    </w:rPr>
  </w:style>
  <w:style w:type="character" w:customStyle="1" w:styleId="FontStyle179">
    <w:name w:val="Font Style179"/>
    <w:rsid w:val="002F3BC2"/>
    <w:rPr>
      <w:rFonts w:ascii="Times New Roman" w:hAnsi="Times New Roman"/>
      <w:i/>
      <w:sz w:val="18"/>
    </w:rPr>
  </w:style>
  <w:style w:type="paragraph" w:customStyle="1" w:styleId="Style66">
    <w:name w:val="Style66"/>
    <w:basedOn w:val="a3"/>
    <w:rsid w:val="002F3BC2"/>
    <w:pPr>
      <w:widowControl w:val="0"/>
      <w:autoSpaceDE w:val="0"/>
      <w:autoSpaceDN w:val="0"/>
      <w:adjustRightInd w:val="0"/>
    </w:pPr>
  </w:style>
  <w:style w:type="paragraph" w:customStyle="1" w:styleId="Style71">
    <w:name w:val="Style71"/>
    <w:basedOn w:val="a3"/>
    <w:rsid w:val="002F3BC2"/>
    <w:pPr>
      <w:widowControl w:val="0"/>
      <w:autoSpaceDE w:val="0"/>
      <w:autoSpaceDN w:val="0"/>
      <w:adjustRightInd w:val="0"/>
      <w:spacing w:line="250" w:lineRule="exact"/>
      <w:ind w:firstLine="302"/>
      <w:jc w:val="both"/>
    </w:pPr>
  </w:style>
  <w:style w:type="character" w:customStyle="1" w:styleId="FontStyle266">
    <w:name w:val="Font Style266"/>
    <w:rsid w:val="002F3BC2"/>
    <w:rPr>
      <w:rFonts w:ascii="Times New Roman" w:hAnsi="Times New Roman"/>
      <w:sz w:val="18"/>
    </w:rPr>
  </w:style>
  <w:style w:type="character" w:customStyle="1" w:styleId="FontStyle267">
    <w:name w:val="Font Style267"/>
    <w:rsid w:val="002F3BC2"/>
    <w:rPr>
      <w:rFonts w:ascii="Times New Roman" w:hAnsi="Times New Roman"/>
      <w:i/>
      <w:sz w:val="18"/>
    </w:rPr>
  </w:style>
  <w:style w:type="character" w:customStyle="1" w:styleId="FontStyle202">
    <w:name w:val="Font Style202"/>
    <w:rsid w:val="002F3BC2"/>
    <w:rPr>
      <w:rFonts w:ascii="Times New Roman" w:hAnsi="Times New Roman"/>
      <w:sz w:val="18"/>
    </w:rPr>
  </w:style>
  <w:style w:type="character" w:customStyle="1" w:styleId="FontStyle563">
    <w:name w:val="Font Style563"/>
    <w:rsid w:val="002F3BC2"/>
    <w:rPr>
      <w:rFonts w:ascii="Times New Roman" w:hAnsi="Times New Roman"/>
      <w:b/>
      <w:sz w:val="20"/>
    </w:rPr>
  </w:style>
  <w:style w:type="paragraph" w:customStyle="1" w:styleId="Style113">
    <w:name w:val="Style113"/>
    <w:basedOn w:val="a3"/>
    <w:rsid w:val="002F3BC2"/>
    <w:pPr>
      <w:widowControl w:val="0"/>
      <w:autoSpaceDE w:val="0"/>
      <w:autoSpaceDN w:val="0"/>
      <w:adjustRightInd w:val="0"/>
    </w:pPr>
  </w:style>
  <w:style w:type="character" w:customStyle="1" w:styleId="FontStyle134">
    <w:name w:val="Font Style134"/>
    <w:rsid w:val="002F3BC2"/>
    <w:rPr>
      <w:rFonts w:ascii="Times New Roman" w:hAnsi="Times New Roman"/>
      <w:b/>
      <w:sz w:val="18"/>
    </w:rPr>
  </w:style>
  <w:style w:type="character" w:customStyle="1" w:styleId="textcop1">
    <w:name w:val="textcop1"/>
    <w:rsid w:val="002F3BC2"/>
    <w:rPr>
      <w:rFonts w:ascii="Arial" w:hAnsi="Arial"/>
      <w:color w:val="000000"/>
      <w:sz w:val="20"/>
    </w:rPr>
  </w:style>
  <w:style w:type="character" w:customStyle="1" w:styleId="b1">
    <w:name w:val="b1"/>
    <w:rsid w:val="002F3BC2"/>
    <w:rPr>
      <w:b/>
    </w:rPr>
  </w:style>
  <w:style w:type="character" w:customStyle="1" w:styleId="FontStyle201">
    <w:name w:val="Font Style201"/>
    <w:rsid w:val="002F3BC2"/>
    <w:rPr>
      <w:rFonts w:ascii="Times New Roman" w:hAnsi="Times New Roman"/>
      <w:sz w:val="26"/>
    </w:rPr>
  </w:style>
  <w:style w:type="paragraph" w:customStyle="1" w:styleId="Style12">
    <w:name w:val="Style12"/>
    <w:basedOn w:val="a3"/>
    <w:rsid w:val="002F3BC2"/>
    <w:pPr>
      <w:widowControl w:val="0"/>
      <w:autoSpaceDE w:val="0"/>
      <w:autoSpaceDN w:val="0"/>
      <w:adjustRightInd w:val="0"/>
    </w:pPr>
  </w:style>
  <w:style w:type="character" w:customStyle="1" w:styleId="180">
    <w:name w:val="Знак Знак18"/>
    <w:rsid w:val="002F3BC2"/>
    <w:rPr>
      <w:rFonts w:ascii="Courier New" w:eastAsia="Times New Roman" w:hAnsi="Courier New"/>
    </w:rPr>
  </w:style>
  <w:style w:type="character" w:customStyle="1" w:styleId="170">
    <w:name w:val="Знак Знак17"/>
    <w:rsid w:val="002F3BC2"/>
    <w:rPr>
      <w:rFonts w:ascii="Times New Roman" w:eastAsia="Times New Roman" w:hAnsi="Times New Roman"/>
      <w:sz w:val="24"/>
    </w:rPr>
  </w:style>
  <w:style w:type="character" w:customStyle="1" w:styleId="812">
    <w:name w:val="Знак Знак81"/>
    <w:locked/>
    <w:rsid w:val="002F3BC2"/>
    <w:rPr>
      <w:sz w:val="24"/>
    </w:rPr>
  </w:style>
  <w:style w:type="paragraph" w:customStyle="1" w:styleId="en">
    <w:name w:val="?en"/>
    <w:basedOn w:val="a3"/>
    <w:rsid w:val="002F3BC2"/>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F3BC2"/>
    <w:rPr>
      <w:rFonts w:ascii="Tahoma" w:hAnsi="Tahoma"/>
      <w:sz w:val="16"/>
      <w:lang w:val="ru-RU" w:eastAsia="ru-RU"/>
    </w:rPr>
  </w:style>
  <w:style w:type="paragraph" w:customStyle="1" w:styleId="75">
    <w:name w:val="Стиль7"/>
    <w:basedOn w:val="11"/>
    <w:rsid w:val="002F3BC2"/>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F3BC2"/>
    <w:rPr>
      <w:rFonts w:ascii="Verdana" w:hAnsi="Verdana" w:cs="Verdana"/>
      <w:sz w:val="20"/>
      <w:szCs w:val="20"/>
      <w:lang w:val="en-US" w:eastAsia="en-US"/>
    </w:rPr>
  </w:style>
  <w:style w:type="paragraph" w:customStyle="1" w:styleId="Style38">
    <w:name w:val="Style38"/>
    <w:basedOn w:val="a3"/>
    <w:rsid w:val="002F3BC2"/>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F3BC2"/>
    <w:rPr>
      <w:rFonts w:ascii="Times New Roman" w:hAnsi="Times New Roman"/>
      <w:i/>
      <w:sz w:val="20"/>
    </w:rPr>
  </w:style>
  <w:style w:type="character" w:customStyle="1" w:styleId="FontStyle293">
    <w:name w:val="Font Style293"/>
    <w:rsid w:val="002F3BC2"/>
    <w:rPr>
      <w:rFonts w:ascii="Times New Roman" w:hAnsi="Times New Roman"/>
      <w:sz w:val="20"/>
    </w:rPr>
  </w:style>
  <w:style w:type="character" w:customStyle="1" w:styleId="FontStyle325">
    <w:name w:val="Font Style325"/>
    <w:rsid w:val="002F3BC2"/>
    <w:rPr>
      <w:rFonts w:ascii="Times New Roman" w:hAnsi="Times New Roman"/>
      <w:sz w:val="26"/>
    </w:rPr>
  </w:style>
  <w:style w:type="character" w:customStyle="1" w:styleId="FontStyle219">
    <w:name w:val="Font Style219"/>
    <w:rsid w:val="002F3BC2"/>
    <w:rPr>
      <w:rFonts w:ascii="Times New Roman" w:hAnsi="Times New Roman"/>
      <w:b/>
      <w:sz w:val="18"/>
    </w:rPr>
  </w:style>
  <w:style w:type="character" w:customStyle="1" w:styleId="FontStyle207">
    <w:name w:val="Font Style207"/>
    <w:rsid w:val="002F3BC2"/>
    <w:rPr>
      <w:rFonts w:ascii="Times New Roman" w:hAnsi="Times New Roman"/>
      <w:i/>
      <w:sz w:val="18"/>
    </w:rPr>
  </w:style>
  <w:style w:type="character" w:customStyle="1" w:styleId="FontStyle574">
    <w:name w:val="Font Style574"/>
    <w:rsid w:val="002F3BC2"/>
    <w:rPr>
      <w:rFonts w:ascii="Times New Roman" w:hAnsi="Times New Roman"/>
      <w:b/>
      <w:i/>
      <w:sz w:val="20"/>
    </w:rPr>
  </w:style>
  <w:style w:type="character" w:customStyle="1" w:styleId="FontStyle588">
    <w:name w:val="Font Style588"/>
    <w:rsid w:val="002F3BC2"/>
    <w:rPr>
      <w:rFonts w:ascii="Times New Roman" w:hAnsi="Times New Roman"/>
      <w:sz w:val="20"/>
    </w:rPr>
  </w:style>
  <w:style w:type="character" w:customStyle="1" w:styleId="402">
    <w:name w:val="Основной текст (40)"/>
    <w:link w:val="4010"/>
    <w:locked/>
    <w:rsid w:val="002F3BC2"/>
    <w:rPr>
      <w:b/>
      <w:sz w:val="14"/>
      <w:shd w:val="clear" w:color="auto" w:fill="FFFFFF"/>
    </w:rPr>
  </w:style>
  <w:style w:type="paragraph" w:customStyle="1" w:styleId="4010">
    <w:name w:val="Основной текст (40)1"/>
    <w:basedOn w:val="a3"/>
    <w:link w:val="402"/>
    <w:rsid w:val="002F3BC2"/>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F3BC2"/>
    <w:rPr>
      <w:b/>
      <w:sz w:val="16"/>
      <w:shd w:val="clear" w:color="auto" w:fill="FFFFFF"/>
    </w:rPr>
  </w:style>
  <w:style w:type="paragraph" w:customStyle="1" w:styleId="1410">
    <w:name w:val="Основной текст (14)1"/>
    <w:basedOn w:val="a3"/>
    <w:link w:val="145"/>
    <w:rsid w:val="002F3BC2"/>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F3BC2"/>
    <w:pPr>
      <w:tabs>
        <w:tab w:val="left" w:pos="369"/>
        <w:tab w:val="left" w:pos="643"/>
      </w:tabs>
      <w:spacing w:after="40"/>
      <w:ind w:left="697" w:hanging="357"/>
      <w:jc w:val="both"/>
    </w:pPr>
    <w:rPr>
      <w:sz w:val="20"/>
      <w:szCs w:val="20"/>
    </w:rPr>
  </w:style>
  <w:style w:type="paragraph" w:customStyle="1" w:styleId="2ff7">
    <w:name w:val="обычный2"/>
    <w:basedOn w:val="a3"/>
    <w:rsid w:val="002F3BC2"/>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F3BC2"/>
    <w:pPr>
      <w:ind w:firstLine="720"/>
      <w:jc w:val="both"/>
    </w:pPr>
    <w:rPr>
      <w:szCs w:val="20"/>
    </w:rPr>
  </w:style>
  <w:style w:type="paragraph" w:customStyle="1" w:styleId="3000">
    <w:name w:val="Стиль Заголовок 3 + Перед:  0 пт После:  0 пт"/>
    <w:basedOn w:val="32"/>
    <w:rsid w:val="002F3BC2"/>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F3BC2"/>
    <w:pPr>
      <w:keepNext/>
      <w:spacing w:before="520" w:after="260"/>
      <w:jc w:val="center"/>
      <w:outlineLvl w:val="0"/>
    </w:pPr>
    <w:rPr>
      <w:b/>
    </w:rPr>
  </w:style>
  <w:style w:type="paragraph" w:customStyle="1" w:styleId="Heading">
    <w:name w:val="Heading"/>
    <w:rsid w:val="002F3BC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F3BC2"/>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F3BC2"/>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F3BC2"/>
    <w:pPr>
      <w:keepNext w:val="0"/>
      <w:widowControl w:val="0"/>
    </w:pPr>
    <w:rPr>
      <w:rFonts w:cs="Times New Roman"/>
      <w:bCs w:val="0"/>
      <w:i w:val="0"/>
      <w:iCs w:val="0"/>
      <w:kern w:val="32"/>
      <w:sz w:val="24"/>
      <w:szCs w:val="20"/>
    </w:rPr>
  </w:style>
  <w:style w:type="paragraph" w:customStyle="1" w:styleId="1ffffc">
    <w:name w:val="маркирован_1"/>
    <w:basedOn w:val="a3"/>
    <w:rsid w:val="002F3BC2"/>
    <w:pPr>
      <w:widowControl w:val="0"/>
      <w:adjustRightInd w:val="0"/>
      <w:spacing w:line="360" w:lineRule="auto"/>
      <w:jc w:val="both"/>
      <w:textAlignment w:val="baseline"/>
    </w:pPr>
    <w:rPr>
      <w:sz w:val="28"/>
      <w:szCs w:val="28"/>
    </w:rPr>
  </w:style>
  <w:style w:type="paragraph" w:customStyle="1" w:styleId="1ffffd">
    <w:name w:val="Нумерован_1"/>
    <w:basedOn w:val="a3"/>
    <w:rsid w:val="002F3BC2"/>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F3BC2"/>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F3BC2"/>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F3BC2"/>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F3BC2"/>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F3BC2"/>
    <w:pPr>
      <w:spacing w:line="360" w:lineRule="auto"/>
      <w:ind w:firstLine="720"/>
    </w:pPr>
    <w:rPr>
      <w:szCs w:val="20"/>
    </w:rPr>
  </w:style>
  <w:style w:type="character" w:customStyle="1" w:styleId="331">
    <w:name w:val="Знак3 Знак Знак3"/>
    <w:rsid w:val="002F3BC2"/>
    <w:rPr>
      <w:rFonts w:ascii="Times New Roman" w:eastAsia="Times New Roman" w:hAnsi="Times New Roman"/>
      <w:lang w:eastAsia="en-US"/>
    </w:rPr>
  </w:style>
  <w:style w:type="character" w:customStyle="1" w:styleId="FontStyle278">
    <w:name w:val="Font Style278"/>
    <w:rsid w:val="002F3BC2"/>
    <w:rPr>
      <w:rFonts w:ascii="Times New Roman" w:hAnsi="Times New Roman"/>
      <w:color w:val="000000"/>
      <w:sz w:val="22"/>
    </w:rPr>
  </w:style>
  <w:style w:type="character" w:customStyle="1" w:styleId="2110">
    <w:name w:val="Знак Знак211"/>
    <w:locked/>
    <w:rsid w:val="002F3BC2"/>
    <w:rPr>
      <w:b/>
      <w:sz w:val="28"/>
      <w:lang w:val="ru-RU" w:eastAsia="ru-RU"/>
    </w:rPr>
  </w:style>
  <w:style w:type="character" w:customStyle="1" w:styleId="414">
    <w:name w:val="Знак Знак41"/>
    <w:locked/>
    <w:rsid w:val="002F3BC2"/>
    <w:rPr>
      <w:rFonts w:ascii="Arial" w:hAnsi="Arial"/>
      <w:b/>
      <w:i/>
      <w:sz w:val="28"/>
      <w:lang w:val="ru-RU" w:eastAsia="en-US"/>
    </w:rPr>
  </w:style>
  <w:style w:type="character" w:customStyle="1" w:styleId="4011">
    <w:name w:val="Знак Знак401"/>
    <w:locked/>
    <w:rsid w:val="002F3BC2"/>
    <w:rPr>
      <w:b/>
      <w:sz w:val="27"/>
      <w:lang w:val="ru-RU" w:eastAsia="ru-RU"/>
    </w:rPr>
  </w:style>
  <w:style w:type="character" w:customStyle="1" w:styleId="3910">
    <w:name w:val="Знак Знак391"/>
    <w:locked/>
    <w:rsid w:val="002F3BC2"/>
    <w:rPr>
      <w:b/>
      <w:sz w:val="28"/>
      <w:lang w:val="ru-RU" w:eastAsia="ru-RU"/>
    </w:rPr>
  </w:style>
  <w:style w:type="character" w:customStyle="1" w:styleId="3810">
    <w:name w:val="Знак Знак381"/>
    <w:locked/>
    <w:rsid w:val="002F3BC2"/>
    <w:rPr>
      <w:b/>
      <w:i/>
      <w:sz w:val="26"/>
      <w:lang w:val="ru-RU" w:eastAsia="ru-RU"/>
    </w:rPr>
  </w:style>
  <w:style w:type="character" w:customStyle="1" w:styleId="3710">
    <w:name w:val="Знак Знак371"/>
    <w:locked/>
    <w:rsid w:val="002F3BC2"/>
    <w:rPr>
      <w:sz w:val="24"/>
      <w:lang w:val="ru-RU" w:eastAsia="ru-RU"/>
    </w:rPr>
  </w:style>
  <w:style w:type="character" w:customStyle="1" w:styleId="3610">
    <w:name w:val="Знак Знак361"/>
    <w:locked/>
    <w:rsid w:val="002F3BC2"/>
    <w:rPr>
      <w:sz w:val="24"/>
      <w:lang w:val="ru-RU" w:eastAsia="ru-RU"/>
    </w:rPr>
  </w:style>
  <w:style w:type="character" w:customStyle="1" w:styleId="3510">
    <w:name w:val="Знак Знак351"/>
    <w:locked/>
    <w:rsid w:val="002F3BC2"/>
    <w:rPr>
      <w:i/>
      <w:sz w:val="24"/>
      <w:lang w:val="ru-RU" w:eastAsia="ru-RU"/>
    </w:rPr>
  </w:style>
  <w:style w:type="character" w:customStyle="1" w:styleId="3410">
    <w:name w:val="Знак Знак341"/>
    <w:locked/>
    <w:rsid w:val="002F3BC2"/>
    <w:rPr>
      <w:rFonts w:ascii="Arial" w:hAnsi="Arial"/>
      <w:sz w:val="22"/>
      <w:lang w:val="ru-RU" w:eastAsia="ru-RU"/>
    </w:rPr>
  </w:style>
  <w:style w:type="character" w:customStyle="1" w:styleId="3310">
    <w:name w:val="Знак Знак331"/>
    <w:locked/>
    <w:rsid w:val="002F3BC2"/>
    <w:rPr>
      <w:rFonts w:ascii="Courier New" w:hAnsi="Courier New"/>
      <w:lang w:val="ru-RU" w:eastAsia="ru-RU"/>
    </w:rPr>
  </w:style>
  <w:style w:type="character" w:customStyle="1" w:styleId="3210">
    <w:name w:val="Знак Знак321"/>
    <w:locked/>
    <w:rsid w:val="002F3BC2"/>
    <w:rPr>
      <w:lang w:val="ru-RU" w:eastAsia="ru-RU"/>
    </w:rPr>
  </w:style>
  <w:style w:type="character" w:customStyle="1" w:styleId="3110">
    <w:name w:val="Знак Знак311"/>
    <w:locked/>
    <w:rsid w:val="002F3BC2"/>
    <w:rPr>
      <w:sz w:val="24"/>
      <w:lang w:val="ru-RU" w:eastAsia="ru-RU"/>
    </w:rPr>
  </w:style>
  <w:style w:type="character" w:customStyle="1" w:styleId="1fffff">
    <w:name w:val="Знак1 Знак Знак"/>
    <w:locked/>
    <w:rsid w:val="002F3BC2"/>
    <w:rPr>
      <w:sz w:val="24"/>
      <w:lang w:val="ru-RU" w:eastAsia="ru-RU"/>
    </w:rPr>
  </w:style>
  <w:style w:type="character" w:customStyle="1" w:styleId="191">
    <w:name w:val="Знак Знак191"/>
    <w:locked/>
    <w:rsid w:val="002F3BC2"/>
    <w:rPr>
      <w:sz w:val="24"/>
      <w:lang w:val="en-US" w:eastAsia="ru-RU"/>
    </w:rPr>
  </w:style>
  <w:style w:type="character" w:customStyle="1" w:styleId="1411">
    <w:name w:val="Знак Знак141"/>
    <w:locked/>
    <w:rsid w:val="002F3BC2"/>
    <w:rPr>
      <w:rFonts w:ascii="Cambria" w:hAnsi="Cambria"/>
      <w:i/>
      <w:color w:val="4F81BD"/>
      <w:spacing w:val="15"/>
      <w:sz w:val="24"/>
      <w:lang w:val="ru-RU" w:eastAsia="ru-RU"/>
    </w:rPr>
  </w:style>
  <w:style w:type="character" w:customStyle="1" w:styleId="1210">
    <w:name w:val="Знак Знак121"/>
    <w:locked/>
    <w:rsid w:val="002F3BC2"/>
    <w:rPr>
      <w:rFonts w:ascii="PragmaticaCTT" w:hAnsi="PragmaticaCTT"/>
      <w:sz w:val="24"/>
      <w:lang w:val="ru-RU" w:eastAsia="ru-RU"/>
    </w:rPr>
  </w:style>
  <w:style w:type="character" w:customStyle="1" w:styleId="2210">
    <w:name w:val="Знак Знак221"/>
    <w:locked/>
    <w:rsid w:val="002F3BC2"/>
    <w:rPr>
      <w:color w:val="000000"/>
      <w:sz w:val="24"/>
      <w:lang w:val="ru-RU" w:eastAsia="ru-RU"/>
    </w:rPr>
  </w:style>
  <w:style w:type="character" w:customStyle="1" w:styleId="291">
    <w:name w:val="Знак Знак291"/>
    <w:locked/>
    <w:rsid w:val="002F3BC2"/>
    <w:rPr>
      <w:sz w:val="16"/>
      <w:lang w:val="ru-RU" w:eastAsia="ru-RU"/>
    </w:rPr>
  </w:style>
  <w:style w:type="character" w:customStyle="1" w:styleId="251">
    <w:name w:val="Знак Знак251"/>
    <w:locked/>
    <w:rsid w:val="002F3BC2"/>
    <w:rPr>
      <w:sz w:val="24"/>
      <w:lang w:val="ru-RU" w:eastAsia="ru-RU"/>
    </w:rPr>
  </w:style>
  <w:style w:type="character" w:customStyle="1" w:styleId="281">
    <w:name w:val="Знак Знак281"/>
    <w:locked/>
    <w:rsid w:val="002F3BC2"/>
    <w:rPr>
      <w:sz w:val="16"/>
      <w:lang w:val="ru-RU" w:eastAsia="ru-RU"/>
    </w:rPr>
  </w:style>
  <w:style w:type="character" w:customStyle="1" w:styleId="2710">
    <w:name w:val="Знак Знак271"/>
    <w:locked/>
    <w:rsid w:val="002F3BC2"/>
    <w:rPr>
      <w:rFonts w:ascii="Courier New" w:hAnsi="Courier New"/>
      <w:lang w:val="ru-RU" w:eastAsia="ru-RU"/>
    </w:rPr>
  </w:style>
  <w:style w:type="character" w:customStyle="1" w:styleId="181">
    <w:name w:val="Знак Знак181"/>
    <w:locked/>
    <w:rsid w:val="002F3BC2"/>
    <w:rPr>
      <w:b/>
      <w:lang w:val="ru-RU" w:eastAsia="ru-RU"/>
    </w:rPr>
  </w:style>
  <w:style w:type="character" w:customStyle="1" w:styleId="201">
    <w:name w:val="Знак Знак201"/>
    <w:locked/>
    <w:rsid w:val="002F3BC2"/>
    <w:rPr>
      <w:rFonts w:ascii="Tahoma" w:hAnsi="Tahoma"/>
      <w:sz w:val="16"/>
      <w:lang w:val="ru-RU" w:eastAsia="ru-RU"/>
    </w:rPr>
  </w:style>
  <w:style w:type="paragraph" w:customStyle="1" w:styleId="2ff9">
    <w:name w:val="Знак Знак Знак Знак Знак Знак2"/>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F3BC2"/>
    <w:rPr>
      <w:i/>
      <w:color w:val="000000"/>
      <w:sz w:val="24"/>
      <w:lang w:eastAsia="ru-RU"/>
    </w:rPr>
  </w:style>
  <w:style w:type="paragraph" w:styleId="2ffb">
    <w:name w:val="Quote"/>
    <w:basedOn w:val="a3"/>
    <w:next w:val="a3"/>
    <w:link w:val="2ffa"/>
    <w:qFormat/>
    <w:rsid w:val="002F3BC2"/>
    <w:rPr>
      <w:rFonts w:asciiTheme="minorHAnsi" w:eastAsiaTheme="minorHAnsi" w:hAnsiTheme="minorHAnsi" w:cstheme="minorBidi"/>
      <w:i/>
      <w:color w:val="000000"/>
      <w:szCs w:val="22"/>
    </w:rPr>
  </w:style>
  <w:style w:type="character" w:customStyle="1" w:styleId="21f">
    <w:name w:val="Цитата 2 Знак1"/>
    <w:basedOn w:val="a4"/>
    <w:rsid w:val="002F3BC2"/>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F3BC2"/>
    <w:rPr>
      <w:rFonts w:cs="Times New Roman"/>
      <w:i w:val="0"/>
      <w:sz w:val="24"/>
      <w:szCs w:val="20"/>
      <w:lang w:eastAsia="ru-RU"/>
    </w:rPr>
  </w:style>
  <w:style w:type="paragraph" w:customStyle="1" w:styleId="msolistparagraph0">
    <w:name w:val="msolistparagraph"/>
    <w:basedOn w:val="a3"/>
    <w:rsid w:val="002F3BC2"/>
    <w:pPr>
      <w:spacing w:line="312" w:lineRule="auto"/>
      <w:ind w:left="720" w:firstLine="454"/>
      <w:contextualSpacing/>
      <w:jc w:val="both"/>
    </w:pPr>
  </w:style>
  <w:style w:type="character" w:customStyle="1" w:styleId="afffffffff5">
    <w:name w:val="ВЭС отступ Знак"/>
    <w:link w:val="afffffffff6"/>
    <w:locked/>
    <w:rsid w:val="002F3BC2"/>
    <w:rPr>
      <w:color w:val="000000"/>
      <w:sz w:val="24"/>
    </w:rPr>
  </w:style>
  <w:style w:type="paragraph" w:customStyle="1" w:styleId="afffffffff6">
    <w:name w:val="ВЭС отступ"/>
    <w:basedOn w:val="a3"/>
    <w:link w:val="afffffffff5"/>
    <w:rsid w:val="002F3BC2"/>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F3BC2"/>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F3BC2"/>
    <w:pPr>
      <w:spacing w:after="160" w:line="240" w:lineRule="exact"/>
    </w:pPr>
    <w:rPr>
      <w:rFonts w:ascii="Verdana" w:hAnsi="Verdana"/>
      <w:lang w:val="en-US" w:eastAsia="en-US"/>
    </w:rPr>
  </w:style>
  <w:style w:type="paragraph" w:customStyle="1" w:styleId="Li">
    <w:name w:val="Li"/>
    <w:basedOn w:val="a3"/>
    <w:rsid w:val="002F3BC2"/>
    <w:pPr>
      <w:shd w:val="clear" w:color="auto" w:fill="FFFFFF"/>
      <w:suppressAutoHyphens/>
    </w:pPr>
    <w:rPr>
      <w:lang w:eastAsia="ar-SA"/>
    </w:rPr>
  </w:style>
  <w:style w:type="paragraph" w:customStyle="1" w:styleId="afffffffff7">
    <w:name w:val="Название оглавления"/>
    <w:rsid w:val="002F3BC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F3BC2"/>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F3BC2"/>
    <w:pPr>
      <w:jc w:val="both"/>
    </w:pPr>
    <w:rPr>
      <w:kern w:val="28"/>
      <w:szCs w:val="20"/>
    </w:rPr>
  </w:style>
  <w:style w:type="paragraph" w:customStyle="1" w:styleId="Tst-question">
    <w:name w:val="Tst-question"/>
    <w:basedOn w:val="a3"/>
    <w:rsid w:val="002F3BC2"/>
    <w:pPr>
      <w:numPr>
        <w:numId w:val="18"/>
      </w:numPr>
      <w:tabs>
        <w:tab w:val="clear" w:pos="357"/>
        <w:tab w:val="left" w:pos="360"/>
      </w:tabs>
      <w:jc w:val="both"/>
    </w:pPr>
    <w:rPr>
      <w:kern w:val="28"/>
      <w:szCs w:val="20"/>
    </w:rPr>
  </w:style>
  <w:style w:type="paragraph" w:customStyle="1" w:styleId="Tst10">
    <w:name w:val="Tst_1"/>
    <w:basedOn w:val="notabstyle"/>
    <w:rsid w:val="002F3BC2"/>
    <w:pPr>
      <w:tabs>
        <w:tab w:val="left" w:pos="720"/>
      </w:tabs>
      <w:ind w:left="720" w:hanging="360"/>
    </w:pPr>
  </w:style>
  <w:style w:type="paragraph" w:customStyle="1" w:styleId="afffffffff9">
    <w:name w:val="УПЛОТНЕННЫЙ"/>
    <w:basedOn w:val="a3"/>
    <w:rsid w:val="002F3BC2"/>
    <w:pPr>
      <w:ind w:firstLine="720"/>
      <w:jc w:val="both"/>
    </w:pPr>
    <w:rPr>
      <w:spacing w:val="-4"/>
      <w:sz w:val="28"/>
      <w:szCs w:val="20"/>
    </w:rPr>
  </w:style>
  <w:style w:type="paragraph" w:customStyle="1" w:styleId="afffffffffa">
    <w:name w:val="ОСНОВНОЙ"/>
    <w:basedOn w:val="a3"/>
    <w:rsid w:val="002F3BC2"/>
    <w:pPr>
      <w:autoSpaceDE w:val="0"/>
      <w:autoSpaceDN w:val="0"/>
      <w:adjustRightInd w:val="0"/>
      <w:ind w:firstLine="720"/>
      <w:jc w:val="both"/>
    </w:pPr>
    <w:rPr>
      <w:sz w:val="28"/>
      <w:szCs w:val="20"/>
    </w:rPr>
  </w:style>
  <w:style w:type="paragraph" w:customStyle="1" w:styleId="simple">
    <w:name w:val="simple"/>
    <w:basedOn w:val="a3"/>
    <w:rsid w:val="002F3BC2"/>
    <w:pPr>
      <w:spacing w:before="100" w:beforeAutospacing="1" w:after="100" w:afterAutospacing="1"/>
    </w:pPr>
  </w:style>
  <w:style w:type="paragraph" w:customStyle="1" w:styleId="uj">
    <w:name w:val="uj"/>
    <w:basedOn w:val="a3"/>
    <w:rsid w:val="002F3BC2"/>
    <w:pPr>
      <w:spacing w:before="100" w:beforeAutospacing="1" w:after="100" w:afterAutospacing="1"/>
    </w:pPr>
  </w:style>
  <w:style w:type="paragraph" w:customStyle="1" w:styleId="a4cxspmiddle">
    <w:name w:val="a4cxspmiddle"/>
    <w:basedOn w:val="a3"/>
    <w:rsid w:val="002F3BC2"/>
    <w:pPr>
      <w:spacing w:before="100" w:beforeAutospacing="1" w:after="100" w:afterAutospacing="1"/>
    </w:pPr>
    <w:rPr>
      <w:color w:val="000000"/>
    </w:rPr>
  </w:style>
  <w:style w:type="paragraph" w:customStyle="1" w:styleId="Style56">
    <w:name w:val="Style56"/>
    <w:basedOn w:val="a3"/>
    <w:rsid w:val="002F3BC2"/>
    <w:pPr>
      <w:widowControl w:val="0"/>
      <w:autoSpaceDE w:val="0"/>
      <w:autoSpaceDN w:val="0"/>
      <w:adjustRightInd w:val="0"/>
      <w:spacing w:line="194" w:lineRule="exact"/>
    </w:pPr>
  </w:style>
  <w:style w:type="paragraph" w:customStyle="1" w:styleId="otstup">
    <w:name w:val="otstup"/>
    <w:basedOn w:val="a3"/>
    <w:rsid w:val="002F3BC2"/>
    <w:pPr>
      <w:spacing w:before="100" w:beforeAutospacing="1" w:after="100" w:afterAutospacing="1"/>
    </w:pPr>
  </w:style>
  <w:style w:type="paragraph" w:customStyle="1" w:styleId="1fffff0">
    <w:name w:val="Схема документа1"/>
    <w:basedOn w:val="a3"/>
    <w:rsid w:val="002F3BC2"/>
    <w:pPr>
      <w:shd w:val="clear" w:color="auto" w:fill="000080"/>
    </w:pPr>
    <w:rPr>
      <w:rFonts w:ascii="Tahoma" w:hAnsi="Tahoma" w:cs="Tahoma"/>
      <w:sz w:val="20"/>
      <w:szCs w:val="20"/>
      <w:lang w:eastAsia="zh-CN"/>
    </w:rPr>
  </w:style>
  <w:style w:type="paragraph" w:customStyle="1" w:styleId="BodyText1">
    <w:name w:val="Body Text1"/>
    <w:basedOn w:val="Normal1"/>
    <w:rsid w:val="002F3BC2"/>
    <w:pPr>
      <w:widowControl/>
      <w:spacing w:line="360" w:lineRule="auto"/>
    </w:pPr>
    <w:rPr>
      <w:sz w:val="24"/>
    </w:rPr>
  </w:style>
  <w:style w:type="paragraph" w:customStyle="1" w:styleId="BodyText211">
    <w:name w:val="Body Text 211"/>
    <w:basedOn w:val="a3"/>
    <w:rsid w:val="002F3BC2"/>
    <w:pPr>
      <w:spacing w:line="360" w:lineRule="auto"/>
      <w:jc w:val="both"/>
    </w:pPr>
    <w:rPr>
      <w:szCs w:val="20"/>
    </w:rPr>
  </w:style>
  <w:style w:type="paragraph" w:customStyle="1" w:styleId="ListParagraph1">
    <w:name w:val="List Paragraph1"/>
    <w:basedOn w:val="a3"/>
    <w:link w:val="ListParagraphChar1"/>
    <w:rsid w:val="002F3BC2"/>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F3BC2"/>
    <w:rPr>
      <w:rFonts w:ascii="Calibri" w:eastAsia="Times New Roman" w:hAnsi="Calibri" w:cs="Times New Roman"/>
      <w:lang w:eastAsia="ru-RU"/>
    </w:rPr>
  </w:style>
  <w:style w:type="paragraph" w:customStyle="1" w:styleId="BodyText31">
    <w:name w:val="Body Text 31"/>
    <w:basedOn w:val="Normal1"/>
    <w:rsid w:val="002F3BC2"/>
    <w:pPr>
      <w:widowControl/>
      <w:jc w:val="both"/>
    </w:pPr>
    <w:rPr>
      <w:i/>
      <w:sz w:val="26"/>
    </w:rPr>
  </w:style>
  <w:style w:type="character" w:customStyle="1" w:styleId="1010">
    <w:name w:val="Знак Знак101"/>
    <w:locked/>
    <w:rsid w:val="002F3BC2"/>
    <w:rPr>
      <w:rFonts w:ascii="PragmaticaCTT" w:hAnsi="PragmaticaCTT"/>
      <w:sz w:val="24"/>
      <w:lang w:val="ru-RU" w:eastAsia="ru-RU"/>
    </w:rPr>
  </w:style>
  <w:style w:type="character" w:customStyle="1" w:styleId="4110">
    <w:name w:val="Знак Знак411"/>
    <w:locked/>
    <w:rsid w:val="002F3BC2"/>
    <w:rPr>
      <w:rFonts w:ascii="Arial" w:hAnsi="Arial"/>
      <w:b/>
      <w:i/>
      <w:sz w:val="28"/>
      <w:lang w:val="ru-RU" w:eastAsia="en-US"/>
    </w:rPr>
  </w:style>
  <w:style w:type="character" w:customStyle="1" w:styleId="1100">
    <w:name w:val="Знак Знак110"/>
    <w:rsid w:val="002F3BC2"/>
    <w:rPr>
      <w:rFonts w:ascii="Arial" w:hAnsi="Arial"/>
      <w:b/>
      <w:sz w:val="36"/>
      <w:lang w:val="ru-RU" w:eastAsia="en-US"/>
    </w:rPr>
  </w:style>
  <w:style w:type="character" w:customStyle="1" w:styleId="415">
    <w:name w:val="Заголовок 4 Знак1"/>
    <w:locked/>
    <w:rsid w:val="002F3BC2"/>
    <w:rPr>
      <w:rFonts w:ascii="Times New Roman" w:eastAsia="Times New Roman" w:hAnsi="Times New Roman"/>
      <w:b/>
      <w:sz w:val="28"/>
      <w:lang w:eastAsia="ru-RU"/>
    </w:rPr>
  </w:style>
  <w:style w:type="character" w:styleId="afffffffffb">
    <w:name w:val="Intense Emphasis"/>
    <w:qFormat/>
    <w:rsid w:val="002F3BC2"/>
    <w:rPr>
      <w:b/>
      <w:i/>
      <w:color w:val="4F81BD"/>
    </w:rPr>
  </w:style>
  <w:style w:type="character" w:styleId="afffffffffc">
    <w:name w:val="Subtle Reference"/>
    <w:qFormat/>
    <w:rsid w:val="002F3BC2"/>
    <w:rPr>
      <w:smallCaps/>
      <w:color w:val="C0504D"/>
      <w:u w:val="single"/>
    </w:rPr>
  </w:style>
  <w:style w:type="character" w:styleId="afffffffffd">
    <w:name w:val="Intense Reference"/>
    <w:qFormat/>
    <w:rsid w:val="002F3BC2"/>
    <w:rPr>
      <w:b/>
      <w:smallCaps/>
      <w:color w:val="C0504D"/>
      <w:spacing w:val="5"/>
      <w:u w:val="single"/>
    </w:rPr>
  </w:style>
  <w:style w:type="character" w:styleId="afffffffffe">
    <w:name w:val="Book Title"/>
    <w:qFormat/>
    <w:rsid w:val="002F3BC2"/>
    <w:rPr>
      <w:b/>
      <w:smallCaps/>
      <w:spacing w:val="5"/>
    </w:rPr>
  </w:style>
  <w:style w:type="character" w:customStyle="1" w:styleId="612">
    <w:name w:val="Заголовок 6 Знак1"/>
    <w:rsid w:val="002F3BC2"/>
    <w:rPr>
      <w:b/>
      <w:sz w:val="22"/>
      <w:lang w:val="ru-RU" w:eastAsia="ru-RU"/>
    </w:rPr>
  </w:style>
  <w:style w:type="character" w:customStyle="1" w:styleId="712">
    <w:name w:val="Заголовок 7 Знак1"/>
    <w:rsid w:val="002F3BC2"/>
    <w:rPr>
      <w:sz w:val="24"/>
      <w:lang w:val="ru-RU" w:eastAsia="ru-RU"/>
    </w:rPr>
  </w:style>
  <w:style w:type="character" w:customStyle="1" w:styleId="813">
    <w:name w:val="Заголовок 8 Знак1"/>
    <w:rsid w:val="002F3BC2"/>
    <w:rPr>
      <w:rFonts w:ascii="Calibri" w:hAnsi="Calibri"/>
      <w:i/>
      <w:sz w:val="24"/>
      <w:lang w:val="ru-RU" w:eastAsia="en-US"/>
    </w:rPr>
  </w:style>
  <w:style w:type="character" w:customStyle="1" w:styleId="911">
    <w:name w:val="Заголовок 9 Знак1"/>
    <w:rsid w:val="002F3BC2"/>
    <w:rPr>
      <w:rFonts w:ascii="Arial" w:hAnsi="Arial"/>
      <w:sz w:val="22"/>
      <w:lang w:val="ru-RU" w:eastAsia="ru-RU"/>
    </w:rPr>
  </w:style>
  <w:style w:type="character" w:customStyle="1" w:styleId="tbb121">
    <w:name w:val="tbb121"/>
    <w:rsid w:val="002F3BC2"/>
    <w:rPr>
      <w:rFonts w:ascii="Arial" w:hAnsi="Arial"/>
      <w:b/>
      <w:color w:val="000000"/>
      <w:sz w:val="18"/>
      <w:u w:val="none"/>
    </w:rPr>
  </w:style>
  <w:style w:type="character" w:customStyle="1" w:styleId="tbl121">
    <w:name w:val="tbl121"/>
    <w:rsid w:val="002F3BC2"/>
    <w:rPr>
      <w:rFonts w:ascii="Tahoma" w:hAnsi="Tahoma"/>
      <w:color w:val="000000"/>
      <w:sz w:val="18"/>
      <w:u w:val="none"/>
    </w:rPr>
  </w:style>
  <w:style w:type="character" w:customStyle="1" w:styleId="em11">
    <w:name w:val="em11"/>
    <w:rsid w:val="002F3BC2"/>
    <w:rPr>
      <w:b/>
      <w:sz w:val="24"/>
    </w:rPr>
  </w:style>
  <w:style w:type="character" w:customStyle="1" w:styleId="8pt">
    <w:name w:val="Основной текст + 8 pt"/>
    <w:rsid w:val="002F3BC2"/>
    <w:rPr>
      <w:rFonts w:ascii="Times New Roman" w:eastAsia="Times New Roman" w:hAnsi="Times New Roman"/>
      <w:spacing w:val="0"/>
      <w:sz w:val="16"/>
    </w:rPr>
  </w:style>
  <w:style w:type="character" w:customStyle="1" w:styleId="7pt">
    <w:name w:val="Основной текст + 7 pt"/>
    <w:rsid w:val="002F3BC2"/>
    <w:rPr>
      <w:rFonts w:ascii="Times New Roman" w:eastAsia="Times New Roman" w:hAnsi="Times New Roman"/>
      <w:spacing w:val="0"/>
      <w:sz w:val="14"/>
    </w:rPr>
  </w:style>
  <w:style w:type="character" w:customStyle="1" w:styleId="10pt0">
    <w:name w:val="Основной текст + 10 pt"/>
    <w:rsid w:val="002F3BC2"/>
    <w:rPr>
      <w:rFonts w:ascii="Times New Roman" w:eastAsia="Times New Roman" w:hAnsi="Times New Roman"/>
      <w:b/>
      <w:spacing w:val="0"/>
      <w:sz w:val="20"/>
    </w:rPr>
  </w:style>
  <w:style w:type="character" w:customStyle="1" w:styleId="5pt">
    <w:name w:val="Основной текст + 5 pt"/>
    <w:rsid w:val="002F3BC2"/>
    <w:rPr>
      <w:rFonts w:ascii="Times New Roman" w:eastAsia="Times New Roman" w:hAnsi="Times New Roman"/>
      <w:spacing w:val="10"/>
      <w:sz w:val="10"/>
    </w:rPr>
  </w:style>
  <w:style w:type="character" w:customStyle="1" w:styleId="9pt">
    <w:name w:val="Основной текст + 9 pt"/>
    <w:rsid w:val="002F3BC2"/>
    <w:rPr>
      <w:rFonts w:ascii="Times New Roman" w:eastAsia="Times New Roman" w:hAnsi="Times New Roman"/>
      <w:spacing w:val="0"/>
      <w:sz w:val="18"/>
    </w:rPr>
  </w:style>
  <w:style w:type="character" w:customStyle="1" w:styleId="TimesNewRoman0">
    <w:name w:val="Основной текст + Times New Roman"/>
    <w:rsid w:val="002F3BC2"/>
    <w:rPr>
      <w:rFonts w:ascii="Times New Roman" w:eastAsia="Times New Roman" w:hAnsi="Times New Roman"/>
      <w:spacing w:val="0"/>
      <w:sz w:val="21"/>
    </w:rPr>
  </w:style>
  <w:style w:type="character" w:customStyle="1" w:styleId="WW-9pt">
    <w:name w:val="WW-Основной текст + 9 pt"/>
    <w:rsid w:val="002F3BC2"/>
    <w:rPr>
      <w:rFonts w:ascii="Times New Roman" w:eastAsia="Times New Roman" w:hAnsi="Times New Roman"/>
      <w:spacing w:val="0"/>
      <w:sz w:val="18"/>
    </w:rPr>
  </w:style>
  <w:style w:type="character" w:customStyle="1" w:styleId="FontStyle124">
    <w:name w:val="Font Style124"/>
    <w:rsid w:val="002F3BC2"/>
    <w:rPr>
      <w:rFonts w:ascii="Times New Roman" w:hAnsi="Times New Roman"/>
      <w:b/>
      <w:sz w:val="18"/>
    </w:rPr>
  </w:style>
  <w:style w:type="character" w:customStyle="1" w:styleId="red">
    <w:name w:val="red"/>
    <w:rsid w:val="002F3BC2"/>
    <w:rPr>
      <w:rFonts w:cs="Times New Roman"/>
    </w:rPr>
  </w:style>
  <w:style w:type="character" w:customStyle="1" w:styleId="msosubtleemphasis0">
    <w:name w:val="msosubtleemphasis"/>
    <w:rsid w:val="002F3BC2"/>
    <w:rPr>
      <w:i/>
      <w:color w:val="808080"/>
    </w:rPr>
  </w:style>
  <w:style w:type="character" w:customStyle="1" w:styleId="FontStyle120">
    <w:name w:val="Font Style120"/>
    <w:rsid w:val="002F3BC2"/>
    <w:rPr>
      <w:rFonts w:ascii="Times New Roman" w:hAnsi="Times New Roman"/>
      <w:b/>
      <w:sz w:val="26"/>
    </w:rPr>
  </w:style>
  <w:style w:type="character" w:customStyle="1" w:styleId="FontStyle121">
    <w:name w:val="Font Style121"/>
    <w:rsid w:val="002F3BC2"/>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F3BC2"/>
    <w:pPr>
      <w:spacing w:after="160" w:line="240" w:lineRule="exact"/>
    </w:pPr>
    <w:rPr>
      <w:rFonts w:ascii="Verdana" w:hAnsi="Verdana"/>
      <w:lang w:val="en-US" w:eastAsia="en-US"/>
    </w:rPr>
  </w:style>
  <w:style w:type="character" w:customStyle="1" w:styleId="font0">
    <w:name w:val="font0"/>
    <w:rsid w:val="002F3BC2"/>
    <w:rPr>
      <w:rFonts w:cs="Times New Roman"/>
    </w:rPr>
  </w:style>
  <w:style w:type="character" w:customStyle="1" w:styleId="s3">
    <w:name w:val="s3"/>
    <w:rsid w:val="002F3BC2"/>
  </w:style>
  <w:style w:type="character" w:customStyle="1" w:styleId="FontStyle46">
    <w:name w:val="Font Style46"/>
    <w:rsid w:val="002F3BC2"/>
    <w:rPr>
      <w:rFonts w:ascii="Times New Roman" w:hAnsi="Times New Roman"/>
      <w:b/>
      <w:sz w:val="30"/>
    </w:rPr>
  </w:style>
  <w:style w:type="character" w:customStyle="1" w:styleId="newstitle">
    <w:name w:val="news_title"/>
    <w:rsid w:val="002F3BC2"/>
    <w:rPr>
      <w:rFonts w:cs="Times New Roman"/>
    </w:rPr>
  </w:style>
  <w:style w:type="character" w:customStyle="1" w:styleId="s1">
    <w:name w:val="s1"/>
    <w:rsid w:val="002F3BC2"/>
  </w:style>
  <w:style w:type="paragraph" w:customStyle="1" w:styleId="31b">
    <w:name w:val="Знак31"/>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F3BC2"/>
    <w:rPr>
      <w:b/>
      <w:sz w:val="2"/>
      <w:bdr w:val="single" w:sz="6" w:space="0" w:color="0000FF"/>
      <w:shd w:val="clear" w:color="auto" w:fill="CCCCFF"/>
    </w:rPr>
  </w:style>
  <w:style w:type="character" w:customStyle="1" w:styleId="FontStyle264">
    <w:name w:val="Font Style264"/>
    <w:rsid w:val="002F3BC2"/>
    <w:rPr>
      <w:rFonts w:ascii="Franklin Gothic Demi" w:hAnsi="Franklin Gothic Demi"/>
      <w:b/>
      <w:sz w:val="22"/>
    </w:rPr>
  </w:style>
  <w:style w:type="character" w:customStyle="1" w:styleId="FontStyle260">
    <w:name w:val="Font Style260"/>
    <w:rsid w:val="002F3BC2"/>
    <w:rPr>
      <w:rFonts w:ascii="Franklin Gothic Demi" w:hAnsi="Franklin Gothic Demi"/>
      <w:b/>
      <w:sz w:val="26"/>
    </w:rPr>
  </w:style>
  <w:style w:type="character" w:customStyle="1" w:styleId="FontStyle426">
    <w:name w:val="Font Style426"/>
    <w:rsid w:val="002F3BC2"/>
    <w:rPr>
      <w:rFonts w:ascii="Times New Roman" w:hAnsi="Times New Roman"/>
      <w:color w:val="000000"/>
      <w:sz w:val="20"/>
    </w:rPr>
  </w:style>
  <w:style w:type="character" w:customStyle="1" w:styleId="FontStyle707">
    <w:name w:val="Font Style707"/>
    <w:rsid w:val="002F3BC2"/>
    <w:rPr>
      <w:rFonts w:ascii="Bookman Old Style" w:hAnsi="Bookman Old Style"/>
      <w:color w:val="000000"/>
      <w:sz w:val="16"/>
    </w:rPr>
  </w:style>
  <w:style w:type="character" w:customStyle="1" w:styleId="FontStyle679">
    <w:name w:val="Font Style679"/>
    <w:rsid w:val="002F3BC2"/>
    <w:rPr>
      <w:rFonts w:ascii="Times New Roman" w:hAnsi="Times New Roman"/>
      <w:i/>
      <w:color w:val="000000"/>
      <w:sz w:val="20"/>
    </w:rPr>
  </w:style>
  <w:style w:type="character" w:customStyle="1" w:styleId="FontStyle695">
    <w:name w:val="Font Style695"/>
    <w:rsid w:val="002F3BC2"/>
    <w:rPr>
      <w:rFonts w:ascii="Times New Roman" w:hAnsi="Times New Roman"/>
      <w:b/>
      <w:color w:val="000000"/>
      <w:sz w:val="16"/>
    </w:rPr>
  </w:style>
  <w:style w:type="character" w:customStyle="1" w:styleId="FontStyle527">
    <w:name w:val="Font Style527"/>
    <w:rsid w:val="002F3BC2"/>
    <w:rPr>
      <w:rFonts w:ascii="Times New Roman" w:hAnsi="Times New Roman"/>
      <w:b/>
      <w:color w:val="000000"/>
      <w:sz w:val="16"/>
    </w:rPr>
  </w:style>
  <w:style w:type="character" w:customStyle="1" w:styleId="FontStyle236">
    <w:name w:val="Font Style236"/>
    <w:rsid w:val="002F3BC2"/>
    <w:rPr>
      <w:rFonts w:ascii="Times New Roman" w:hAnsi="Times New Roman"/>
      <w:color w:val="000000"/>
      <w:sz w:val="20"/>
    </w:rPr>
  </w:style>
  <w:style w:type="character" w:customStyle="1" w:styleId="FontStyle719">
    <w:name w:val="Font Style719"/>
    <w:rsid w:val="002F3BC2"/>
    <w:rPr>
      <w:rFonts w:ascii="Bookman Old Style" w:hAnsi="Bookman Old Style"/>
      <w:b/>
      <w:color w:val="000000"/>
      <w:sz w:val="16"/>
    </w:rPr>
  </w:style>
  <w:style w:type="character" w:customStyle="1" w:styleId="FontStyle720">
    <w:name w:val="Font Style720"/>
    <w:rsid w:val="002F3BC2"/>
    <w:rPr>
      <w:rFonts w:ascii="Tahoma" w:hAnsi="Tahoma"/>
      <w:color w:val="000000"/>
      <w:sz w:val="14"/>
    </w:rPr>
  </w:style>
  <w:style w:type="character" w:customStyle="1" w:styleId="FontStyle815">
    <w:name w:val="Font Style815"/>
    <w:rsid w:val="002F3BC2"/>
    <w:rPr>
      <w:rFonts w:ascii="Bookman Old Style" w:hAnsi="Bookman Old Style"/>
      <w:color w:val="000000"/>
      <w:sz w:val="16"/>
    </w:rPr>
  </w:style>
  <w:style w:type="character" w:customStyle="1" w:styleId="FontStyle106">
    <w:name w:val="Font Style106"/>
    <w:rsid w:val="002F3BC2"/>
    <w:rPr>
      <w:rFonts w:ascii="Times New Roman" w:hAnsi="Times New Roman"/>
      <w:color w:val="000000"/>
      <w:sz w:val="24"/>
    </w:rPr>
  </w:style>
  <w:style w:type="character" w:customStyle="1" w:styleId="FontStyle122">
    <w:name w:val="Font Style122"/>
    <w:rsid w:val="002F3BC2"/>
    <w:rPr>
      <w:rFonts w:ascii="Times New Roman" w:hAnsi="Times New Roman"/>
      <w:color w:val="000000"/>
      <w:sz w:val="22"/>
    </w:rPr>
  </w:style>
  <w:style w:type="character" w:customStyle="1" w:styleId="146pt">
    <w:name w:val="Основной текст (14) + 6 pt"/>
    <w:rsid w:val="002F3BC2"/>
    <w:rPr>
      <w:rFonts w:ascii="Times New Roman" w:hAnsi="Times New Roman"/>
      <w:sz w:val="12"/>
      <w:shd w:val="clear" w:color="auto" w:fill="FFFFFF"/>
    </w:rPr>
  </w:style>
  <w:style w:type="character" w:customStyle="1" w:styleId="listing-desc">
    <w:name w:val="listing-desc"/>
    <w:rsid w:val="002F3BC2"/>
  </w:style>
  <w:style w:type="character" w:customStyle="1" w:styleId="FontStyle436">
    <w:name w:val="Font Style436"/>
    <w:rsid w:val="002F3BC2"/>
    <w:rPr>
      <w:rFonts w:ascii="Times New Roman" w:hAnsi="Times New Roman"/>
      <w:b/>
      <w:sz w:val="18"/>
    </w:rPr>
  </w:style>
  <w:style w:type="character" w:customStyle="1" w:styleId="FontStyle434">
    <w:name w:val="Font Style434"/>
    <w:rsid w:val="002F3BC2"/>
    <w:rPr>
      <w:rFonts w:ascii="Times New Roman" w:hAnsi="Times New Roman"/>
      <w:sz w:val="18"/>
    </w:rPr>
  </w:style>
  <w:style w:type="character" w:customStyle="1" w:styleId="912">
    <w:name w:val="Знак Знак91"/>
    <w:locked/>
    <w:rsid w:val="002F3BC2"/>
    <w:rPr>
      <w:rFonts w:ascii="Cambria" w:eastAsia="Times New Roman" w:hAnsi="Cambria"/>
      <w:b/>
      <w:color w:val="4F81BD"/>
      <w:sz w:val="26"/>
      <w:lang w:val="ru-RU" w:eastAsia="en-US"/>
    </w:rPr>
  </w:style>
  <w:style w:type="character" w:customStyle="1" w:styleId="532">
    <w:name w:val="Знак Знак53"/>
    <w:locked/>
    <w:rsid w:val="002F3BC2"/>
    <w:rPr>
      <w:b/>
      <w:caps/>
      <w:sz w:val="24"/>
      <w:lang w:val="ru-RU" w:eastAsia="ru-RU"/>
    </w:rPr>
  </w:style>
  <w:style w:type="character" w:customStyle="1" w:styleId="2ffd">
    <w:name w:val="Основной текст Знак Знак Знак2"/>
    <w:locked/>
    <w:rsid w:val="002F3BC2"/>
    <w:rPr>
      <w:sz w:val="24"/>
      <w:lang w:val="ru-RU" w:eastAsia="ru-RU"/>
    </w:rPr>
  </w:style>
  <w:style w:type="character" w:customStyle="1" w:styleId="FontStyle126">
    <w:name w:val="Font Style126"/>
    <w:rsid w:val="002F3BC2"/>
    <w:rPr>
      <w:rFonts w:ascii="Times New Roman" w:hAnsi="Times New Roman"/>
      <w:color w:val="000000"/>
      <w:sz w:val="20"/>
    </w:rPr>
  </w:style>
  <w:style w:type="character" w:customStyle="1" w:styleId="1310">
    <w:name w:val="Знак Знак131"/>
    <w:locked/>
    <w:rsid w:val="002F3BC2"/>
    <w:rPr>
      <w:color w:val="000000"/>
      <w:sz w:val="24"/>
    </w:rPr>
  </w:style>
  <w:style w:type="character" w:customStyle="1" w:styleId="1110">
    <w:name w:val="Знак Знак111"/>
    <w:locked/>
    <w:rsid w:val="002F3BC2"/>
    <w:rPr>
      <w:sz w:val="24"/>
    </w:rPr>
  </w:style>
  <w:style w:type="character" w:customStyle="1" w:styleId="231">
    <w:name w:val="Знак Знак231"/>
    <w:locked/>
    <w:rsid w:val="002F3BC2"/>
    <w:rPr>
      <w:sz w:val="24"/>
      <w:lang w:val="ru-RU" w:eastAsia="ru-RU"/>
    </w:rPr>
  </w:style>
  <w:style w:type="character" w:customStyle="1" w:styleId="5311">
    <w:name w:val="Знак Знак531"/>
    <w:locked/>
    <w:rsid w:val="002F3BC2"/>
    <w:rPr>
      <w:b/>
      <w:caps/>
      <w:sz w:val="24"/>
      <w:lang w:val="ru-RU" w:eastAsia="ru-RU"/>
    </w:rPr>
  </w:style>
  <w:style w:type="character" w:customStyle="1" w:styleId="1510">
    <w:name w:val="Знак Знак151"/>
    <w:rsid w:val="002F3BC2"/>
    <w:rPr>
      <w:rFonts w:ascii="Times New Roman" w:eastAsia="Times New Roman" w:hAnsi="Times New Roman"/>
      <w:sz w:val="24"/>
      <w:lang w:eastAsia="ru-RU"/>
    </w:rPr>
  </w:style>
  <w:style w:type="character" w:customStyle="1" w:styleId="461">
    <w:name w:val="Знак Знак46"/>
    <w:locked/>
    <w:rsid w:val="002F3BC2"/>
    <w:rPr>
      <w:rFonts w:ascii="Arial" w:hAnsi="Arial"/>
      <w:b/>
      <w:i/>
      <w:sz w:val="28"/>
      <w:lang w:val="ru-RU" w:eastAsia="en-US"/>
    </w:rPr>
  </w:style>
  <w:style w:type="character" w:customStyle="1" w:styleId="171">
    <w:name w:val="Знак Знак171"/>
    <w:locked/>
    <w:rsid w:val="002F3BC2"/>
    <w:rPr>
      <w:i/>
      <w:sz w:val="24"/>
      <w:lang w:val="ru-RU" w:eastAsia="ru-RU"/>
    </w:rPr>
  </w:style>
  <w:style w:type="paragraph" w:customStyle="1" w:styleId="rvps4">
    <w:name w:val="rvps4"/>
    <w:basedOn w:val="a3"/>
    <w:rsid w:val="002F3BC2"/>
    <w:pPr>
      <w:jc w:val="both"/>
    </w:pPr>
  </w:style>
  <w:style w:type="character" w:customStyle="1" w:styleId="3f7">
    <w:name w:val="3 ступень Знак"/>
    <w:link w:val="3f8"/>
    <w:locked/>
    <w:rsid w:val="002F3BC2"/>
    <w:rPr>
      <w:rFonts w:ascii="BodoniCTT" w:hAnsi="BodoniCTT"/>
      <w:b/>
    </w:rPr>
  </w:style>
  <w:style w:type="paragraph" w:customStyle="1" w:styleId="3f8">
    <w:name w:val="3 ступень"/>
    <w:basedOn w:val="a3"/>
    <w:link w:val="3f7"/>
    <w:rsid w:val="002F3BC2"/>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F3BC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F3BC2"/>
    <w:pPr>
      <w:spacing w:before="100" w:beforeAutospacing="1" w:after="100" w:afterAutospacing="1"/>
    </w:pPr>
  </w:style>
  <w:style w:type="paragraph" w:customStyle="1" w:styleId="p4">
    <w:name w:val="p4"/>
    <w:basedOn w:val="a3"/>
    <w:rsid w:val="002F3BC2"/>
    <w:pPr>
      <w:spacing w:before="100" w:beforeAutospacing="1" w:after="100" w:afterAutospacing="1"/>
    </w:pPr>
  </w:style>
  <w:style w:type="character" w:customStyle="1" w:styleId="rvts6">
    <w:name w:val="rvts6"/>
    <w:rsid w:val="002F3BC2"/>
    <w:rPr>
      <w:rFonts w:ascii="Times New Roman" w:hAnsi="Times New Roman"/>
      <w:sz w:val="28"/>
    </w:rPr>
  </w:style>
  <w:style w:type="character" w:customStyle="1" w:styleId="3917">
    <w:name w:val="3917"/>
    <w:rsid w:val="002F3BC2"/>
    <w:rPr>
      <w:rFonts w:cs="Times New Roman"/>
    </w:rPr>
  </w:style>
  <w:style w:type="character" w:customStyle="1" w:styleId="epm">
    <w:name w:val="epm"/>
    <w:rsid w:val="002F3BC2"/>
  </w:style>
  <w:style w:type="character" w:customStyle="1" w:styleId="affffffffff">
    <w:name w:val="Стиль Зеленый"/>
    <w:rsid w:val="002F3BC2"/>
    <w:rPr>
      <w:color w:val="00B050"/>
      <w:spacing w:val="0"/>
    </w:rPr>
  </w:style>
  <w:style w:type="character" w:customStyle="1" w:styleId="s10">
    <w:name w:val="s_10"/>
    <w:rsid w:val="002F3BC2"/>
    <w:rPr>
      <w:rFonts w:cs="Times New Roman"/>
    </w:rPr>
  </w:style>
  <w:style w:type="character" w:customStyle="1" w:styleId="s5">
    <w:name w:val="s5"/>
    <w:rsid w:val="002F3BC2"/>
    <w:rPr>
      <w:rFonts w:cs="Times New Roman"/>
    </w:rPr>
  </w:style>
  <w:style w:type="character" w:customStyle="1" w:styleId="sz12">
    <w:name w:val="sz12"/>
    <w:rsid w:val="002F3BC2"/>
    <w:rPr>
      <w:rFonts w:cs="Times New Roman"/>
    </w:rPr>
  </w:style>
  <w:style w:type="character" w:customStyle="1" w:styleId="s6">
    <w:name w:val="s6"/>
    <w:rsid w:val="002F3BC2"/>
    <w:rPr>
      <w:rFonts w:cs="Times New Roman"/>
    </w:rPr>
  </w:style>
  <w:style w:type="character" w:customStyle="1" w:styleId="11d">
    <w:name w:val="Знак1 Знак Знак1"/>
    <w:locked/>
    <w:rsid w:val="002F3BC2"/>
    <w:rPr>
      <w:rFonts w:ascii="Times New Roman" w:eastAsia="Times New Roman" w:hAnsi="Times New Roman"/>
      <w:sz w:val="24"/>
      <w:lang w:eastAsia="ru-RU"/>
    </w:rPr>
  </w:style>
  <w:style w:type="character" w:customStyle="1" w:styleId="4610">
    <w:name w:val="Знак Знак461"/>
    <w:locked/>
    <w:rsid w:val="002F3BC2"/>
    <w:rPr>
      <w:b/>
      <w:sz w:val="27"/>
      <w:lang w:val="ru-RU" w:eastAsia="ru-RU"/>
    </w:rPr>
  </w:style>
  <w:style w:type="character" w:customStyle="1" w:styleId="481">
    <w:name w:val="Знак Знак48"/>
    <w:locked/>
    <w:rsid w:val="002F3BC2"/>
    <w:rPr>
      <w:b/>
      <w:sz w:val="27"/>
      <w:lang w:val="ru-RU" w:eastAsia="ru-RU"/>
    </w:rPr>
  </w:style>
  <w:style w:type="character" w:customStyle="1" w:styleId="441">
    <w:name w:val="Знак Знак44"/>
    <w:locked/>
    <w:rsid w:val="002F3BC2"/>
    <w:rPr>
      <w:sz w:val="24"/>
    </w:rPr>
  </w:style>
  <w:style w:type="character" w:customStyle="1" w:styleId="514">
    <w:name w:val="Знак Знак51"/>
    <w:locked/>
    <w:rsid w:val="002F3BC2"/>
    <w:rPr>
      <w:b/>
      <w:sz w:val="27"/>
      <w:lang w:val="ru-RU" w:eastAsia="ru-RU"/>
    </w:rPr>
  </w:style>
  <w:style w:type="character" w:customStyle="1" w:styleId="431">
    <w:name w:val="Знак Знак43"/>
    <w:locked/>
    <w:rsid w:val="002F3BC2"/>
    <w:rPr>
      <w:color w:val="000000"/>
      <w:sz w:val="24"/>
      <w:lang w:eastAsia="ru-RU"/>
    </w:rPr>
  </w:style>
  <w:style w:type="paragraph" w:customStyle="1" w:styleId="Style39">
    <w:name w:val="Style3"/>
    <w:basedOn w:val="a3"/>
    <w:rsid w:val="002F3BC2"/>
    <w:pPr>
      <w:widowControl w:val="0"/>
      <w:autoSpaceDE w:val="0"/>
      <w:autoSpaceDN w:val="0"/>
      <w:adjustRightInd w:val="0"/>
      <w:spacing w:line="259" w:lineRule="exact"/>
      <w:ind w:firstLine="542"/>
      <w:jc w:val="both"/>
    </w:pPr>
  </w:style>
  <w:style w:type="character" w:customStyle="1" w:styleId="421">
    <w:name w:val="Знак Знак42"/>
    <w:rsid w:val="002F3BC2"/>
    <w:rPr>
      <w:rFonts w:ascii="Times New Roman" w:eastAsia="Times New Roman" w:hAnsi="Times New Roman"/>
      <w:sz w:val="16"/>
    </w:rPr>
  </w:style>
  <w:style w:type="character" w:customStyle="1" w:styleId="490">
    <w:name w:val="Знак Знак49"/>
    <w:rsid w:val="002F3BC2"/>
    <w:rPr>
      <w:rFonts w:ascii="Times New Roman" w:eastAsia="Times New Roman" w:hAnsi="Times New Roman"/>
      <w:b/>
      <w:caps/>
      <w:sz w:val="24"/>
      <w:lang w:eastAsia="ru-RU"/>
    </w:rPr>
  </w:style>
  <w:style w:type="character" w:customStyle="1" w:styleId="471">
    <w:name w:val="Знак Знак47"/>
    <w:rsid w:val="002F3BC2"/>
    <w:rPr>
      <w:rFonts w:ascii="Times New Roman" w:eastAsia="Times New Roman" w:hAnsi="Times New Roman"/>
      <w:b/>
      <w:sz w:val="27"/>
      <w:lang w:eastAsia="ru-RU"/>
    </w:rPr>
  </w:style>
  <w:style w:type="character" w:customStyle="1" w:styleId="451">
    <w:name w:val="Знак Знак45"/>
    <w:rsid w:val="002F3BC2"/>
    <w:rPr>
      <w:rFonts w:ascii="Times New Roman" w:eastAsia="Times New Roman" w:hAnsi="Times New Roman"/>
      <w:b/>
      <w:i/>
      <w:sz w:val="26"/>
      <w:lang w:eastAsia="ru-RU"/>
    </w:rPr>
  </w:style>
  <w:style w:type="character" w:customStyle="1" w:styleId="1fffff1">
    <w:name w:val="Заголовок №1_"/>
    <w:link w:val="1fffff2"/>
    <w:locked/>
    <w:rsid w:val="002F3BC2"/>
    <w:rPr>
      <w:sz w:val="23"/>
      <w:shd w:val="clear" w:color="auto" w:fill="FFFFFF"/>
    </w:rPr>
  </w:style>
  <w:style w:type="paragraph" w:customStyle="1" w:styleId="1fffff2">
    <w:name w:val="Заголовок №1"/>
    <w:basedOn w:val="a3"/>
    <w:link w:val="1fffff1"/>
    <w:rsid w:val="002F3BC2"/>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F3BC2"/>
    <w:rPr>
      <w:rFonts w:ascii="Times New Roman" w:hAnsi="Times New Roman"/>
      <w:spacing w:val="0"/>
      <w:sz w:val="20"/>
    </w:rPr>
  </w:style>
  <w:style w:type="character" w:customStyle="1" w:styleId="c7">
    <w:name w:val="c7"/>
    <w:rsid w:val="002F3BC2"/>
    <w:rPr>
      <w:rFonts w:cs="Times New Roman"/>
    </w:rPr>
  </w:style>
  <w:style w:type="character" w:customStyle="1" w:styleId="affffffffff0">
    <w:name w:val="полужирный"/>
    <w:rsid w:val="002F3BC2"/>
    <w:rPr>
      <w:rFonts w:ascii="Times New Roman" w:hAnsi="Times New Roman"/>
      <w:b/>
      <w:color w:val="auto"/>
      <w:sz w:val="24"/>
    </w:rPr>
  </w:style>
  <w:style w:type="paragraph" w:customStyle="1" w:styleId="ipara">
    <w:name w:val="ipara"/>
    <w:basedOn w:val="a3"/>
    <w:rsid w:val="002F3BC2"/>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F3BC2"/>
    <w:rPr>
      <w:rFonts w:ascii="Times New Roman" w:hAnsi="Times New Roman"/>
      <w:b/>
      <w:i/>
      <w:sz w:val="24"/>
    </w:rPr>
  </w:style>
  <w:style w:type="character" w:customStyle="1" w:styleId="743">
    <w:name w:val="Основной текст (7)43"/>
    <w:rsid w:val="002F3BC2"/>
    <w:rPr>
      <w:rFonts w:ascii="Times New Roman" w:hAnsi="Times New Roman"/>
      <w:spacing w:val="0"/>
      <w:sz w:val="20"/>
    </w:rPr>
  </w:style>
  <w:style w:type="paragraph" w:customStyle="1" w:styleId="affffffffff1">
    <w:name w:val="Разработчик"/>
    <w:basedOn w:val="a3"/>
    <w:rsid w:val="002F3BC2"/>
    <w:pPr>
      <w:jc w:val="both"/>
    </w:pPr>
    <w:rPr>
      <w:b/>
      <w:sz w:val="20"/>
    </w:rPr>
  </w:style>
  <w:style w:type="character" w:customStyle="1" w:styleId="533">
    <w:name w:val="Знак5 Знак Знак3"/>
    <w:locked/>
    <w:rsid w:val="002F3BC2"/>
    <w:rPr>
      <w:sz w:val="16"/>
    </w:rPr>
  </w:style>
  <w:style w:type="character" w:customStyle="1" w:styleId="500">
    <w:name w:val="Знак Знак50"/>
    <w:locked/>
    <w:rsid w:val="002F3BC2"/>
    <w:rPr>
      <w:b/>
      <w:sz w:val="28"/>
      <w:lang w:val="ru-RU" w:eastAsia="ru-RU"/>
    </w:rPr>
  </w:style>
  <w:style w:type="character" w:customStyle="1" w:styleId="521">
    <w:name w:val="Знак Знак52"/>
    <w:rsid w:val="002F3BC2"/>
    <w:rPr>
      <w:rFonts w:ascii="Arial" w:eastAsia="Times New Roman" w:hAnsi="Arial"/>
      <w:b/>
      <w:i/>
      <w:sz w:val="28"/>
    </w:rPr>
  </w:style>
  <w:style w:type="paragraph" w:customStyle="1" w:styleId="p7">
    <w:name w:val="p7"/>
    <w:basedOn w:val="a3"/>
    <w:rsid w:val="002F3BC2"/>
    <w:pPr>
      <w:spacing w:before="100" w:beforeAutospacing="1" w:after="100" w:afterAutospacing="1"/>
    </w:pPr>
  </w:style>
  <w:style w:type="paragraph" w:customStyle="1" w:styleId="p9">
    <w:name w:val="p9"/>
    <w:basedOn w:val="a3"/>
    <w:rsid w:val="002F3BC2"/>
    <w:pPr>
      <w:spacing w:before="100" w:beforeAutospacing="1" w:after="100" w:afterAutospacing="1"/>
    </w:pPr>
  </w:style>
  <w:style w:type="paragraph" w:customStyle="1" w:styleId="p6">
    <w:name w:val="p6"/>
    <w:basedOn w:val="a3"/>
    <w:rsid w:val="002F3BC2"/>
    <w:pPr>
      <w:spacing w:before="100" w:beforeAutospacing="1" w:after="100" w:afterAutospacing="1"/>
    </w:pPr>
  </w:style>
  <w:style w:type="paragraph" w:customStyle="1" w:styleId="p8">
    <w:name w:val="p8"/>
    <w:basedOn w:val="a3"/>
    <w:rsid w:val="002F3BC2"/>
    <w:pPr>
      <w:spacing w:before="100" w:beforeAutospacing="1" w:after="100" w:afterAutospacing="1"/>
    </w:pPr>
  </w:style>
  <w:style w:type="paragraph" w:customStyle="1" w:styleId="11e">
    <w:name w:val="Цитата11"/>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F3BC2"/>
    <w:rPr>
      <w:sz w:val="28"/>
      <w:szCs w:val="20"/>
    </w:rPr>
  </w:style>
  <w:style w:type="paragraph" w:customStyle="1" w:styleId="1fffff3">
    <w:name w:val="Верхний колонтитул1"/>
    <w:basedOn w:val="a3"/>
    <w:rsid w:val="002F3BC2"/>
    <w:pPr>
      <w:tabs>
        <w:tab w:val="center" w:pos="4153"/>
        <w:tab w:val="right" w:pos="8306"/>
      </w:tabs>
    </w:pPr>
    <w:rPr>
      <w:rFonts w:ascii="Arial" w:hAnsi="Arial"/>
      <w:szCs w:val="20"/>
    </w:rPr>
  </w:style>
  <w:style w:type="paragraph" w:customStyle="1" w:styleId="31c">
    <w:name w:val="Заголовок 31"/>
    <w:basedOn w:val="1ff"/>
    <w:next w:val="1ff"/>
    <w:rsid w:val="002F3BC2"/>
    <w:pPr>
      <w:keepNext/>
      <w:widowControl/>
      <w:tabs>
        <w:tab w:val="left" w:pos="643"/>
      </w:tabs>
      <w:spacing w:before="0" w:after="0"/>
      <w:outlineLvl w:val="2"/>
    </w:pPr>
  </w:style>
  <w:style w:type="paragraph" w:customStyle="1" w:styleId="3111">
    <w:name w:val="Основной текст 311"/>
    <w:basedOn w:val="a3"/>
    <w:rsid w:val="002F3BC2"/>
    <w:pPr>
      <w:spacing w:after="120"/>
    </w:pPr>
    <w:rPr>
      <w:sz w:val="16"/>
      <w:szCs w:val="16"/>
      <w:lang w:eastAsia="zh-CN"/>
    </w:rPr>
  </w:style>
  <w:style w:type="character" w:customStyle="1" w:styleId="QuoteChar2">
    <w:name w:val="Quote Char2"/>
    <w:link w:val="Quote1"/>
    <w:locked/>
    <w:rsid w:val="002F3BC2"/>
    <w:rPr>
      <w:rFonts w:ascii="Calibri" w:hAnsi="Calibri"/>
      <w:i/>
      <w:color w:val="000000"/>
      <w:sz w:val="24"/>
    </w:rPr>
  </w:style>
  <w:style w:type="paragraph" w:customStyle="1" w:styleId="Quote1">
    <w:name w:val="Quote1"/>
    <w:basedOn w:val="a3"/>
    <w:next w:val="a3"/>
    <w:link w:val="QuoteChar2"/>
    <w:rsid w:val="002F3BC2"/>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F3BC2"/>
    <w:rPr>
      <w:rFonts w:ascii="Calibri" w:hAnsi="Calibri"/>
      <w:b/>
      <w:i/>
      <w:color w:val="4F81BD"/>
      <w:sz w:val="24"/>
    </w:rPr>
  </w:style>
  <w:style w:type="paragraph" w:customStyle="1" w:styleId="IntenseQuote1">
    <w:name w:val="Intense Quote1"/>
    <w:basedOn w:val="a3"/>
    <w:next w:val="a3"/>
    <w:link w:val="IntenseQuoteChar2"/>
    <w:rsid w:val="002F3BC2"/>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F3BC2"/>
    <w:pPr>
      <w:spacing w:before="100" w:beforeAutospacing="1" w:after="100" w:afterAutospacing="1"/>
    </w:pPr>
  </w:style>
  <w:style w:type="character" w:customStyle="1" w:styleId="ipa">
    <w:name w:val="ipa"/>
    <w:rsid w:val="002F3BC2"/>
  </w:style>
  <w:style w:type="character" w:customStyle="1" w:styleId="fliesstext">
    <w:name w:val="fliesstext"/>
    <w:rsid w:val="002F3BC2"/>
  </w:style>
  <w:style w:type="character" w:customStyle="1" w:styleId="skypec2ctextspan">
    <w:name w:val="skype_c2c_text_span"/>
    <w:rsid w:val="002F3BC2"/>
  </w:style>
  <w:style w:type="paragraph" w:customStyle="1" w:styleId="style140">
    <w:name w:val="style14"/>
    <w:basedOn w:val="a3"/>
    <w:rsid w:val="002F3BC2"/>
    <w:pPr>
      <w:spacing w:before="100" w:beforeAutospacing="1" w:after="100" w:afterAutospacing="1"/>
    </w:pPr>
  </w:style>
  <w:style w:type="character" w:customStyle="1" w:styleId="w">
    <w:name w:val="w"/>
    <w:rsid w:val="002F3BC2"/>
    <w:rPr>
      <w:rFonts w:cs="Times New Roman"/>
    </w:rPr>
  </w:style>
  <w:style w:type="character" w:customStyle="1" w:styleId="selectionindex">
    <w:name w:val="selection_index"/>
    <w:rsid w:val="002F3BC2"/>
    <w:rPr>
      <w:rFonts w:cs="Times New Roman"/>
    </w:rPr>
  </w:style>
  <w:style w:type="character" w:customStyle="1" w:styleId="citecrochet">
    <w:name w:val="cite_crochet"/>
    <w:rsid w:val="002F3BC2"/>
    <w:rPr>
      <w:rFonts w:cs="Times New Roman"/>
    </w:rPr>
  </w:style>
  <w:style w:type="character" w:customStyle="1" w:styleId="hoverable">
    <w:name w:val="hoverable"/>
    <w:rsid w:val="002F3BC2"/>
    <w:rPr>
      <w:rFonts w:cs="Times New Roman"/>
    </w:rPr>
  </w:style>
  <w:style w:type="character" w:customStyle="1" w:styleId="3f9">
    <w:name w:val="Основной текст Знак3"/>
    <w:locked/>
    <w:rsid w:val="002F3BC2"/>
    <w:rPr>
      <w:sz w:val="24"/>
    </w:rPr>
  </w:style>
  <w:style w:type="character" w:customStyle="1" w:styleId="s15122">
    <w:name w:val="s15122"/>
    <w:rsid w:val="002F3BC2"/>
    <w:rPr>
      <w:rFonts w:cs="Times New Roman"/>
    </w:rPr>
  </w:style>
  <w:style w:type="character" w:customStyle="1" w:styleId="shorttext">
    <w:name w:val="short_text"/>
    <w:rsid w:val="002F3BC2"/>
    <w:rPr>
      <w:rFonts w:cs="Times New Roman"/>
    </w:rPr>
  </w:style>
  <w:style w:type="character" w:customStyle="1" w:styleId="CommentTextChar1">
    <w:name w:val="Comment Text Char1"/>
    <w:semiHidden/>
    <w:rsid w:val="002F3BC2"/>
    <w:rPr>
      <w:rFonts w:ascii="Times New Roman" w:hAnsi="Times New Roman"/>
    </w:rPr>
  </w:style>
  <w:style w:type="character" w:customStyle="1" w:styleId="125">
    <w:name w:val="Знак1 Знак Знак2"/>
    <w:aliases w:val="Основной текст Знак Знак4"/>
    <w:locked/>
    <w:rsid w:val="002F3BC2"/>
    <w:rPr>
      <w:sz w:val="24"/>
    </w:rPr>
  </w:style>
  <w:style w:type="character" w:customStyle="1" w:styleId="540">
    <w:name w:val="Знак Знак54"/>
    <w:rsid w:val="002F3BC2"/>
    <w:rPr>
      <w:rFonts w:ascii="Arial" w:hAnsi="Arial"/>
      <w:b/>
      <w:sz w:val="26"/>
    </w:rPr>
  </w:style>
  <w:style w:type="character" w:customStyle="1" w:styleId="Heading12">
    <w:name w:val="Heading 12 Знак Знак"/>
    <w:rsid w:val="002F3BC2"/>
    <w:rPr>
      <w:rFonts w:ascii="Courier New" w:hAnsi="Courier New"/>
    </w:rPr>
  </w:style>
  <w:style w:type="character" w:customStyle="1" w:styleId="600">
    <w:name w:val="Знак Знак60"/>
    <w:rsid w:val="002F3BC2"/>
    <w:rPr>
      <w:b/>
      <w:sz w:val="28"/>
    </w:rPr>
  </w:style>
  <w:style w:type="character" w:customStyle="1" w:styleId="59">
    <w:name w:val="Знак Знак59"/>
    <w:rsid w:val="002F3BC2"/>
    <w:rPr>
      <w:b/>
      <w:i/>
      <w:sz w:val="26"/>
    </w:rPr>
  </w:style>
  <w:style w:type="character" w:customStyle="1" w:styleId="580">
    <w:name w:val="Знак Знак58"/>
    <w:rsid w:val="002F3BC2"/>
    <w:rPr>
      <w:b/>
      <w:sz w:val="22"/>
      <w:lang w:val="ru-RU" w:eastAsia="ru-RU"/>
    </w:rPr>
  </w:style>
  <w:style w:type="character" w:customStyle="1" w:styleId="570">
    <w:name w:val="Знак Знак57"/>
    <w:rsid w:val="002F3BC2"/>
    <w:rPr>
      <w:sz w:val="24"/>
      <w:lang w:val="ru-RU" w:eastAsia="ru-RU"/>
    </w:rPr>
  </w:style>
  <w:style w:type="character" w:customStyle="1" w:styleId="560">
    <w:name w:val="Знак Знак56"/>
    <w:rsid w:val="002F3BC2"/>
    <w:rPr>
      <w:rFonts w:ascii="Calibri" w:hAnsi="Calibri"/>
      <w:i/>
      <w:sz w:val="24"/>
      <w:lang w:eastAsia="en-US"/>
    </w:rPr>
  </w:style>
  <w:style w:type="character" w:customStyle="1" w:styleId="550">
    <w:name w:val="Знак Знак55"/>
    <w:rsid w:val="002F3BC2"/>
    <w:rPr>
      <w:rFonts w:ascii="Arial" w:hAnsi="Arial"/>
      <w:sz w:val="22"/>
      <w:lang w:val="ru-RU" w:eastAsia="ru-RU"/>
    </w:rPr>
  </w:style>
  <w:style w:type="character" w:customStyle="1" w:styleId="6110">
    <w:name w:val="Знак Знак611"/>
    <w:locked/>
    <w:rsid w:val="002F3BC2"/>
    <w:rPr>
      <w:sz w:val="24"/>
    </w:rPr>
  </w:style>
  <w:style w:type="character" w:customStyle="1" w:styleId="1fffff4">
    <w:name w:val="Основной текст Знак Знак Знак1"/>
    <w:rsid w:val="002F3BC2"/>
    <w:rPr>
      <w:sz w:val="24"/>
    </w:rPr>
  </w:style>
  <w:style w:type="paragraph" w:customStyle="1" w:styleId="0">
    <w:name w:val="Стиль По левому краю Первая строка:  0 см"/>
    <w:basedOn w:val="a3"/>
    <w:rsid w:val="002F3BC2"/>
    <w:pPr>
      <w:contextualSpacing/>
    </w:pPr>
    <w:rPr>
      <w:sz w:val="28"/>
      <w:szCs w:val="20"/>
      <w:lang w:eastAsia="en-US"/>
    </w:rPr>
  </w:style>
  <w:style w:type="character" w:customStyle="1" w:styleId="4310">
    <w:name w:val="Знак Знак431"/>
    <w:locked/>
    <w:rsid w:val="002F3BC2"/>
    <w:rPr>
      <w:sz w:val="24"/>
    </w:rPr>
  </w:style>
  <w:style w:type="character" w:customStyle="1" w:styleId="501">
    <w:name w:val="Знак Знак501"/>
    <w:locked/>
    <w:rsid w:val="002F3BC2"/>
    <w:rPr>
      <w:b/>
      <w:sz w:val="28"/>
      <w:lang w:val="ru-RU" w:eastAsia="ru-RU"/>
    </w:rPr>
  </w:style>
  <w:style w:type="character" w:customStyle="1" w:styleId="5110">
    <w:name w:val="Знак Знак511"/>
    <w:locked/>
    <w:rsid w:val="002F3BC2"/>
    <w:rPr>
      <w:b/>
      <w:sz w:val="27"/>
      <w:lang w:val="ru-RU" w:eastAsia="ru-RU"/>
    </w:rPr>
  </w:style>
  <w:style w:type="character" w:customStyle="1" w:styleId="4210">
    <w:name w:val="Знак Знак421"/>
    <w:locked/>
    <w:rsid w:val="002F3BC2"/>
    <w:rPr>
      <w:color w:val="000000"/>
      <w:sz w:val="24"/>
      <w:lang w:val="ru-RU" w:eastAsia="ru-RU"/>
    </w:rPr>
  </w:style>
  <w:style w:type="character" w:customStyle="1" w:styleId="4410">
    <w:name w:val="Знак Знак441"/>
    <w:rsid w:val="002F3BC2"/>
    <w:rPr>
      <w:sz w:val="24"/>
      <w:lang w:val="ru-RU" w:eastAsia="ru-RU"/>
    </w:rPr>
  </w:style>
  <w:style w:type="character" w:customStyle="1" w:styleId="5210">
    <w:name w:val="Знак Знак521"/>
    <w:rsid w:val="002F3BC2"/>
    <w:rPr>
      <w:rFonts w:ascii="Arial" w:eastAsia="Times New Roman" w:hAnsi="Arial"/>
      <w:b/>
      <w:i/>
      <w:sz w:val="28"/>
    </w:rPr>
  </w:style>
  <w:style w:type="character" w:customStyle="1" w:styleId="maintxt">
    <w:name w:val="maintxt"/>
    <w:rsid w:val="002F3BC2"/>
  </w:style>
  <w:style w:type="character" w:customStyle="1" w:styleId="FontStyle135">
    <w:name w:val="Font Style135"/>
    <w:rsid w:val="002F3BC2"/>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F3BC2"/>
    <w:rPr>
      <w:sz w:val="24"/>
      <w:lang w:val="ru-RU" w:eastAsia="ru-RU"/>
    </w:rPr>
  </w:style>
  <w:style w:type="character" w:customStyle="1" w:styleId="a30">
    <w:name w:val="a3"/>
    <w:rsid w:val="002F3BC2"/>
  </w:style>
  <w:style w:type="character" w:customStyle="1" w:styleId="formula">
    <w:name w:val="formula"/>
    <w:rsid w:val="002F3BC2"/>
  </w:style>
  <w:style w:type="character" w:customStyle="1" w:styleId="style170">
    <w:name w:val="style17"/>
    <w:rsid w:val="002F3BC2"/>
  </w:style>
  <w:style w:type="character" w:customStyle="1" w:styleId="style230">
    <w:name w:val="style23"/>
    <w:rsid w:val="002F3BC2"/>
  </w:style>
  <w:style w:type="character" w:customStyle="1" w:styleId="Heading7Char">
    <w:name w:val="Heading 7 Char"/>
    <w:locked/>
    <w:rsid w:val="002F3BC2"/>
    <w:rPr>
      <w:rFonts w:ascii="Times New Roman" w:hAnsi="Times New Roman"/>
      <w:sz w:val="24"/>
      <w:lang w:eastAsia="ru-RU"/>
    </w:rPr>
  </w:style>
  <w:style w:type="character" w:customStyle="1" w:styleId="Heading9Char">
    <w:name w:val="Heading 9 Char"/>
    <w:locked/>
    <w:rsid w:val="002F3BC2"/>
    <w:rPr>
      <w:rFonts w:ascii="Arial" w:hAnsi="Arial"/>
      <w:lang w:eastAsia="ru-RU"/>
    </w:rPr>
  </w:style>
  <w:style w:type="character" w:customStyle="1" w:styleId="HeaderChar">
    <w:name w:val="Header Char"/>
    <w:locked/>
    <w:rsid w:val="002F3BC2"/>
    <w:rPr>
      <w:sz w:val="24"/>
      <w:lang w:eastAsia="ru-RU"/>
    </w:rPr>
  </w:style>
  <w:style w:type="character" w:customStyle="1" w:styleId="SubtitleChar">
    <w:name w:val="Subtitle Char"/>
    <w:locked/>
    <w:rsid w:val="002F3BC2"/>
    <w:rPr>
      <w:rFonts w:ascii="Cambria" w:hAnsi="Cambria"/>
      <w:sz w:val="24"/>
    </w:rPr>
  </w:style>
  <w:style w:type="character" w:customStyle="1" w:styleId="TitleChar1">
    <w:name w:val="Title Char1"/>
    <w:locked/>
    <w:rsid w:val="002F3BC2"/>
    <w:rPr>
      <w:rFonts w:ascii="Cambria" w:hAnsi="Cambria"/>
      <w:b/>
      <w:kern w:val="28"/>
      <w:sz w:val="32"/>
    </w:rPr>
  </w:style>
  <w:style w:type="character" w:customStyle="1" w:styleId="CommentSubjectChar">
    <w:name w:val="Comment Subject Char"/>
    <w:semiHidden/>
    <w:locked/>
    <w:rsid w:val="002F3BC2"/>
    <w:rPr>
      <w:b/>
      <w:lang w:eastAsia="ru-RU"/>
    </w:rPr>
  </w:style>
  <w:style w:type="character" w:customStyle="1" w:styleId="FontStyle29">
    <w:name w:val="Font Style29"/>
    <w:rsid w:val="002F3BC2"/>
    <w:rPr>
      <w:rFonts w:ascii="Times New Roman" w:hAnsi="Times New Roman"/>
      <w:sz w:val="26"/>
    </w:rPr>
  </w:style>
  <w:style w:type="character" w:customStyle="1" w:styleId="small1">
    <w:name w:val="small1"/>
    <w:rsid w:val="002F3BC2"/>
  </w:style>
  <w:style w:type="character" w:customStyle="1" w:styleId="answer-source">
    <w:name w:val="answer-source"/>
    <w:rsid w:val="002F3BC2"/>
  </w:style>
  <w:style w:type="character" w:customStyle="1" w:styleId="reftag">
    <w:name w:val="reftag"/>
    <w:rsid w:val="002F3BC2"/>
  </w:style>
  <w:style w:type="character" w:customStyle="1" w:styleId="tgc">
    <w:name w:val="_tgc"/>
    <w:rsid w:val="002F3BC2"/>
  </w:style>
  <w:style w:type="character" w:customStyle="1" w:styleId="FootnoteTextChar1">
    <w:name w:val="Footnote Text Char1"/>
    <w:aliases w:val="Текст сноски Знак Знак Char1,Знак3 Знак Знак Char1"/>
    <w:semiHidden/>
    <w:rsid w:val="002F3BC2"/>
    <w:rPr>
      <w:rFonts w:ascii="Times New Roman" w:hAnsi="Times New Roman"/>
    </w:rPr>
  </w:style>
  <w:style w:type="character" w:customStyle="1" w:styleId="CommentTextChar">
    <w:name w:val="Comment Text Char"/>
    <w:semiHidden/>
    <w:locked/>
    <w:rsid w:val="002F3BC2"/>
    <w:rPr>
      <w:rFonts w:ascii="Times New Roman" w:hAnsi="Times New Roman"/>
      <w:sz w:val="20"/>
      <w:lang w:eastAsia="ru-RU"/>
    </w:rPr>
  </w:style>
  <w:style w:type="character" w:customStyle="1" w:styleId="FooterChar1">
    <w:name w:val="Footer Char1"/>
    <w:semiHidden/>
    <w:locked/>
    <w:rsid w:val="002F3BC2"/>
    <w:rPr>
      <w:sz w:val="24"/>
    </w:rPr>
  </w:style>
  <w:style w:type="character" w:customStyle="1" w:styleId="EndnoteTextChar">
    <w:name w:val="Endnote Text Char"/>
    <w:semiHidden/>
    <w:locked/>
    <w:rsid w:val="002F3BC2"/>
    <w:rPr>
      <w:color w:val="000000"/>
      <w:sz w:val="24"/>
    </w:rPr>
  </w:style>
  <w:style w:type="character" w:customStyle="1" w:styleId="MacroTextChar">
    <w:name w:val="Macro Text Char"/>
    <w:semiHidden/>
    <w:locked/>
    <w:rsid w:val="002F3BC2"/>
    <w:rPr>
      <w:rFonts w:ascii="Courier New" w:hAnsi="Courier New"/>
      <w:sz w:val="22"/>
      <w:lang w:val="en-US" w:eastAsia="en-US"/>
    </w:rPr>
  </w:style>
  <w:style w:type="character" w:customStyle="1" w:styleId="BodyTextFirstIndentChar">
    <w:name w:val="Body Text First Indent Char"/>
    <w:semiHidden/>
    <w:locked/>
    <w:rsid w:val="002F3BC2"/>
    <w:rPr>
      <w:rFonts w:ascii="PragmaticaCTT" w:hAnsi="PragmaticaCTT"/>
      <w:sz w:val="24"/>
      <w:lang w:eastAsia="ru-RU"/>
    </w:rPr>
  </w:style>
  <w:style w:type="character" w:customStyle="1" w:styleId="BodyTextFirstIndent2Char">
    <w:name w:val="Body Text First Indent 2 Char"/>
    <w:semiHidden/>
    <w:locked/>
    <w:rsid w:val="002F3BC2"/>
    <w:rPr>
      <w:rFonts w:ascii="PragmaticaCTT" w:hAnsi="PragmaticaCTT"/>
      <w:sz w:val="24"/>
      <w:lang w:eastAsia="ru-RU"/>
    </w:rPr>
  </w:style>
  <w:style w:type="character" w:customStyle="1" w:styleId="BodyText3Char1">
    <w:name w:val="Body Text 3 Char1"/>
    <w:aliases w:val="Знак5 Char1"/>
    <w:semiHidden/>
    <w:rsid w:val="002F3BC2"/>
    <w:rPr>
      <w:rFonts w:ascii="Times New Roman" w:hAnsi="Times New Roman"/>
      <w:sz w:val="16"/>
    </w:rPr>
  </w:style>
  <w:style w:type="character" w:customStyle="1" w:styleId="BodyTextIndent2Char1">
    <w:name w:val="Body Text Indent 2 Char1"/>
    <w:semiHidden/>
    <w:locked/>
    <w:rsid w:val="002F3BC2"/>
    <w:rPr>
      <w:sz w:val="24"/>
    </w:rPr>
  </w:style>
  <w:style w:type="character" w:customStyle="1" w:styleId="BodyTextIndent3Char1">
    <w:name w:val="Body Text Indent 3 Char1"/>
    <w:semiHidden/>
    <w:locked/>
    <w:rsid w:val="002F3BC2"/>
    <w:rPr>
      <w:sz w:val="16"/>
    </w:rPr>
  </w:style>
  <w:style w:type="paragraph" w:customStyle="1" w:styleId="Heading91">
    <w:name w:val="Heading 9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F3BC2"/>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F3BC2"/>
    <w:rPr>
      <w:rFonts w:ascii="Times New Roman" w:hAnsi="Times New Roman"/>
      <w:sz w:val="24"/>
    </w:rPr>
  </w:style>
  <w:style w:type="paragraph" w:customStyle="1" w:styleId="2112">
    <w:name w:val="Заголовок 211"/>
    <w:basedOn w:val="a3"/>
    <w:next w:val="a3"/>
    <w:rsid w:val="002F3BC2"/>
    <w:pPr>
      <w:keepNext/>
      <w:widowControl w:val="0"/>
      <w:jc w:val="center"/>
    </w:pPr>
    <w:rPr>
      <w:b/>
      <w:sz w:val="26"/>
      <w:szCs w:val="20"/>
    </w:rPr>
  </w:style>
  <w:style w:type="paragraph" w:customStyle="1" w:styleId="21f0">
    <w:name w:val="Текст21"/>
    <w:basedOn w:val="11a"/>
    <w:rsid w:val="002F3BC2"/>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F3BC2"/>
    <w:pPr>
      <w:keepNext/>
      <w:widowControl/>
      <w:spacing w:line="240" w:lineRule="auto"/>
      <w:ind w:firstLine="0"/>
      <w:jc w:val="left"/>
    </w:pPr>
    <w:rPr>
      <w:sz w:val="24"/>
    </w:rPr>
  </w:style>
  <w:style w:type="paragraph" w:customStyle="1" w:styleId="1fffff5">
    <w:name w:val="Без интервала1"/>
    <w:link w:val="NoSpacingChar1"/>
    <w:rsid w:val="002F3BC2"/>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F3BC2"/>
    <w:rPr>
      <w:rFonts w:ascii="Times New Roman" w:eastAsia="Times New Roman" w:hAnsi="Times New Roman" w:cs="Times New Roman"/>
      <w:sz w:val="24"/>
      <w:szCs w:val="24"/>
      <w:lang w:eastAsia="ru-RU"/>
    </w:rPr>
  </w:style>
  <w:style w:type="character" w:customStyle="1" w:styleId="DocumentMapChar1">
    <w:name w:val="Document Map Char1"/>
    <w:semiHidden/>
    <w:rsid w:val="002F3BC2"/>
    <w:rPr>
      <w:rFonts w:ascii="Times New Roman" w:hAnsi="Times New Roman"/>
      <w:sz w:val="2"/>
    </w:rPr>
  </w:style>
  <w:style w:type="character" w:customStyle="1" w:styleId="CommentSubjectChar1">
    <w:name w:val="Comment Subject Char1"/>
    <w:semiHidden/>
    <w:rsid w:val="002F3BC2"/>
    <w:rPr>
      <w:rFonts w:ascii="Times New Roman" w:hAnsi="Times New Roman"/>
      <w:b/>
      <w:caps/>
      <w:sz w:val="20"/>
      <w:lang w:eastAsia="ru-RU"/>
    </w:rPr>
  </w:style>
  <w:style w:type="character" w:customStyle="1" w:styleId="11f">
    <w:name w:val="Знак11"/>
    <w:rsid w:val="002F3BC2"/>
    <w:rPr>
      <w:rFonts w:ascii="Arial" w:hAnsi="Arial"/>
      <w:b/>
      <w:kern w:val="32"/>
      <w:sz w:val="32"/>
      <w:lang w:val="ru-RU" w:eastAsia="ru-RU"/>
    </w:rPr>
  </w:style>
  <w:style w:type="character" w:customStyle="1" w:styleId="SubtitleChar1">
    <w:name w:val="Subtitle Char1"/>
    <w:rsid w:val="002F3BC2"/>
    <w:rPr>
      <w:rFonts w:ascii="Cambria" w:eastAsia="Times New Roman" w:hAnsi="Cambria"/>
      <w:sz w:val="24"/>
    </w:rPr>
  </w:style>
  <w:style w:type="character" w:customStyle="1" w:styleId="BodyTextFirstIndentChar1">
    <w:name w:val="Body Text First Indent Char1"/>
    <w:semiHidden/>
    <w:rsid w:val="002F3BC2"/>
    <w:rPr>
      <w:rFonts w:ascii="Times New Roman" w:hAnsi="Times New Roman"/>
      <w:sz w:val="24"/>
      <w:lang w:eastAsia="ru-RU"/>
    </w:rPr>
  </w:style>
  <w:style w:type="character" w:customStyle="1" w:styleId="BodyTextFirstIndent2Char1">
    <w:name w:val="Body Text First Indent 2 Char1"/>
    <w:semiHidden/>
    <w:rsid w:val="002F3BC2"/>
    <w:rPr>
      <w:rFonts w:ascii="Times New Roman" w:hAnsi="Times New Roman"/>
      <w:sz w:val="24"/>
      <w:lang w:eastAsia="ru-RU"/>
    </w:rPr>
  </w:style>
  <w:style w:type="character" w:customStyle="1" w:styleId="EndnoteTextChar1">
    <w:name w:val="Endnote Text Char1"/>
    <w:semiHidden/>
    <w:rsid w:val="002F3BC2"/>
    <w:rPr>
      <w:rFonts w:ascii="Times New Roman" w:hAnsi="Times New Roman"/>
    </w:rPr>
  </w:style>
  <w:style w:type="character" w:customStyle="1" w:styleId="IntenseQuoteChar1">
    <w:name w:val="Intense Quote Char1"/>
    <w:rsid w:val="002F3BC2"/>
    <w:rPr>
      <w:rFonts w:ascii="Times New Roman" w:hAnsi="Times New Roman"/>
      <w:b/>
      <w:i/>
      <w:color w:val="4F81BD"/>
      <w:sz w:val="24"/>
    </w:rPr>
  </w:style>
  <w:style w:type="character" w:customStyle="1" w:styleId="1fffff6">
    <w:name w:val="Выделенная цитата Знак1"/>
    <w:rsid w:val="002F3BC2"/>
    <w:rPr>
      <w:b/>
      <w:i/>
      <w:color w:val="4F81BD"/>
      <w:sz w:val="24"/>
    </w:rPr>
  </w:style>
  <w:style w:type="paragraph" w:customStyle="1" w:styleId="ledge1">
    <w:name w:val="ledge1"/>
    <w:basedOn w:val="a3"/>
    <w:rsid w:val="002F3BC2"/>
    <w:pPr>
      <w:spacing w:before="100" w:beforeAutospacing="1" w:after="100" w:afterAutospacing="1" w:line="360" w:lineRule="atLeast"/>
      <w:jc w:val="both"/>
    </w:pPr>
  </w:style>
  <w:style w:type="character" w:customStyle="1" w:styleId="rubric2">
    <w:name w:val="rubric2"/>
    <w:rsid w:val="002F3BC2"/>
    <w:rPr>
      <w:shd w:val="clear" w:color="auto" w:fill="FFFFFF"/>
    </w:rPr>
  </w:style>
  <w:style w:type="paragraph" w:customStyle="1" w:styleId="WW-Normal">
    <w:name w:val="WW-Normal"/>
    <w:rsid w:val="002F3BC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F3BC2"/>
    <w:rPr>
      <w:color w:val="000000"/>
      <w:sz w:val="20"/>
    </w:rPr>
  </w:style>
  <w:style w:type="character" w:customStyle="1" w:styleId="A31">
    <w:name w:val="A3"/>
    <w:rsid w:val="002F3BC2"/>
    <w:rPr>
      <w:b/>
      <w:color w:val="000000"/>
      <w:sz w:val="30"/>
    </w:rPr>
  </w:style>
  <w:style w:type="character" w:customStyle="1" w:styleId="713">
    <w:name w:val="Знак Знак71"/>
    <w:rsid w:val="002F3BC2"/>
    <w:rPr>
      <w:sz w:val="16"/>
      <w:lang w:val="ru-RU" w:eastAsia="ru-RU"/>
    </w:rPr>
  </w:style>
  <w:style w:type="character" w:customStyle="1" w:styleId="161">
    <w:name w:val="Знак Знак161"/>
    <w:rsid w:val="002F3BC2"/>
    <w:rPr>
      <w:rFonts w:ascii="Cambria" w:hAnsi="Cambria"/>
      <w:b/>
      <w:kern w:val="32"/>
      <w:sz w:val="32"/>
    </w:rPr>
  </w:style>
  <w:style w:type="paragraph" w:customStyle="1" w:styleId="228">
    <w:name w:val="Основной текст 22"/>
    <w:basedOn w:val="a3"/>
    <w:rsid w:val="002F3BC2"/>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F3BC2"/>
    <w:pPr>
      <w:spacing w:after="200" w:line="276" w:lineRule="auto"/>
      <w:ind w:left="720"/>
    </w:pPr>
    <w:rPr>
      <w:rFonts w:ascii="Calibri" w:hAnsi="Calibri"/>
      <w:sz w:val="22"/>
      <w:szCs w:val="22"/>
      <w:lang w:eastAsia="en-US"/>
    </w:rPr>
  </w:style>
  <w:style w:type="character" w:customStyle="1" w:styleId="241">
    <w:name w:val="Знак Знак241"/>
    <w:rsid w:val="002F3BC2"/>
    <w:rPr>
      <w:rFonts w:ascii="Times New Roman" w:hAnsi="Times New Roman"/>
      <w:b/>
      <w:i/>
      <w:sz w:val="26"/>
    </w:rPr>
  </w:style>
  <w:style w:type="character" w:customStyle="1" w:styleId="1fffff7">
    <w:name w:val="Замещающий текст1"/>
    <w:rsid w:val="002F3BC2"/>
    <w:rPr>
      <w:color w:val="808080"/>
    </w:rPr>
  </w:style>
  <w:style w:type="paragraph" w:customStyle="1" w:styleId="11f0">
    <w:name w:val="Основной текст11"/>
    <w:basedOn w:val="a3"/>
    <w:semiHidden/>
    <w:rsid w:val="002F3BC2"/>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F3BC2"/>
    <w:pPr>
      <w:spacing w:after="160" w:line="240" w:lineRule="exact"/>
    </w:pPr>
    <w:rPr>
      <w:rFonts w:ascii="Verdana" w:hAnsi="Verdana"/>
      <w:lang w:val="en-US" w:eastAsia="en-US"/>
    </w:rPr>
  </w:style>
  <w:style w:type="character" w:customStyle="1" w:styleId="s4">
    <w:name w:val="s4"/>
    <w:rsid w:val="002F3BC2"/>
  </w:style>
  <w:style w:type="paragraph" w:customStyle="1" w:styleId="p17">
    <w:name w:val="p17"/>
    <w:basedOn w:val="a3"/>
    <w:rsid w:val="002F3BC2"/>
    <w:pPr>
      <w:spacing w:before="100" w:beforeAutospacing="1" w:after="100" w:afterAutospacing="1"/>
    </w:pPr>
  </w:style>
  <w:style w:type="paragraph" w:customStyle="1" w:styleId="p21">
    <w:name w:val="p21"/>
    <w:basedOn w:val="a3"/>
    <w:rsid w:val="002F3BC2"/>
    <w:pPr>
      <w:spacing w:before="100" w:beforeAutospacing="1" w:after="100" w:afterAutospacing="1"/>
    </w:pPr>
  </w:style>
  <w:style w:type="paragraph" w:customStyle="1" w:styleId="p5">
    <w:name w:val="p5"/>
    <w:basedOn w:val="a3"/>
    <w:rsid w:val="002F3BC2"/>
    <w:pPr>
      <w:spacing w:before="100" w:beforeAutospacing="1" w:after="100" w:afterAutospacing="1"/>
    </w:pPr>
  </w:style>
  <w:style w:type="paragraph" w:customStyle="1" w:styleId="p24">
    <w:name w:val="p24"/>
    <w:basedOn w:val="a3"/>
    <w:rsid w:val="002F3BC2"/>
    <w:pPr>
      <w:spacing w:before="100" w:beforeAutospacing="1" w:after="100" w:afterAutospacing="1"/>
    </w:pPr>
  </w:style>
  <w:style w:type="character" w:customStyle="1" w:styleId="s2">
    <w:name w:val="s2"/>
    <w:rsid w:val="002F3BC2"/>
  </w:style>
  <w:style w:type="paragraph" w:customStyle="1" w:styleId="p2">
    <w:name w:val="p2"/>
    <w:basedOn w:val="a3"/>
    <w:rsid w:val="002F3BC2"/>
    <w:pPr>
      <w:spacing w:before="100" w:beforeAutospacing="1" w:after="100" w:afterAutospacing="1"/>
    </w:pPr>
  </w:style>
  <w:style w:type="paragraph" w:customStyle="1" w:styleId="Style134">
    <w:name w:val="Style134"/>
    <w:basedOn w:val="a3"/>
    <w:rsid w:val="002F3BC2"/>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F3BC2"/>
    <w:rPr>
      <w:rFonts w:ascii="Times New Roman" w:hAnsi="Times New Roman"/>
      <w:b/>
      <w:sz w:val="24"/>
    </w:rPr>
  </w:style>
  <w:style w:type="character" w:customStyle="1" w:styleId="FontStyle58">
    <w:name w:val="Font Style58"/>
    <w:rsid w:val="002F3BC2"/>
    <w:rPr>
      <w:rFonts w:ascii="Times New Roman" w:hAnsi="Times New Roman"/>
      <w:b/>
      <w:w w:val="40"/>
      <w:sz w:val="38"/>
    </w:rPr>
  </w:style>
  <w:style w:type="character" w:customStyle="1" w:styleId="FontStyle26">
    <w:name w:val="Font Style26"/>
    <w:rsid w:val="002F3BC2"/>
    <w:rPr>
      <w:rFonts w:ascii="Times New Roman" w:hAnsi="Times New Roman"/>
      <w:sz w:val="26"/>
    </w:rPr>
  </w:style>
  <w:style w:type="paragraph" w:customStyle="1" w:styleId="affffffffff2">
    <w:name w:val="........ ..... . ........"/>
    <w:basedOn w:val="Default"/>
    <w:next w:val="Default"/>
    <w:rsid w:val="002F3BC2"/>
    <w:rPr>
      <w:color w:val="auto"/>
    </w:rPr>
  </w:style>
  <w:style w:type="paragraph" w:customStyle="1" w:styleId="affffffffff3">
    <w:name w:val="... ......"/>
    <w:basedOn w:val="Default"/>
    <w:next w:val="Default"/>
    <w:rsid w:val="002F3BC2"/>
    <w:rPr>
      <w:color w:val="auto"/>
    </w:rPr>
  </w:style>
  <w:style w:type="paragraph" w:customStyle="1" w:styleId="1fffff8">
    <w:name w:val=".....1"/>
    <w:basedOn w:val="Default"/>
    <w:next w:val="Default"/>
    <w:rsid w:val="002F3BC2"/>
    <w:rPr>
      <w:color w:val="auto"/>
    </w:rPr>
  </w:style>
  <w:style w:type="paragraph" w:customStyle="1" w:styleId="bodytext2">
    <w:name w:val="bodytext2"/>
    <w:basedOn w:val="a3"/>
    <w:rsid w:val="002F3BC2"/>
    <w:pPr>
      <w:spacing w:before="100" w:beforeAutospacing="1" w:after="100" w:afterAutospacing="1"/>
    </w:pPr>
  </w:style>
  <w:style w:type="paragraph" w:customStyle="1" w:styleId="affffffffff4">
    <w:name w:val="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F3BC2"/>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F3BC2"/>
    <w:rPr>
      <w:rFonts w:cs="Times New Roman"/>
    </w:rPr>
  </w:style>
  <w:style w:type="paragraph" w:customStyle="1" w:styleId="affffffffff5">
    <w:name w:val="ТЕКСТ"/>
    <w:basedOn w:val="afff3"/>
    <w:rsid w:val="002F3BC2"/>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F3BC2"/>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F3BC2"/>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F3BC2"/>
    <w:rPr>
      <w:rFonts w:cs="Times New Roman"/>
    </w:rPr>
  </w:style>
  <w:style w:type="paragraph" w:customStyle="1" w:styleId="affffffffff6">
    <w:name w:val="Маркированный."/>
    <w:basedOn w:val="a3"/>
    <w:rsid w:val="002F3BC2"/>
    <w:pPr>
      <w:ind w:left="1429" w:hanging="360"/>
    </w:pPr>
    <w:rPr>
      <w:szCs w:val="22"/>
      <w:lang w:eastAsia="en-US"/>
    </w:rPr>
  </w:style>
  <w:style w:type="character" w:customStyle="1" w:styleId="66">
    <w:name w:val="Знак6 Знак Знак"/>
    <w:rsid w:val="002F3BC2"/>
    <w:rPr>
      <w:sz w:val="24"/>
      <w:lang w:val="ru-RU" w:eastAsia="ru-RU"/>
    </w:rPr>
  </w:style>
  <w:style w:type="character" w:customStyle="1" w:styleId="searchterm">
    <w:name w:val="searchterm"/>
    <w:rsid w:val="002F3BC2"/>
    <w:rPr>
      <w:rFonts w:cs="Times New Roman"/>
    </w:rPr>
  </w:style>
  <w:style w:type="character" w:customStyle="1" w:styleId="HTMLAddressChar">
    <w:name w:val="HTML Address Char"/>
    <w:semiHidden/>
    <w:locked/>
    <w:rsid w:val="002F3BC2"/>
    <w:rPr>
      <w:i/>
      <w:sz w:val="24"/>
      <w:lang w:val="ru-RU" w:eastAsia="ru-RU"/>
    </w:rPr>
  </w:style>
  <w:style w:type="paragraph" w:customStyle="1" w:styleId="1fffffa">
    <w:name w:val="Обычный + полужирный+1"/>
    <w:basedOn w:val="a3"/>
    <w:rsid w:val="002F3BC2"/>
    <w:pPr>
      <w:autoSpaceDE w:val="0"/>
      <w:autoSpaceDN w:val="0"/>
      <w:adjustRightInd w:val="0"/>
      <w:ind w:firstLine="709"/>
      <w:jc w:val="both"/>
      <w:outlineLvl w:val="1"/>
    </w:pPr>
    <w:rPr>
      <w:b/>
      <w:bCs/>
    </w:rPr>
  </w:style>
  <w:style w:type="character" w:customStyle="1" w:styleId="349">
    <w:name w:val="Основной текст (3)49"/>
    <w:rsid w:val="002F3BC2"/>
    <w:rPr>
      <w:rFonts w:ascii="Times New Roman" w:hAnsi="Times New Roman"/>
      <w:spacing w:val="0"/>
      <w:sz w:val="20"/>
    </w:rPr>
  </w:style>
  <w:style w:type="character" w:customStyle="1" w:styleId="347">
    <w:name w:val="Основной текст (3)47"/>
    <w:rsid w:val="002F3BC2"/>
    <w:rPr>
      <w:rFonts w:ascii="Times New Roman" w:hAnsi="Times New Roman"/>
      <w:spacing w:val="0"/>
      <w:sz w:val="20"/>
    </w:rPr>
  </w:style>
  <w:style w:type="character" w:customStyle="1" w:styleId="345">
    <w:name w:val="Основной текст (3)45"/>
    <w:rsid w:val="002F3BC2"/>
    <w:rPr>
      <w:rFonts w:ascii="Times New Roman" w:hAnsi="Times New Roman"/>
      <w:spacing w:val="0"/>
      <w:sz w:val="20"/>
    </w:rPr>
  </w:style>
  <w:style w:type="paragraph" w:customStyle="1" w:styleId="Style211">
    <w:name w:val="Style21"/>
    <w:basedOn w:val="a3"/>
    <w:rsid w:val="002F3BC2"/>
    <w:pPr>
      <w:widowControl w:val="0"/>
      <w:autoSpaceDE w:val="0"/>
      <w:autoSpaceDN w:val="0"/>
      <w:adjustRightInd w:val="0"/>
    </w:pPr>
    <w:rPr>
      <w:rFonts w:ascii="Trebuchet MS" w:hAnsi="Trebuchet MS"/>
    </w:rPr>
  </w:style>
  <w:style w:type="character" w:customStyle="1" w:styleId="FontStyle205">
    <w:name w:val="Font Style205"/>
    <w:rsid w:val="002F3BC2"/>
    <w:rPr>
      <w:rFonts w:ascii="Times New Roman" w:hAnsi="Times New Roman"/>
      <w:color w:val="000000"/>
      <w:sz w:val="18"/>
    </w:rPr>
  </w:style>
  <w:style w:type="paragraph" w:customStyle="1" w:styleId="psection">
    <w:name w:val="psection"/>
    <w:basedOn w:val="a3"/>
    <w:rsid w:val="002F3BC2"/>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F3BC2"/>
    <w:pPr>
      <w:spacing w:after="160" w:line="240" w:lineRule="exact"/>
    </w:pPr>
    <w:rPr>
      <w:rFonts w:ascii="Verdana" w:hAnsi="Verdana" w:cs="Verdana"/>
      <w:sz w:val="20"/>
      <w:szCs w:val="20"/>
      <w:lang w:val="en-US" w:eastAsia="en-US"/>
    </w:rPr>
  </w:style>
  <w:style w:type="character" w:customStyle="1" w:styleId="mathjax1">
    <w:name w:val="mathjax1"/>
    <w:rsid w:val="002F3BC2"/>
    <w:rPr>
      <w:spacing w:val="0"/>
      <w:sz w:val="24"/>
    </w:rPr>
  </w:style>
  <w:style w:type="paragraph" w:customStyle="1" w:styleId="p22">
    <w:name w:val="p22"/>
    <w:basedOn w:val="a3"/>
    <w:rsid w:val="002F3BC2"/>
    <w:pPr>
      <w:spacing w:before="100" w:beforeAutospacing="1" w:after="100" w:afterAutospacing="1"/>
    </w:pPr>
  </w:style>
  <w:style w:type="paragraph" w:customStyle="1" w:styleId="p10">
    <w:name w:val="p10"/>
    <w:basedOn w:val="a3"/>
    <w:rsid w:val="002F3BC2"/>
    <w:pPr>
      <w:spacing w:before="100" w:beforeAutospacing="1" w:after="100" w:afterAutospacing="1"/>
    </w:pPr>
  </w:style>
  <w:style w:type="paragraph" w:customStyle="1" w:styleId="p26">
    <w:name w:val="p26"/>
    <w:basedOn w:val="a3"/>
    <w:rsid w:val="002F3BC2"/>
    <w:pPr>
      <w:spacing w:before="100" w:beforeAutospacing="1" w:after="100" w:afterAutospacing="1"/>
    </w:pPr>
  </w:style>
  <w:style w:type="character" w:customStyle="1" w:styleId="s100">
    <w:name w:val="s10"/>
    <w:rsid w:val="002F3BC2"/>
    <w:rPr>
      <w:rFonts w:cs="Times New Roman"/>
    </w:rPr>
  </w:style>
  <w:style w:type="paragraph" w:customStyle="1" w:styleId="p36">
    <w:name w:val="p36"/>
    <w:basedOn w:val="a3"/>
    <w:rsid w:val="002F3BC2"/>
    <w:pPr>
      <w:spacing w:before="100" w:beforeAutospacing="1" w:after="100" w:afterAutospacing="1"/>
    </w:pPr>
  </w:style>
  <w:style w:type="character" w:customStyle="1" w:styleId="para6">
    <w:name w:val="para6"/>
    <w:rsid w:val="002F3BC2"/>
    <w:rPr>
      <w:rFonts w:cs="Times New Roman"/>
    </w:rPr>
  </w:style>
  <w:style w:type="character" w:customStyle="1" w:styleId="3100">
    <w:name w:val="Знак Знак310"/>
    <w:locked/>
    <w:rsid w:val="002F3BC2"/>
    <w:rPr>
      <w:rFonts w:ascii="Tahoma" w:hAnsi="Tahoma" w:cs="Tahoma"/>
      <w:sz w:val="16"/>
      <w:szCs w:val="16"/>
      <w:lang w:val="ru-RU" w:eastAsia="ru-RU" w:bidi="ar-SA"/>
    </w:rPr>
  </w:style>
  <w:style w:type="paragraph" w:customStyle="1" w:styleId="eg3">
    <w:name w:val="eg3"/>
    <w:basedOn w:val="a3"/>
    <w:rsid w:val="002F3BC2"/>
    <w:pPr>
      <w:spacing w:before="100" w:beforeAutospacing="1" w:after="100" w:afterAutospacing="1"/>
    </w:pPr>
  </w:style>
  <w:style w:type="paragraph" w:customStyle="1" w:styleId="p32">
    <w:name w:val="p32"/>
    <w:basedOn w:val="a3"/>
    <w:rsid w:val="002F3BC2"/>
    <w:pPr>
      <w:spacing w:before="100" w:beforeAutospacing="1" w:after="100" w:afterAutospacing="1"/>
    </w:pPr>
  </w:style>
  <w:style w:type="character" w:customStyle="1" w:styleId="2610">
    <w:name w:val="Знак Знак261"/>
    <w:rsid w:val="002F3BC2"/>
    <w:rPr>
      <w:rFonts w:ascii="Cambria" w:eastAsia="Times New Roman" w:hAnsi="Cambria"/>
      <w:b/>
      <w:sz w:val="26"/>
    </w:rPr>
  </w:style>
  <w:style w:type="character" w:customStyle="1" w:styleId="1111">
    <w:name w:val="Знак1 Знак Знак11"/>
    <w:locked/>
    <w:rsid w:val="002F3BC2"/>
    <w:rPr>
      <w:rFonts w:ascii="Times New Roman" w:eastAsia="Times New Roman" w:hAnsi="Times New Roman"/>
      <w:sz w:val="24"/>
      <w:lang w:eastAsia="ru-RU"/>
    </w:rPr>
  </w:style>
  <w:style w:type="character" w:customStyle="1" w:styleId="4810">
    <w:name w:val="Знак Знак481"/>
    <w:locked/>
    <w:rsid w:val="002F3BC2"/>
    <w:rPr>
      <w:b/>
      <w:sz w:val="27"/>
      <w:lang w:val="ru-RU" w:eastAsia="ru-RU"/>
    </w:rPr>
  </w:style>
  <w:style w:type="character" w:customStyle="1" w:styleId="491">
    <w:name w:val="Знак Знак491"/>
    <w:rsid w:val="002F3BC2"/>
    <w:rPr>
      <w:rFonts w:ascii="Times New Roman" w:eastAsia="Times New Roman" w:hAnsi="Times New Roman"/>
      <w:b/>
      <w:caps/>
      <w:sz w:val="24"/>
      <w:lang w:eastAsia="ru-RU"/>
    </w:rPr>
  </w:style>
  <w:style w:type="character" w:customStyle="1" w:styleId="4710">
    <w:name w:val="Знак Знак471"/>
    <w:rsid w:val="002F3BC2"/>
    <w:rPr>
      <w:rFonts w:ascii="Times New Roman" w:eastAsia="Times New Roman" w:hAnsi="Times New Roman"/>
      <w:b/>
      <w:sz w:val="27"/>
      <w:lang w:eastAsia="ru-RU"/>
    </w:rPr>
  </w:style>
  <w:style w:type="character" w:customStyle="1" w:styleId="4510">
    <w:name w:val="Знак Знак451"/>
    <w:rsid w:val="002F3BC2"/>
    <w:rPr>
      <w:rFonts w:ascii="Times New Roman" w:eastAsia="Times New Roman" w:hAnsi="Times New Roman"/>
      <w:b/>
      <w:i/>
      <w:sz w:val="26"/>
      <w:lang w:eastAsia="ru-RU"/>
    </w:rPr>
  </w:style>
  <w:style w:type="character" w:customStyle="1" w:styleId="1211">
    <w:name w:val="Знак1 Знак Знак21"/>
    <w:locked/>
    <w:rsid w:val="002F3BC2"/>
    <w:rPr>
      <w:sz w:val="24"/>
    </w:rPr>
  </w:style>
  <w:style w:type="character" w:customStyle="1" w:styleId="613">
    <w:name w:val="Знак6 Знак Знак1"/>
    <w:rsid w:val="002F3BC2"/>
    <w:rPr>
      <w:sz w:val="24"/>
      <w:lang w:val="ru-RU" w:eastAsia="ru-RU"/>
    </w:rPr>
  </w:style>
  <w:style w:type="character" w:customStyle="1" w:styleId="b-material-headdate-day">
    <w:name w:val="b-material-head__date-day"/>
    <w:rsid w:val="002F3BC2"/>
    <w:rPr>
      <w:rFonts w:cs="Times New Roman"/>
    </w:rPr>
  </w:style>
  <w:style w:type="character" w:customStyle="1" w:styleId="2fff1">
    <w:name w:val="Основной текст (2)"/>
    <w:rsid w:val="002F3BC2"/>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F3BC2"/>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F3BC2"/>
    <w:rPr>
      <w:sz w:val="24"/>
      <w:szCs w:val="24"/>
      <w:lang w:val="ru-RU" w:eastAsia="ru-RU" w:bidi="hi-IN"/>
    </w:rPr>
  </w:style>
  <w:style w:type="character" w:customStyle="1" w:styleId="2fff2">
    <w:name w:val="Основной шрифт абзаца2"/>
    <w:rsid w:val="002F3BC2"/>
  </w:style>
  <w:style w:type="character" w:customStyle="1" w:styleId="492">
    <w:name w:val="Знак Знак49"/>
    <w:rsid w:val="002F3BC2"/>
    <w:rPr>
      <w:rFonts w:ascii="Times New Roman" w:eastAsia="Times New Roman" w:hAnsi="Times New Roman" w:cs="Times New Roman"/>
      <w:b/>
      <w:caps/>
      <w:sz w:val="24"/>
      <w:szCs w:val="24"/>
      <w:lang w:eastAsia="ru-RU"/>
    </w:rPr>
  </w:style>
  <w:style w:type="paragraph" w:customStyle="1" w:styleId="621">
    <w:name w:val="Заголовок 62"/>
    <w:rsid w:val="002F3BC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F3BC2"/>
    <w:rPr>
      <w:b/>
      <w:bCs/>
      <w:sz w:val="28"/>
      <w:szCs w:val="28"/>
      <w:lang w:val="ru-RU" w:eastAsia="ru-RU" w:bidi="ar-SA"/>
    </w:rPr>
  </w:style>
  <w:style w:type="character" w:customStyle="1" w:styleId="126">
    <w:name w:val="Знак1 Знак Знак2"/>
    <w:locked/>
    <w:rsid w:val="002F3BC2"/>
    <w:rPr>
      <w:sz w:val="24"/>
      <w:szCs w:val="24"/>
    </w:rPr>
  </w:style>
  <w:style w:type="character" w:customStyle="1" w:styleId="67">
    <w:name w:val="Знак6 Знак Знак"/>
    <w:rsid w:val="002F3BC2"/>
    <w:rPr>
      <w:sz w:val="24"/>
      <w:szCs w:val="24"/>
      <w:lang w:val="ru-RU" w:eastAsia="ru-RU" w:bidi="ar-SA"/>
    </w:rPr>
  </w:style>
  <w:style w:type="character" w:customStyle="1" w:styleId="PlainTextChar1">
    <w:name w:val="Plain Text Char1"/>
    <w:aliases w:val="Знак3 Char11,Heading 12 Char11"/>
    <w:semiHidden/>
    <w:rsid w:val="002F3BC2"/>
    <w:rPr>
      <w:rFonts w:ascii="Courier New" w:hAnsi="Courier New" w:cs="Courier New"/>
    </w:rPr>
  </w:style>
  <w:style w:type="character" w:customStyle="1" w:styleId="QuoteChar1">
    <w:name w:val="Quote Char1"/>
    <w:rsid w:val="002F3BC2"/>
    <w:rPr>
      <w:rFonts w:ascii="Times New Roman" w:hAnsi="Times New Roman"/>
      <w:i/>
      <w:iCs/>
      <w:color w:val="000000"/>
      <w:sz w:val="24"/>
      <w:szCs w:val="24"/>
    </w:rPr>
  </w:style>
  <w:style w:type="character" w:customStyle="1" w:styleId="1fffffb">
    <w:name w:val="Слабое выделение1"/>
    <w:rsid w:val="002F3BC2"/>
    <w:rPr>
      <w:i/>
      <w:color w:val="808080"/>
    </w:rPr>
  </w:style>
  <w:style w:type="paragraph" w:customStyle="1" w:styleId="p35">
    <w:name w:val="p35"/>
    <w:basedOn w:val="a3"/>
    <w:rsid w:val="002F3BC2"/>
    <w:pPr>
      <w:spacing w:before="100" w:beforeAutospacing="1" w:after="100" w:afterAutospacing="1"/>
    </w:pPr>
  </w:style>
  <w:style w:type="character" w:customStyle="1" w:styleId="541">
    <w:name w:val="Знак Знак54"/>
    <w:rsid w:val="002F3BC2"/>
    <w:rPr>
      <w:rFonts w:ascii="Arial" w:hAnsi="Arial"/>
      <w:b/>
      <w:bCs/>
      <w:sz w:val="26"/>
      <w:szCs w:val="26"/>
      <w:lang w:bidi="ar-SA"/>
    </w:rPr>
  </w:style>
  <w:style w:type="character" w:customStyle="1" w:styleId="670">
    <w:name w:val="Знак Знак67"/>
    <w:rsid w:val="002F3BC2"/>
    <w:rPr>
      <w:rFonts w:ascii="Arial" w:hAnsi="Arial"/>
      <w:b/>
      <w:bCs/>
      <w:sz w:val="26"/>
      <w:szCs w:val="26"/>
    </w:rPr>
  </w:style>
  <w:style w:type="character" w:customStyle="1" w:styleId="660">
    <w:name w:val="Знак Знак66"/>
    <w:rsid w:val="002F3BC2"/>
    <w:rPr>
      <w:b/>
      <w:bCs/>
      <w:sz w:val="28"/>
      <w:szCs w:val="28"/>
      <w:lang w:bidi="ar-SA"/>
    </w:rPr>
  </w:style>
  <w:style w:type="character" w:customStyle="1" w:styleId="650">
    <w:name w:val="Знак Знак65"/>
    <w:rsid w:val="002F3BC2"/>
    <w:rPr>
      <w:b/>
      <w:bCs/>
      <w:i/>
      <w:iCs/>
      <w:sz w:val="26"/>
      <w:szCs w:val="26"/>
      <w:lang w:bidi="ar-SA"/>
    </w:rPr>
  </w:style>
  <w:style w:type="character" w:customStyle="1" w:styleId="630">
    <w:name w:val="Знак Знак63"/>
    <w:rsid w:val="002F3BC2"/>
    <w:rPr>
      <w:sz w:val="24"/>
      <w:lang w:val="ru-RU" w:eastAsia="ru-RU" w:bidi="ar-SA"/>
    </w:rPr>
  </w:style>
  <w:style w:type="character" w:customStyle="1" w:styleId="622">
    <w:name w:val="Знак Знак62"/>
    <w:rsid w:val="002F3BC2"/>
    <w:rPr>
      <w:rFonts w:ascii="Calibri" w:hAnsi="Calibri"/>
      <w:i/>
      <w:iCs/>
      <w:sz w:val="24"/>
      <w:szCs w:val="24"/>
      <w:lang w:eastAsia="en-US" w:bidi="ar-SA"/>
    </w:rPr>
  </w:style>
  <w:style w:type="character" w:customStyle="1" w:styleId="614">
    <w:name w:val="Знак Знак61"/>
    <w:rsid w:val="002F3BC2"/>
    <w:rPr>
      <w:rFonts w:ascii="Arial" w:hAnsi="Arial" w:cs="Arial"/>
      <w:sz w:val="22"/>
      <w:szCs w:val="22"/>
      <w:lang w:val="ru-RU" w:eastAsia="ru-RU" w:bidi="ar-SA"/>
    </w:rPr>
  </w:style>
  <w:style w:type="character" w:customStyle="1" w:styleId="601">
    <w:name w:val="Знак Знак60"/>
    <w:rsid w:val="002F3BC2"/>
    <w:rPr>
      <w:sz w:val="16"/>
      <w:szCs w:val="16"/>
    </w:rPr>
  </w:style>
  <w:style w:type="character" w:customStyle="1" w:styleId="590">
    <w:name w:val="Знак Знак59"/>
    <w:rsid w:val="002F3BC2"/>
    <w:rPr>
      <w:sz w:val="24"/>
      <w:szCs w:val="24"/>
      <w:lang w:bidi="ar-SA"/>
    </w:rPr>
  </w:style>
  <w:style w:type="character" w:customStyle="1" w:styleId="581">
    <w:name w:val="Знак Знак58"/>
    <w:rsid w:val="002F3BC2"/>
    <w:rPr>
      <w:sz w:val="24"/>
      <w:szCs w:val="24"/>
      <w:lang w:bidi="ar-SA"/>
    </w:rPr>
  </w:style>
  <w:style w:type="character" w:customStyle="1" w:styleId="571">
    <w:name w:val="Знак Знак57"/>
    <w:rsid w:val="002F3BC2"/>
    <w:rPr>
      <w:sz w:val="24"/>
      <w:szCs w:val="24"/>
      <w:lang w:bidi="ar-SA"/>
    </w:rPr>
  </w:style>
  <w:style w:type="character" w:customStyle="1" w:styleId="561">
    <w:name w:val="Знак Знак56"/>
    <w:rsid w:val="002F3BC2"/>
    <w:rPr>
      <w:rFonts w:ascii="Tahoma" w:hAnsi="Tahoma"/>
      <w:lang w:bidi="ar-SA"/>
    </w:rPr>
  </w:style>
  <w:style w:type="character" w:customStyle="1" w:styleId="551">
    <w:name w:val="Знак Знак55"/>
    <w:rsid w:val="002F3BC2"/>
    <w:rPr>
      <w:sz w:val="24"/>
      <w:szCs w:val="24"/>
      <w:lang w:bidi="ar-SA"/>
    </w:rPr>
  </w:style>
  <w:style w:type="paragraph" w:customStyle="1" w:styleId="p11">
    <w:name w:val="p11"/>
    <w:basedOn w:val="a3"/>
    <w:rsid w:val="002F3BC2"/>
    <w:pPr>
      <w:spacing w:before="100" w:beforeAutospacing="1" w:after="100" w:afterAutospacing="1"/>
    </w:pPr>
  </w:style>
  <w:style w:type="paragraph" w:customStyle="1" w:styleId="p15">
    <w:name w:val="p15"/>
    <w:basedOn w:val="a3"/>
    <w:rsid w:val="002F3BC2"/>
    <w:pPr>
      <w:spacing w:before="100" w:beforeAutospacing="1" w:after="100" w:afterAutospacing="1"/>
    </w:pPr>
  </w:style>
  <w:style w:type="character" w:customStyle="1" w:styleId="s7">
    <w:name w:val="s7"/>
    <w:rsid w:val="002F3BC2"/>
  </w:style>
  <w:style w:type="character" w:customStyle="1" w:styleId="s13">
    <w:name w:val="s13"/>
    <w:rsid w:val="002F3BC2"/>
  </w:style>
  <w:style w:type="paragraph" w:customStyle="1" w:styleId="p29">
    <w:name w:val="p29"/>
    <w:basedOn w:val="a3"/>
    <w:rsid w:val="002F3BC2"/>
    <w:pPr>
      <w:spacing w:before="100" w:beforeAutospacing="1" w:after="100" w:afterAutospacing="1"/>
    </w:pPr>
  </w:style>
  <w:style w:type="paragraph" w:customStyle="1" w:styleId="p30">
    <w:name w:val="p30"/>
    <w:basedOn w:val="a3"/>
    <w:rsid w:val="002F3BC2"/>
    <w:pPr>
      <w:spacing w:before="100" w:beforeAutospacing="1" w:after="100" w:afterAutospacing="1"/>
    </w:pPr>
  </w:style>
  <w:style w:type="paragraph" w:customStyle="1" w:styleId="p31">
    <w:name w:val="p31"/>
    <w:basedOn w:val="a3"/>
    <w:rsid w:val="002F3BC2"/>
    <w:pPr>
      <w:spacing w:before="100" w:beforeAutospacing="1" w:after="100" w:afterAutospacing="1"/>
    </w:pPr>
  </w:style>
  <w:style w:type="character" w:customStyle="1" w:styleId="s14">
    <w:name w:val="s14"/>
    <w:rsid w:val="002F3BC2"/>
  </w:style>
  <w:style w:type="character" w:customStyle="1" w:styleId="s15">
    <w:name w:val="s15"/>
    <w:rsid w:val="002F3BC2"/>
  </w:style>
  <w:style w:type="paragraph" w:customStyle="1" w:styleId="p33">
    <w:name w:val="p33"/>
    <w:basedOn w:val="a3"/>
    <w:rsid w:val="002F3BC2"/>
    <w:pPr>
      <w:spacing w:before="100" w:beforeAutospacing="1" w:after="100" w:afterAutospacing="1"/>
    </w:pPr>
  </w:style>
  <w:style w:type="paragraph" w:customStyle="1" w:styleId="p13">
    <w:name w:val="p13"/>
    <w:basedOn w:val="a3"/>
    <w:rsid w:val="002F3BC2"/>
    <w:pPr>
      <w:spacing w:before="100" w:beforeAutospacing="1" w:after="100" w:afterAutospacing="1"/>
    </w:pPr>
  </w:style>
  <w:style w:type="character" w:customStyle="1" w:styleId="s9">
    <w:name w:val="s9"/>
    <w:rsid w:val="002F3BC2"/>
  </w:style>
  <w:style w:type="paragraph" w:customStyle="1" w:styleId="p25">
    <w:name w:val="p25"/>
    <w:basedOn w:val="a3"/>
    <w:rsid w:val="002F3BC2"/>
    <w:pPr>
      <w:spacing w:before="100" w:beforeAutospacing="1" w:after="100" w:afterAutospacing="1"/>
    </w:pPr>
  </w:style>
  <w:style w:type="character" w:customStyle="1" w:styleId="128">
    <w:name w:val="Знак1 Знак2"/>
    <w:semiHidden/>
    <w:rsid w:val="002F3BC2"/>
    <w:rPr>
      <w:sz w:val="24"/>
      <w:szCs w:val="24"/>
    </w:rPr>
  </w:style>
  <w:style w:type="character" w:customStyle="1" w:styleId="1fffffc">
    <w:name w:val="Красная строка Знак1"/>
    <w:semiHidden/>
    <w:rsid w:val="002F3BC2"/>
    <w:rPr>
      <w:sz w:val="24"/>
      <w:szCs w:val="24"/>
    </w:rPr>
  </w:style>
  <w:style w:type="character" w:customStyle="1" w:styleId="1fffffd">
    <w:name w:val="Текст концевой сноски Знак1"/>
    <w:rsid w:val="002F3BC2"/>
  </w:style>
  <w:style w:type="character" w:customStyle="1" w:styleId="1fffffe">
    <w:name w:val="Текст макроса Знак1"/>
    <w:semiHidden/>
    <w:rsid w:val="002F3BC2"/>
    <w:rPr>
      <w:rFonts w:ascii="Consolas" w:hAnsi="Consolas"/>
    </w:rPr>
  </w:style>
  <w:style w:type="paragraph" w:customStyle="1" w:styleId="Caaieiaie5">
    <w:name w:val="Caaieiaie 5"/>
    <w:basedOn w:val="a3"/>
    <w:next w:val="a3"/>
    <w:rsid w:val="002F3BC2"/>
    <w:pPr>
      <w:autoSpaceDE w:val="0"/>
      <w:autoSpaceDN w:val="0"/>
      <w:adjustRightInd w:val="0"/>
    </w:pPr>
    <w:rPr>
      <w:lang w:eastAsia="en-US"/>
    </w:rPr>
  </w:style>
  <w:style w:type="character" w:customStyle="1" w:styleId="700">
    <w:name w:val="Знак Знак70"/>
    <w:rsid w:val="002F3BC2"/>
    <w:rPr>
      <w:rFonts w:ascii="Arial" w:hAnsi="Arial"/>
      <w:b/>
      <w:bCs/>
      <w:sz w:val="26"/>
      <w:szCs w:val="26"/>
    </w:rPr>
  </w:style>
  <w:style w:type="character" w:customStyle="1" w:styleId="69">
    <w:name w:val="Знак Знак69"/>
    <w:rsid w:val="002F3BC2"/>
    <w:rPr>
      <w:b/>
      <w:bCs/>
      <w:sz w:val="28"/>
      <w:szCs w:val="28"/>
      <w:lang w:bidi="ar-SA"/>
    </w:rPr>
  </w:style>
  <w:style w:type="character" w:customStyle="1" w:styleId="68">
    <w:name w:val="Знак Знак68"/>
    <w:rsid w:val="002F3BC2"/>
    <w:rPr>
      <w:b/>
      <w:bCs/>
      <w:i/>
      <w:iCs/>
      <w:sz w:val="26"/>
      <w:szCs w:val="26"/>
      <w:lang w:bidi="ar-SA"/>
    </w:rPr>
  </w:style>
  <w:style w:type="paragraph" w:customStyle="1" w:styleId="SP">
    <w:name w:val="SP"/>
    <w:rsid w:val="002F3BC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F3BC2"/>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F3BC2"/>
    <w:rPr>
      <w:i w:val="0"/>
      <w:iCs w:val="0"/>
      <w:kern w:val="32"/>
      <w:sz w:val="24"/>
      <w:szCs w:val="32"/>
      <w:lang w:eastAsia="ru-RU"/>
    </w:rPr>
  </w:style>
  <w:style w:type="paragraph" w:customStyle="1" w:styleId="3fc">
    <w:name w:val="Заголовок 3 уровня"/>
    <w:basedOn w:val="afffe"/>
    <w:rsid w:val="002F3BC2"/>
    <w:pPr>
      <w:ind w:firstLine="0"/>
      <w:jc w:val="center"/>
    </w:pPr>
    <w:rPr>
      <w:b/>
    </w:rPr>
  </w:style>
  <w:style w:type="character" w:customStyle="1" w:styleId="rvts210">
    <w:name w:val="rvts210"/>
    <w:rsid w:val="002F3BC2"/>
    <w:rPr>
      <w:i/>
      <w:iCs/>
      <w:color w:val="000000"/>
      <w:sz w:val="20"/>
      <w:szCs w:val="20"/>
    </w:rPr>
  </w:style>
  <w:style w:type="character" w:customStyle="1" w:styleId="76">
    <w:name w:val="стиль7"/>
    <w:rsid w:val="002F3BC2"/>
  </w:style>
  <w:style w:type="character" w:customStyle="1" w:styleId="Heading122">
    <w:name w:val="Heading 12 Знак Знак2"/>
    <w:rsid w:val="002F3BC2"/>
    <w:rPr>
      <w:rFonts w:ascii="Courier New" w:hAnsi="Courier New"/>
      <w:lang w:bidi="ar-SA"/>
    </w:rPr>
  </w:style>
  <w:style w:type="character" w:customStyle="1" w:styleId="Heading3Char1">
    <w:name w:val="Heading 3 Char1"/>
    <w:locked/>
    <w:rsid w:val="002F3BC2"/>
    <w:rPr>
      <w:b/>
      <w:sz w:val="27"/>
      <w:lang w:val="ru-RU" w:eastAsia="ru-RU"/>
    </w:rPr>
  </w:style>
  <w:style w:type="paragraph" w:customStyle="1" w:styleId="129">
    <w:name w:val="Абзац списка12"/>
    <w:basedOn w:val="a3"/>
    <w:rsid w:val="002F3BC2"/>
    <w:pPr>
      <w:ind w:left="720"/>
      <w:contextualSpacing/>
    </w:pPr>
    <w:rPr>
      <w:szCs w:val="20"/>
    </w:rPr>
  </w:style>
  <w:style w:type="character" w:customStyle="1" w:styleId="BodyText2Char2">
    <w:name w:val="Body Text 2 Char2"/>
    <w:locked/>
    <w:rsid w:val="002F3BC2"/>
    <w:rPr>
      <w:sz w:val="24"/>
    </w:rPr>
  </w:style>
  <w:style w:type="character" w:customStyle="1" w:styleId="Heading2Char1">
    <w:name w:val="Heading 2 Char1"/>
    <w:aliases w:val="Знак3 Знак Char1,Heading 2 Char11,Знак3 Знак Char11"/>
    <w:locked/>
    <w:rsid w:val="002F3BC2"/>
    <w:rPr>
      <w:rFonts w:ascii="Arial" w:hAnsi="Arial"/>
      <w:b/>
      <w:i/>
      <w:sz w:val="28"/>
      <w:lang w:val="ru-RU" w:eastAsia="en-US"/>
    </w:rPr>
  </w:style>
  <w:style w:type="character" w:customStyle="1" w:styleId="Heading4Char1">
    <w:name w:val="Heading 4 Char1"/>
    <w:locked/>
    <w:rsid w:val="002F3BC2"/>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F3BC2"/>
    <w:rPr>
      <w:rFonts w:ascii="Times New Roman" w:hAnsi="Times New Roman"/>
      <w:sz w:val="24"/>
      <w:lang w:eastAsia="ru-RU"/>
    </w:rPr>
  </w:style>
  <w:style w:type="paragraph" w:customStyle="1" w:styleId="1ffffff">
    <w:name w:val="Стиль 1"/>
    <w:basedOn w:val="a3"/>
    <w:rsid w:val="002F3BC2"/>
    <w:pPr>
      <w:ind w:firstLine="709"/>
      <w:jc w:val="both"/>
    </w:pPr>
    <w:rPr>
      <w:sz w:val="28"/>
      <w:szCs w:val="28"/>
    </w:rPr>
  </w:style>
  <w:style w:type="character" w:customStyle="1" w:styleId="b">
    <w:name w:val="b"/>
    <w:rsid w:val="002F3BC2"/>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F3BC2"/>
    <w:rPr>
      <w:lang w:val="ru-RU" w:eastAsia="ru-RU" w:bidi="ar-SA"/>
    </w:rPr>
  </w:style>
  <w:style w:type="paragraph" w:customStyle="1" w:styleId="tab">
    <w:name w:val="tab"/>
    <w:basedOn w:val="a3"/>
    <w:rsid w:val="002F3BC2"/>
    <w:pPr>
      <w:spacing w:before="100" w:beforeAutospacing="1" w:after="100" w:afterAutospacing="1"/>
    </w:pPr>
  </w:style>
  <w:style w:type="paragraph" w:customStyle="1" w:styleId="212000">
    <w:name w:val="Стиль Заголовок 2 + 12 пт Слева:  0 см Первая строка:  0 см"/>
    <w:basedOn w:val="21"/>
    <w:rsid w:val="002F3BC2"/>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F3BC2"/>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F3BC2"/>
    <w:rPr>
      <w:rFonts w:ascii="Times New Roman" w:hAnsi="Times New Roman"/>
      <w:i w:val="0"/>
      <w:kern w:val="32"/>
      <w:sz w:val="24"/>
      <w:szCs w:val="32"/>
      <w:lang w:eastAsia="ru-RU"/>
    </w:rPr>
  </w:style>
  <w:style w:type="character" w:customStyle="1" w:styleId="affffffffff7">
    <w:name w:val="Знак Знак Знак"/>
    <w:locked/>
    <w:rsid w:val="002F3BC2"/>
    <w:rPr>
      <w:b/>
      <w:caps/>
      <w:sz w:val="24"/>
      <w:szCs w:val="24"/>
      <w:lang w:val="ru-RU" w:eastAsia="ru-RU" w:bidi="ar-SA"/>
    </w:rPr>
  </w:style>
  <w:style w:type="character" w:customStyle="1" w:styleId="328">
    <w:name w:val="Знак Знак32"/>
    <w:rsid w:val="002F3BC2"/>
    <w:rPr>
      <w:rFonts w:ascii="Arial" w:hAnsi="Arial" w:cs="Arial"/>
      <w:b/>
      <w:bCs/>
      <w:i/>
      <w:iCs/>
      <w:sz w:val="28"/>
      <w:szCs w:val="28"/>
      <w:lang w:val="ru-RU" w:eastAsia="en-US" w:bidi="ar-SA"/>
    </w:rPr>
  </w:style>
  <w:style w:type="character" w:customStyle="1" w:styleId="31d">
    <w:name w:val="Знак Знак31"/>
    <w:locked/>
    <w:rsid w:val="002F3BC2"/>
    <w:rPr>
      <w:b/>
      <w:bCs/>
      <w:sz w:val="27"/>
      <w:szCs w:val="27"/>
      <w:lang w:val="ru-RU" w:eastAsia="ru-RU" w:bidi="ar-SA"/>
    </w:rPr>
  </w:style>
  <w:style w:type="character" w:customStyle="1" w:styleId="302">
    <w:name w:val="Знак Знак30"/>
    <w:locked/>
    <w:rsid w:val="002F3BC2"/>
    <w:rPr>
      <w:b/>
      <w:bCs/>
      <w:sz w:val="28"/>
      <w:szCs w:val="28"/>
      <w:lang w:bidi="ar-SA"/>
    </w:rPr>
  </w:style>
  <w:style w:type="character" w:customStyle="1" w:styleId="292">
    <w:name w:val="Знак Знак29"/>
    <w:locked/>
    <w:rsid w:val="002F3BC2"/>
    <w:rPr>
      <w:b/>
      <w:bCs/>
      <w:i/>
      <w:iCs/>
      <w:sz w:val="26"/>
      <w:szCs w:val="26"/>
      <w:lang w:bidi="ar-SA"/>
    </w:rPr>
  </w:style>
  <w:style w:type="character" w:customStyle="1" w:styleId="hlto-search">
    <w:name w:val="hl to-search"/>
    <w:rsid w:val="002F3BC2"/>
  </w:style>
  <w:style w:type="paragraph" w:customStyle="1" w:styleId="source">
    <w:name w:val="source"/>
    <w:basedOn w:val="a3"/>
    <w:rsid w:val="002F3BC2"/>
    <w:pPr>
      <w:spacing w:before="100" w:beforeAutospacing="1" w:after="100" w:afterAutospacing="1"/>
    </w:pPr>
  </w:style>
  <w:style w:type="paragraph" w:customStyle="1" w:styleId="affffffffff8">
    <w:name w:val="словарная статья"/>
    <w:basedOn w:val="Default"/>
    <w:next w:val="Default"/>
    <w:rsid w:val="002F3BC2"/>
    <w:rPr>
      <w:color w:val="auto"/>
    </w:rPr>
  </w:style>
  <w:style w:type="paragraph" w:customStyle="1" w:styleId="affffffffff9">
    <w:name w:val="Подзаголовок для информации об изменениях"/>
    <w:basedOn w:val="a3"/>
    <w:next w:val="a3"/>
    <w:uiPriority w:val="99"/>
    <w:rsid w:val="002F3BC2"/>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F3BC2"/>
    <w:rPr>
      <w:i/>
      <w:iCs/>
      <w:color w:val="000000"/>
    </w:rPr>
  </w:style>
  <w:style w:type="paragraph" w:customStyle="1" w:styleId="1ffffff0">
    <w:name w:val="Выделенная цитата1"/>
    <w:basedOn w:val="a3"/>
    <w:next w:val="a3"/>
    <w:rsid w:val="002F3BC2"/>
    <w:pPr>
      <w:pBdr>
        <w:bottom w:val="single" w:sz="4" w:space="4" w:color="4F81BD"/>
      </w:pBdr>
      <w:spacing w:before="200" w:after="280"/>
      <w:ind w:left="936" w:right="936"/>
    </w:pPr>
    <w:rPr>
      <w:b/>
      <w:bCs/>
      <w:i/>
      <w:iCs/>
      <w:color w:val="4F81BD"/>
    </w:rPr>
  </w:style>
  <w:style w:type="character" w:customStyle="1" w:styleId="1ffffff1">
    <w:name w:val="Слабая ссылка1"/>
    <w:rsid w:val="002F3BC2"/>
    <w:rPr>
      <w:rFonts w:cs="Times New Roman"/>
      <w:smallCaps/>
      <w:color w:val="C0504D"/>
      <w:u w:val="single"/>
    </w:rPr>
  </w:style>
  <w:style w:type="character" w:customStyle="1" w:styleId="1ffffff2">
    <w:name w:val="Сильная ссылка1"/>
    <w:rsid w:val="002F3BC2"/>
    <w:rPr>
      <w:rFonts w:cs="Times New Roman"/>
      <w:b/>
      <w:smallCaps/>
      <w:color w:val="C0504D"/>
      <w:spacing w:val="5"/>
      <w:u w:val="single"/>
    </w:rPr>
  </w:style>
  <w:style w:type="character" w:customStyle="1" w:styleId="1ffffff3">
    <w:name w:val="Название книги1"/>
    <w:rsid w:val="002F3BC2"/>
    <w:rPr>
      <w:rFonts w:cs="Times New Roman"/>
      <w:b/>
      <w:smallCaps/>
      <w:spacing w:val="5"/>
    </w:rPr>
  </w:style>
  <w:style w:type="paragraph" w:customStyle="1" w:styleId="1ffffff4">
    <w:name w:val="Заголовок оглавления1"/>
    <w:basedOn w:val="11"/>
    <w:next w:val="a3"/>
    <w:rsid w:val="002F3BC2"/>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F3BC2"/>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F3BC2"/>
    <w:rPr>
      <w:b/>
      <w:bCs/>
      <w:sz w:val="28"/>
      <w:szCs w:val="28"/>
      <w:lang w:val="ru-RU" w:eastAsia="ru-RU" w:bidi="ar-SA"/>
    </w:rPr>
  </w:style>
  <w:style w:type="paragraph" w:customStyle="1" w:styleId="329">
    <w:name w:val="Заголовок 32"/>
    <w:basedOn w:val="a3"/>
    <w:next w:val="a3"/>
    <w:rsid w:val="002F3BC2"/>
    <w:pPr>
      <w:keepNext/>
      <w:snapToGrid w:val="0"/>
      <w:spacing w:before="240" w:after="60"/>
    </w:pPr>
    <w:rPr>
      <w:rFonts w:ascii="Arial" w:hAnsi="Arial"/>
      <w:szCs w:val="20"/>
    </w:rPr>
  </w:style>
  <w:style w:type="character" w:customStyle="1" w:styleId="1ffffff6">
    <w:name w:val="Замещающий текст1"/>
    <w:rsid w:val="002F3BC2"/>
    <w:rPr>
      <w:color w:val="808080"/>
    </w:rPr>
  </w:style>
  <w:style w:type="paragraph" w:customStyle="1" w:styleId="1ffffff7">
    <w:name w:val="Подзаголовок1"/>
    <w:basedOn w:val="a3"/>
    <w:rsid w:val="002F3BC2"/>
    <w:pPr>
      <w:spacing w:line="312" w:lineRule="auto"/>
    </w:pPr>
    <w:rPr>
      <w:rFonts w:ascii="Arial" w:hAnsi="Arial" w:cs="Arial"/>
      <w:b/>
      <w:bCs/>
      <w:color w:val="000000"/>
      <w:sz w:val="20"/>
      <w:szCs w:val="20"/>
    </w:rPr>
  </w:style>
  <w:style w:type="character" w:customStyle="1" w:styleId="2fff5">
    <w:name w:val="Основной шрифт абзаца2"/>
    <w:rsid w:val="002F3BC2"/>
  </w:style>
  <w:style w:type="paragraph" w:customStyle="1" w:styleId="623">
    <w:name w:val="Заголовок 62"/>
    <w:rsid w:val="002F3BC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F3BC2"/>
    <w:rPr>
      <w:rFonts w:ascii="Arial" w:hAnsi="Arial"/>
      <w:b/>
      <w:bCs/>
      <w:sz w:val="26"/>
      <w:szCs w:val="26"/>
    </w:rPr>
  </w:style>
  <w:style w:type="character" w:customStyle="1" w:styleId="661">
    <w:name w:val="Знак Знак66"/>
    <w:rsid w:val="002F3BC2"/>
    <w:rPr>
      <w:b/>
      <w:bCs/>
      <w:sz w:val="28"/>
      <w:szCs w:val="28"/>
      <w:lang w:bidi="ar-SA"/>
    </w:rPr>
  </w:style>
  <w:style w:type="character" w:customStyle="1" w:styleId="651">
    <w:name w:val="Знак Знак65"/>
    <w:rsid w:val="002F3BC2"/>
    <w:rPr>
      <w:b/>
      <w:bCs/>
      <w:i/>
      <w:iCs/>
      <w:sz w:val="26"/>
      <w:szCs w:val="26"/>
      <w:lang w:bidi="ar-SA"/>
    </w:rPr>
  </w:style>
  <w:style w:type="character" w:customStyle="1" w:styleId="701">
    <w:name w:val="Знак Знак70"/>
    <w:rsid w:val="002F3BC2"/>
    <w:rPr>
      <w:rFonts w:ascii="Arial" w:hAnsi="Arial"/>
      <w:b/>
      <w:bCs/>
      <w:sz w:val="26"/>
      <w:szCs w:val="26"/>
    </w:rPr>
  </w:style>
  <w:style w:type="character" w:customStyle="1" w:styleId="690">
    <w:name w:val="Знак Знак69"/>
    <w:rsid w:val="002F3BC2"/>
    <w:rPr>
      <w:b/>
      <w:bCs/>
      <w:sz w:val="28"/>
      <w:szCs w:val="28"/>
      <w:lang w:bidi="ar-SA"/>
    </w:rPr>
  </w:style>
  <w:style w:type="character" w:customStyle="1" w:styleId="680">
    <w:name w:val="Знак Знак68"/>
    <w:rsid w:val="002F3BC2"/>
    <w:rPr>
      <w:b/>
      <w:bCs/>
      <w:i/>
      <w:iCs/>
      <w:sz w:val="26"/>
      <w:szCs w:val="26"/>
      <w:lang w:bidi="ar-SA"/>
    </w:rPr>
  </w:style>
  <w:style w:type="character" w:customStyle="1" w:styleId="Heading4Char2">
    <w:name w:val="Heading 4 Char2"/>
    <w:locked/>
    <w:rsid w:val="002F3BC2"/>
    <w:rPr>
      <w:rFonts w:ascii="Times New Roman" w:hAnsi="Times New Roman" w:cs="Times New Roman"/>
      <w:b/>
      <w:bCs/>
      <w:sz w:val="28"/>
      <w:szCs w:val="28"/>
    </w:rPr>
  </w:style>
  <w:style w:type="character" w:customStyle="1" w:styleId="Heading5Char2">
    <w:name w:val="Heading 5 Char2"/>
    <w:locked/>
    <w:rsid w:val="002F3BC2"/>
    <w:rPr>
      <w:rFonts w:ascii="Times New Roman" w:hAnsi="Times New Roman" w:cs="Times New Roman"/>
      <w:b/>
      <w:bCs/>
      <w:i/>
      <w:iCs/>
      <w:sz w:val="26"/>
      <w:szCs w:val="26"/>
    </w:rPr>
  </w:style>
  <w:style w:type="character" w:customStyle="1" w:styleId="Heading6Char2">
    <w:name w:val="Heading 6 Char2"/>
    <w:locked/>
    <w:rsid w:val="002F3BC2"/>
    <w:rPr>
      <w:rFonts w:ascii="Times New Roman" w:hAnsi="Times New Roman" w:cs="Times New Roman"/>
      <w:b/>
      <w:bCs/>
      <w:sz w:val="20"/>
      <w:szCs w:val="20"/>
    </w:rPr>
  </w:style>
  <w:style w:type="character" w:customStyle="1" w:styleId="Heading7Char2">
    <w:name w:val="Heading 7 Char2"/>
    <w:locked/>
    <w:rsid w:val="002F3BC2"/>
    <w:rPr>
      <w:rFonts w:ascii="Times New Roman" w:hAnsi="Times New Roman" w:cs="Times New Roman"/>
      <w:sz w:val="20"/>
      <w:szCs w:val="20"/>
    </w:rPr>
  </w:style>
  <w:style w:type="character" w:customStyle="1" w:styleId="Heading8Char2">
    <w:name w:val="Heading 8 Char2"/>
    <w:locked/>
    <w:rsid w:val="002F3BC2"/>
    <w:rPr>
      <w:rFonts w:ascii="Calibri" w:hAnsi="Calibri" w:cs="Times New Roman"/>
      <w:i/>
      <w:iCs/>
      <w:sz w:val="24"/>
      <w:szCs w:val="24"/>
    </w:rPr>
  </w:style>
  <w:style w:type="character" w:customStyle="1" w:styleId="Heading9Char2">
    <w:name w:val="Heading 9 Char2"/>
    <w:locked/>
    <w:rsid w:val="002F3BC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F3BC2"/>
    <w:rPr>
      <w:rFonts w:ascii="Arial" w:hAnsi="Arial"/>
      <w:b/>
      <w:kern w:val="32"/>
      <w:sz w:val="20"/>
    </w:rPr>
  </w:style>
  <w:style w:type="character" w:customStyle="1" w:styleId="Heading2Char3">
    <w:name w:val="Heading 2 Char3"/>
    <w:aliases w:val="Знак3 Знак Char3"/>
    <w:locked/>
    <w:rsid w:val="002F3BC2"/>
    <w:rPr>
      <w:rFonts w:ascii="Arial" w:hAnsi="Arial"/>
      <w:b/>
      <w:kern w:val="32"/>
      <w:sz w:val="20"/>
    </w:rPr>
  </w:style>
  <w:style w:type="character" w:customStyle="1" w:styleId="Heading3Char3">
    <w:name w:val="Heading 3 Char3"/>
    <w:aliases w:val="Знак2 Char1"/>
    <w:locked/>
    <w:rsid w:val="002F3BC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F3BC2"/>
    <w:rPr>
      <w:rFonts w:ascii="Times New Roman" w:hAnsi="Times New Roman"/>
      <w:sz w:val="20"/>
    </w:rPr>
  </w:style>
  <w:style w:type="character" w:customStyle="1" w:styleId="BodyText3Char5">
    <w:name w:val="Body Text 3 Char5"/>
    <w:aliases w:val="Знак5 Char5"/>
    <w:locked/>
    <w:rsid w:val="002F3BC2"/>
    <w:rPr>
      <w:rFonts w:ascii="Times New Roman" w:hAnsi="Times New Roman"/>
      <w:sz w:val="16"/>
    </w:rPr>
  </w:style>
  <w:style w:type="character" w:customStyle="1" w:styleId="BodyTextIndent3Char3">
    <w:name w:val="Body Text Indent 3 Char3"/>
    <w:locked/>
    <w:rsid w:val="002F3BC2"/>
    <w:rPr>
      <w:rFonts w:ascii="Calibri" w:hAnsi="Calibri"/>
      <w:sz w:val="16"/>
      <w:lang w:val="ru-RU" w:eastAsia="ru-RU" w:bidi="ar-SA"/>
    </w:rPr>
  </w:style>
  <w:style w:type="character" w:customStyle="1" w:styleId="PlainTextChar3">
    <w:name w:val="Plain Text Char3"/>
    <w:aliases w:val="Heading 12 Char2,Знак8 Char1"/>
    <w:locked/>
    <w:rsid w:val="002F3BC2"/>
    <w:rPr>
      <w:rFonts w:ascii="Courier New" w:hAnsi="Courier New" w:cs="Times New Roman"/>
      <w:sz w:val="20"/>
      <w:szCs w:val="20"/>
    </w:rPr>
  </w:style>
  <w:style w:type="character" w:customStyle="1" w:styleId="BodyTextIndent2Char3">
    <w:name w:val="Body Text Indent 2 Char3"/>
    <w:locked/>
    <w:rsid w:val="002F3BC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F3BC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F3BC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F3BC2"/>
    <w:rPr>
      <w:rFonts w:ascii="Times New Roman" w:hAnsi="Times New Roman"/>
      <w:sz w:val="24"/>
    </w:rPr>
  </w:style>
  <w:style w:type="character" w:customStyle="1" w:styleId="BodyTextChar5">
    <w:name w:val="Body Text Char5"/>
    <w:aliases w:val="Знак1 Char3"/>
    <w:locked/>
    <w:rsid w:val="002F3BC2"/>
    <w:rPr>
      <w:rFonts w:ascii="Times New Roman" w:hAnsi="Times New Roman"/>
      <w:sz w:val="20"/>
    </w:rPr>
  </w:style>
  <w:style w:type="character" w:customStyle="1" w:styleId="FooterChar3">
    <w:name w:val="Footer Char3"/>
    <w:locked/>
    <w:rsid w:val="002F3BC2"/>
    <w:rPr>
      <w:rFonts w:ascii="Times New Roman" w:hAnsi="Times New Roman" w:cs="Times New Roman"/>
      <w:sz w:val="24"/>
      <w:szCs w:val="24"/>
    </w:rPr>
  </w:style>
  <w:style w:type="character" w:customStyle="1" w:styleId="BodyText2Char3">
    <w:name w:val="Body Text 2 Char3"/>
    <w:locked/>
    <w:rsid w:val="002F3BC2"/>
    <w:rPr>
      <w:rFonts w:ascii="Times New Roman" w:hAnsi="Times New Roman" w:cs="Times New Roman"/>
      <w:sz w:val="24"/>
      <w:szCs w:val="24"/>
    </w:rPr>
  </w:style>
  <w:style w:type="character" w:customStyle="1" w:styleId="DocumentMapChar3">
    <w:name w:val="Document Map Char3"/>
    <w:locked/>
    <w:rsid w:val="002F3BC2"/>
    <w:rPr>
      <w:rFonts w:ascii="Tahoma" w:hAnsi="Tahoma" w:cs="Times New Roman"/>
      <w:sz w:val="20"/>
      <w:szCs w:val="20"/>
      <w:shd w:val="clear" w:color="auto" w:fill="000080"/>
    </w:rPr>
  </w:style>
  <w:style w:type="character" w:customStyle="1" w:styleId="HeaderChar3">
    <w:name w:val="Header Char3"/>
    <w:locked/>
    <w:rsid w:val="002F3BC2"/>
    <w:rPr>
      <w:rFonts w:ascii="Times New Roman" w:hAnsi="Times New Roman" w:cs="Times New Roman"/>
      <w:sz w:val="24"/>
      <w:szCs w:val="24"/>
    </w:rPr>
  </w:style>
  <w:style w:type="character" w:customStyle="1" w:styleId="CommentSubjectChar2">
    <w:name w:val="Comment Subject Char2"/>
    <w:locked/>
    <w:rsid w:val="002F3BC2"/>
    <w:rPr>
      <w:sz w:val="16"/>
    </w:rPr>
  </w:style>
  <w:style w:type="character" w:customStyle="1" w:styleId="CommentTextChar3">
    <w:name w:val="Comment Text Char3"/>
    <w:locked/>
    <w:rsid w:val="002F3BC2"/>
    <w:rPr>
      <w:rFonts w:ascii="Times New Roman" w:hAnsi="Times New Roman" w:cs="Times New Roman"/>
      <w:sz w:val="20"/>
      <w:szCs w:val="20"/>
    </w:rPr>
  </w:style>
  <w:style w:type="character" w:customStyle="1" w:styleId="CommentSubjectChar4">
    <w:name w:val="Comment Subject Char4"/>
    <w:locked/>
    <w:rsid w:val="002F3BC2"/>
    <w:rPr>
      <w:b/>
    </w:rPr>
  </w:style>
  <w:style w:type="character" w:customStyle="1" w:styleId="730">
    <w:name w:val="Знак Знак73"/>
    <w:rsid w:val="002F3BC2"/>
    <w:rPr>
      <w:sz w:val="16"/>
      <w:lang w:val="ru-RU" w:eastAsia="ru-RU"/>
    </w:rPr>
  </w:style>
  <w:style w:type="character" w:customStyle="1" w:styleId="Heading1Char3">
    <w:name w:val="Heading 1 Char3"/>
    <w:aliases w:val="Знак Char3,Заголовок 1 Знак Знак Char2,Знак Заголовок 1 Char2"/>
    <w:locked/>
    <w:rsid w:val="002F3BC2"/>
    <w:rPr>
      <w:rFonts w:ascii="Cambria" w:hAnsi="Cambria"/>
      <w:b/>
      <w:kern w:val="32"/>
      <w:sz w:val="32"/>
    </w:rPr>
  </w:style>
  <w:style w:type="character" w:customStyle="1" w:styleId="BodyText3Char3">
    <w:name w:val="Body Text 3 Char3"/>
    <w:aliases w:val="Знак5 Char3"/>
    <w:locked/>
    <w:rsid w:val="002F3BC2"/>
    <w:rPr>
      <w:sz w:val="16"/>
    </w:rPr>
  </w:style>
  <w:style w:type="paragraph" w:customStyle="1" w:styleId="12a">
    <w:name w:val="Стиль12"/>
    <w:rsid w:val="002F3B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F3BC2"/>
    <w:rPr>
      <w:rFonts w:ascii="PragmaticaCTT" w:hAnsi="PragmaticaCTT" w:cs="Times New Roman"/>
      <w:sz w:val="20"/>
      <w:szCs w:val="20"/>
    </w:rPr>
  </w:style>
  <w:style w:type="character" w:customStyle="1" w:styleId="6100">
    <w:name w:val="Знак Знак610"/>
    <w:locked/>
    <w:rsid w:val="002F3BC2"/>
    <w:rPr>
      <w:b/>
      <w:caps/>
      <w:sz w:val="24"/>
      <w:lang w:val="ru-RU" w:eastAsia="ru-RU"/>
    </w:rPr>
  </w:style>
  <w:style w:type="character" w:customStyle="1" w:styleId="Heading2Char2">
    <w:name w:val="Heading 2 Char2"/>
    <w:aliases w:val="Знак3 Знак Char2"/>
    <w:locked/>
    <w:rsid w:val="002F3BC2"/>
    <w:rPr>
      <w:rFonts w:ascii="Times New Roman" w:hAnsi="Times New Roman"/>
      <w:sz w:val="24"/>
    </w:rPr>
  </w:style>
  <w:style w:type="character" w:customStyle="1" w:styleId="SubtitleChar3">
    <w:name w:val="Subtitle Char3"/>
    <w:locked/>
    <w:rsid w:val="002F3BC2"/>
    <w:rPr>
      <w:rFonts w:ascii="PragmaticaCTT" w:hAnsi="PragmaticaCTT" w:cs="Times New Roman"/>
      <w:b/>
      <w:bCs/>
      <w:sz w:val="24"/>
      <w:szCs w:val="24"/>
    </w:rPr>
  </w:style>
  <w:style w:type="character" w:customStyle="1" w:styleId="BodyTextFirstIndent2Char3">
    <w:name w:val="Body Text First Indent 2 Char3"/>
    <w:locked/>
    <w:rsid w:val="002F3BC2"/>
    <w:rPr>
      <w:rFonts w:ascii="Times New Roman" w:hAnsi="Times New Roman" w:cs="Times New Roman"/>
      <w:sz w:val="24"/>
      <w:szCs w:val="24"/>
    </w:rPr>
  </w:style>
  <w:style w:type="character" w:customStyle="1" w:styleId="BalloonTextChar3">
    <w:name w:val="Balloon Text Char3"/>
    <w:locked/>
    <w:rsid w:val="002F3BC2"/>
    <w:rPr>
      <w:rFonts w:ascii="Tahoma" w:hAnsi="Tahoma" w:cs="Times New Roman"/>
      <w:sz w:val="16"/>
      <w:szCs w:val="16"/>
    </w:rPr>
  </w:style>
  <w:style w:type="paragraph" w:customStyle="1" w:styleId="BodyText212">
    <w:name w:val="Body Text 212"/>
    <w:basedOn w:val="a3"/>
    <w:rsid w:val="002F3BC2"/>
    <w:pPr>
      <w:spacing w:line="360" w:lineRule="auto"/>
      <w:jc w:val="both"/>
    </w:pPr>
    <w:rPr>
      <w:szCs w:val="20"/>
    </w:rPr>
  </w:style>
  <w:style w:type="character" w:customStyle="1" w:styleId="HTMLPreformattedChar2">
    <w:name w:val="HTML Preformatted Char2"/>
    <w:locked/>
    <w:rsid w:val="002F3BC2"/>
    <w:rPr>
      <w:rFonts w:ascii="Courier New" w:hAnsi="Courier New"/>
      <w:sz w:val="20"/>
    </w:rPr>
  </w:style>
  <w:style w:type="character" w:customStyle="1" w:styleId="HTMLAddressChar1">
    <w:name w:val="HTML Address Char1"/>
    <w:locked/>
    <w:rsid w:val="002F3BC2"/>
    <w:rPr>
      <w:i/>
      <w:sz w:val="24"/>
      <w:lang w:eastAsia="ru-RU"/>
    </w:rPr>
  </w:style>
  <w:style w:type="character" w:customStyle="1" w:styleId="HTMLAddressChar3">
    <w:name w:val="HTML Address Char3"/>
    <w:locked/>
    <w:rsid w:val="002F3BC2"/>
    <w:rPr>
      <w:rFonts w:ascii="Calibri" w:hAnsi="Calibri" w:cs="Times New Roman"/>
      <w:i/>
      <w:sz w:val="20"/>
      <w:szCs w:val="20"/>
    </w:rPr>
  </w:style>
  <w:style w:type="character" w:customStyle="1" w:styleId="1280">
    <w:name w:val="Знак1 Знак Знак28"/>
    <w:aliases w:val="Знак1 Знак11"/>
    <w:locked/>
    <w:rsid w:val="002F3BC2"/>
    <w:rPr>
      <w:sz w:val="24"/>
      <w:lang w:val="ru-RU" w:eastAsia="ru-RU"/>
    </w:rPr>
  </w:style>
  <w:style w:type="paragraph" w:customStyle="1" w:styleId="BlockText1">
    <w:name w:val="Block Text1"/>
    <w:basedOn w:val="a3"/>
    <w:rsid w:val="002F3BC2"/>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F3BC2"/>
    <w:rPr>
      <w:i/>
      <w:color w:val="000000"/>
      <w:sz w:val="24"/>
      <w:lang w:eastAsia="ru-RU"/>
    </w:rPr>
  </w:style>
  <w:style w:type="character" w:customStyle="1" w:styleId="IntenseQuoteChar3">
    <w:name w:val="Intense Quote Char3"/>
    <w:locked/>
    <w:rsid w:val="002F3BC2"/>
    <w:rPr>
      <w:b/>
      <w:i/>
      <w:color w:val="4F81BD"/>
      <w:sz w:val="24"/>
      <w:lang w:eastAsia="ru-RU"/>
    </w:rPr>
  </w:style>
  <w:style w:type="paragraph" w:customStyle="1" w:styleId="BodyTextIndent21">
    <w:name w:val="Body Text Indent 21"/>
    <w:basedOn w:val="a3"/>
    <w:rsid w:val="002F3BC2"/>
    <w:pPr>
      <w:overflowPunct w:val="0"/>
      <w:autoSpaceDE w:val="0"/>
      <w:ind w:firstLine="567"/>
      <w:jc w:val="both"/>
    </w:pPr>
    <w:rPr>
      <w:sz w:val="20"/>
      <w:szCs w:val="20"/>
      <w:lang w:eastAsia="ar-SA"/>
    </w:rPr>
  </w:style>
  <w:style w:type="paragraph" w:customStyle="1" w:styleId="BodyTextIndent31">
    <w:name w:val="Body Text Indent 31"/>
    <w:basedOn w:val="a3"/>
    <w:rsid w:val="002F3BC2"/>
    <w:pPr>
      <w:spacing w:line="360" w:lineRule="auto"/>
      <w:ind w:firstLine="709"/>
      <w:jc w:val="both"/>
    </w:pPr>
    <w:rPr>
      <w:sz w:val="28"/>
      <w:szCs w:val="20"/>
    </w:rPr>
  </w:style>
  <w:style w:type="paragraph" w:customStyle="1" w:styleId="230">
    <w:name w:val="Обычный23"/>
    <w:rsid w:val="002F3BC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F3BC2"/>
    <w:pPr>
      <w:tabs>
        <w:tab w:val="center" w:pos="4153"/>
        <w:tab w:val="right" w:pos="8306"/>
      </w:tabs>
    </w:pPr>
    <w:rPr>
      <w:rFonts w:ascii="Arial" w:hAnsi="Arial"/>
      <w:szCs w:val="20"/>
    </w:rPr>
  </w:style>
  <w:style w:type="paragraph" w:customStyle="1" w:styleId="Normal11">
    <w:name w:val="Normal11"/>
    <w:rsid w:val="002F3BC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F3BC2"/>
    <w:pPr>
      <w:keepNext/>
      <w:snapToGrid/>
      <w:outlineLvl w:val="2"/>
    </w:pPr>
    <w:rPr>
      <w:sz w:val="24"/>
    </w:rPr>
  </w:style>
  <w:style w:type="paragraph" w:customStyle="1" w:styleId="BodyText11">
    <w:name w:val="Body Text11"/>
    <w:basedOn w:val="Normal11"/>
    <w:rsid w:val="002F3BC2"/>
    <w:pPr>
      <w:snapToGrid/>
      <w:spacing w:line="360" w:lineRule="auto"/>
    </w:pPr>
    <w:rPr>
      <w:sz w:val="24"/>
    </w:rPr>
  </w:style>
  <w:style w:type="paragraph" w:customStyle="1" w:styleId="ListParagraph11">
    <w:name w:val="List Paragraph11"/>
    <w:basedOn w:val="a3"/>
    <w:rsid w:val="002F3BC2"/>
    <w:pPr>
      <w:spacing w:after="200" w:line="276" w:lineRule="auto"/>
      <w:ind w:left="720"/>
      <w:contextualSpacing/>
    </w:pPr>
    <w:rPr>
      <w:rFonts w:ascii="Calibri" w:hAnsi="Calibri"/>
      <w:sz w:val="22"/>
      <w:szCs w:val="22"/>
    </w:rPr>
  </w:style>
  <w:style w:type="paragraph" w:customStyle="1" w:styleId="PlainText11">
    <w:name w:val="Plain Text11"/>
    <w:basedOn w:val="a3"/>
    <w:rsid w:val="002F3BC2"/>
    <w:rPr>
      <w:rFonts w:ascii="Courier New" w:hAnsi="Courier New"/>
      <w:sz w:val="20"/>
      <w:szCs w:val="20"/>
    </w:rPr>
  </w:style>
  <w:style w:type="paragraph" w:customStyle="1" w:styleId="BodyText311">
    <w:name w:val="Body Text 311"/>
    <w:basedOn w:val="Normal11"/>
    <w:rsid w:val="002F3BC2"/>
    <w:pPr>
      <w:snapToGrid/>
      <w:jc w:val="both"/>
    </w:pPr>
    <w:rPr>
      <w:i/>
      <w:sz w:val="26"/>
    </w:rPr>
  </w:style>
  <w:style w:type="character" w:customStyle="1" w:styleId="SubtleEmphasis1">
    <w:name w:val="Subtle Emphasis1"/>
    <w:rsid w:val="002F3BC2"/>
    <w:rPr>
      <w:i/>
      <w:color w:val="808080"/>
    </w:rPr>
  </w:style>
  <w:style w:type="character" w:customStyle="1" w:styleId="2160">
    <w:name w:val="Знак Знак216"/>
    <w:aliases w:val="Основной текст с отступом Знак Знак Зна Знак"/>
    <w:locked/>
    <w:rsid w:val="002F3BC2"/>
    <w:rPr>
      <w:rFonts w:ascii="Arial" w:hAnsi="Arial"/>
      <w:b/>
      <w:i/>
      <w:sz w:val="28"/>
      <w:lang w:val="ru-RU" w:eastAsia="en-US"/>
    </w:rPr>
  </w:style>
  <w:style w:type="character" w:customStyle="1" w:styleId="DefaultParagraphFont1">
    <w:name w:val="Default Paragraph Font1"/>
    <w:rsid w:val="002F3BC2"/>
  </w:style>
  <w:style w:type="paragraph" w:customStyle="1" w:styleId="NoSpacing1">
    <w:name w:val="No Spacing1"/>
    <w:rsid w:val="002F3BC2"/>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F3BC2"/>
    <w:rPr>
      <w:rFonts w:ascii="Arial" w:hAnsi="Arial" w:cs="Times New Roman"/>
      <w:b/>
      <w:sz w:val="20"/>
    </w:rPr>
  </w:style>
  <w:style w:type="character" w:customStyle="1" w:styleId="z-TopofFormChar1">
    <w:name w:val="z-Top of Form Char1"/>
    <w:locked/>
    <w:rsid w:val="002F3BC2"/>
    <w:rPr>
      <w:rFonts w:ascii="Arial" w:hAnsi="Arial" w:cs="Times New Roman"/>
      <w:b/>
      <w:sz w:val="20"/>
      <w:szCs w:val="20"/>
    </w:rPr>
  </w:style>
  <w:style w:type="character" w:customStyle="1" w:styleId="z-BottomofFormChar">
    <w:name w:val="z-Bottom of Form Char"/>
    <w:locked/>
    <w:rsid w:val="002F3BC2"/>
    <w:rPr>
      <w:rFonts w:ascii="Arial" w:hAnsi="Arial" w:cs="Times New Roman"/>
      <w:vanish/>
      <w:sz w:val="16"/>
      <w:lang w:eastAsia="ru-RU"/>
    </w:rPr>
  </w:style>
  <w:style w:type="character" w:customStyle="1" w:styleId="z-BottomofFormChar1">
    <w:name w:val="z-Bottom of Form Char1"/>
    <w:locked/>
    <w:rsid w:val="002F3BC2"/>
    <w:rPr>
      <w:rFonts w:ascii="Arial" w:hAnsi="Arial" w:cs="Times New Roman"/>
      <w:vanish/>
      <w:sz w:val="16"/>
      <w:szCs w:val="16"/>
    </w:rPr>
  </w:style>
  <w:style w:type="paragraph" w:customStyle="1" w:styleId="Heading41">
    <w:name w:val="Heading 41"/>
    <w:basedOn w:val="Normal1"/>
    <w:next w:val="Normal1"/>
    <w:rsid w:val="002F3BC2"/>
    <w:pPr>
      <w:keepNext/>
      <w:widowControl/>
    </w:pPr>
    <w:rPr>
      <w:sz w:val="24"/>
    </w:rPr>
  </w:style>
  <w:style w:type="character" w:customStyle="1" w:styleId="MacroTextChar2">
    <w:name w:val="Macro Text Char2"/>
    <w:locked/>
    <w:rsid w:val="002F3BC2"/>
    <w:rPr>
      <w:rFonts w:ascii="Courier New" w:hAnsi="Courier New" w:cs="Times New Roman"/>
      <w:sz w:val="22"/>
      <w:lang w:val="en-US" w:eastAsia="en-US" w:bidi="ar-SA"/>
    </w:rPr>
  </w:style>
  <w:style w:type="character" w:customStyle="1" w:styleId="5111">
    <w:name w:val="Знак5 Знак Знак11"/>
    <w:locked/>
    <w:rsid w:val="002F3BC2"/>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F3BC2"/>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F3BC2"/>
    <w:rPr>
      <w:sz w:val="24"/>
    </w:rPr>
  </w:style>
  <w:style w:type="character" w:customStyle="1" w:styleId="PlaceholderText1">
    <w:name w:val="Placeholder Text1"/>
    <w:rsid w:val="002F3BC2"/>
    <w:rPr>
      <w:color w:val="808080"/>
    </w:rPr>
  </w:style>
  <w:style w:type="paragraph" w:customStyle="1" w:styleId="TextBody">
    <w:name w:val="Text Body"/>
    <w:basedOn w:val="a3"/>
    <w:rsid w:val="002F3BC2"/>
    <w:pPr>
      <w:suppressAutoHyphens/>
      <w:spacing w:after="120"/>
    </w:pPr>
    <w:rPr>
      <w:lang w:val="en-US" w:eastAsia="zh-CN"/>
    </w:rPr>
  </w:style>
  <w:style w:type="character" w:customStyle="1" w:styleId="WW8Num13z3">
    <w:name w:val="WW8Num13z3"/>
    <w:rsid w:val="002F3BC2"/>
  </w:style>
  <w:style w:type="character" w:customStyle="1" w:styleId="WW8Num13z4">
    <w:name w:val="WW8Num13z4"/>
    <w:rsid w:val="002F3BC2"/>
  </w:style>
  <w:style w:type="character" w:customStyle="1" w:styleId="WW8Num13z5">
    <w:name w:val="WW8Num13z5"/>
    <w:rsid w:val="002F3BC2"/>
  </w:style>
  <w:style w:type="character" w:customStyle="1" w:styleId="WW8Num13z6">
    <w:name w:val="WW8Num13z6"/>
    <w:rsid w:val="002F3BC2"/>
  </w:style>
  <w:style w:type="character" w:customStyle="1" w:styleId="WW8Num13z7">
    <w:name w:val="WW8Num13z7"/>
    <w:rsid w:val="002F3BC2"/>
  </w:style>
  <w:style w:type="character" w:customStyle="1" w:styleId="WW8Num13z8">
    <w:name w:val="WW8Num13z8"/>
    <w:rsid w:val="002F3BC2"/>
  </w:style>
  <w:style w:type="character" w:customStyle="1" w:styleId="WW8Num14z4">
    <w:name w:val="WW8Num14z4"/>
    <w:rsid w:val="002F3BC2"/>
  </w:style>
  <w:style w:type="character" w:customStyle="1" w:styleId="WW8Num14z5">
    <w:name w:val="WW8Num14z5"/>
    <w:rsid w:val="002F3BC2"/>
  </w:style>
  <w:style w:type="character" w:customStyle="1" w:styleId="WW8Num14z6">
    <w:name w:val="WW8Num14z6"/>
    <w:rsid w:val="002F3BC2"/>
  </w:style>
  <w:style w:type="character" w:customStyle="1" w:styleId="WW8Num14z7">
    <w:name w:val="WW8Num14z7"/>
    <w:rsid w:val="002F3BC2"/>
  </w:style>
  <w:style w:type="character" w:customStyle="1" w:styleId="WW8Num14z8">
    <w:name w:val="WW8Num14z8"/>
    <w:rsid w:val="002F3BC2"/>
  </w:style>
  <w:style w:type="paragraph" w:customStyle="1" w:styleId="1ffffff8">
    <w:name w:val="Текст примечания1"/>
    <w:basedOn w:val="a3"/>
    <w:rsid w:val="002F3BC2"/>
    <w:pPr>
      <w:suppressAutoHyphens/>
    </w:pPr>
    <w:rPr>
      <w:sz w:val="20"/>
      <w:szCs w:val="20"/>
      <w:lang w:eastAsia="ar-SA"/>
    </w:rPr>
  </w:style>
  <w:style w:type="paragraph" w:customStyle="1" w:styleId="21f2">
    <w:name w:val="Маркированный список 21"/>
    <w:basedOn w:val="a3"/>
    <w:rsid w:val="002F3BC2"/>
    <w:pPr>
      <w:tabs>
        <w:tab w:val="left" w:pos="360"/>
      </w:tabs>
      <w:suppressAutoHyphens/>
      <w:ind w:left="360" w:hanging="360"/>
    </w:pPr>
    <w:rPr>
      <w:lang w:eastAsia="ar-SA"/>
    </w:rPr>
  </w:style>
  <w:style w:type="paragraph" w:customStyle="1" w:styleId="1ffffff9">
    <w:name w:val="Название объекта1"/>
    <w:basedOn w:val="a3"/>
    <w:next w:val="a3"/>
    <w:rsid w:val="002F3BC2"/>
    <w:pPr>
      <w:suppressAutoHyphens/>
    </w:pPr>
    <w:rPr>
      <w:b/>
      <w:bCs/>
      <w:color w:val="4F81BD"/>
      <w:sz w:val="18"/>
      <w:szCs w:val="18"/>
      <w:lang w:eastAsia="ar-SA"/>
    </w:rPr>
  </w:style>
  <w:style w:type="paragraph" w:customStyle="1" w:styleId="21f3">
    <w:name w:val="Список 21"/>
    <w:basedOn w:val="a3"/>
    <w:rsid w:val="002F3BC2"/>
    <w:pPr>
      <w:suppressAutoHyphens/>
      <w:ind w:left="566" w:hanging="283"/>
    </w:pPr>
    <w:rPr>
      <w:lang w:eastAsia="ar-SA"/>
    </w:rPr>
  </w:style>
  <w:style w:type="paragraph" w:customStyle="1" w:styleId="416">
    <w:name w:val="Список 41"/>
    <w:basedOn w:val="a3"/>
    <w:rsid w:val="002F3BC2"/>
    <w:pPr>
      <w:suppressAutoHyphens/>
      <w:ind w:left="1132" w:hanging="283"/>
    </w:pPr>
    <w:rPr>
      <w:lang w:eastAsia="ar-SA"/>
    </w:rPr>
  </w:style>
  <w:style w:type="paragraph" w:customStyle="1" w:styleId="Heading22">
    <w:name w:val="Heading 22"/>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F3BC2"/>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F3BC2"/>
    <w:rPr>
      <w:rFonts w:ascii="Times New Roman" w:hAnsi="Times New Roman" w:cs="Times New Roman"/>
      <w:color w:val="000000"/>
      <w:sz w:val="20"/>
      <w:szCs w:val="20"/>
    </w:rPr>
  </w:style>
  <w:style w:type="paragraph" w:customStyle="1" w:styleId="Heading911">
    <w:name w:val="Heading 9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F3BC2"/>
    <w:rPr>
      <w:rFonts w:ascii="Times New Roman" w:hAnsi="Times New Roman"/>
      <w:sz w:val="20"/>
    </w:rPr>
  </w:style>
  <w:style w:type="character" w:customStyle="1" w:styleId="343">
    <w:name w:val="Знак3 Знак Знак4"/>
    <w:locked/>
    <w:rsid w:val="002F3BC2"/>
    <w:rPr>
      <w:rFonts w:ascii="Courier New" w:hAnsi="Courier New"/>
      <w:lang w:val="ru-RU" w:eastAsia="ru-RU"/>
    </w:rPr>
  </w:style>
  <w:style w:type="paragraph" w:customStyle="1" w:styleId="CharChar0">
    <w:name w:val="первый Char Char"/>
    <w:basedOn w:val="a3"/>
    <w:rsid w:val="002F3BC2"/>
    <w:pPr>
      <w:spacing w:before="120" w:line="240" w:lineRule="exact"/>
      <w:ind w:firstLine="284"/>
      <w:jc w:val="both"/>
    </w:pPr>
    <w:rPr>
      <w:sz w:val="22"/>
    </w:rPr>
  </w:style>
  <w:style w:type="paragraph" w:customStyle="1" w:styleId="Char">
    <w:name w:val="первый Char"/>
    <w:basedOn w:val="a3"/>
    <w:rsid w:val="002F3BC2"/>
    <w:pPr>
      <w:spacing w:before="120" w:line="240" w:lineRule="exact"/>
      <w:ind w:firstLine="284"/>
      <w:jc w:val="both"/>
    </w:pPr>
    <w:rPr>
      <w:sz w:val="22"/>
    </w:rPr>
  </w:style>
  <w:style w:type="character" w:customStyle="1" w:styleId="gray1">
    <w:name w:val="gray1"/>
    <w:rsid w:val="002F3BC2"/>
    <w:rPr>
      <w:color w:val="808080"/>
    </w:rPr>
  </w:style>
  <w:style w:type="character" w:customStyle="1" w:styleId="style1610">
    <w:name w:val="style161"/>
    <w:rsid w:val="002F3BC2"/>
    <w:rPr>
      <w:rFonts w:ascii="Verdana" w:hAnsi="Verdana"/>
      <w:sz w:val="24"/>
    </w:rPr>
  </w:style>
  <w:style w:type="paragraph" w:customStyle="1" w:styleId="affffffffffc">
    <w:name w:val="Содержание"/>
    <w:basedOn w:val="a3"/>
    <w:rsid w:val="002F3BC2"/>
    <w:pPr>
      <w:ind w:firstLine="454"/>
      <w:jc w:val="both"/>
    </w:pPr>
  </w:style>
  <w:style w:type="paragraph" w:customStyle="1" w:styleId="affffffffffd">
    <w:name w:val="Модули"/>
    <w:basedOn w:val="a3"/>
    <w:rsid w:val="002F3BC2"/>
    <w:pPr>
      <w:keepNext/>
    </w:pPr>
    <w:rPr>
      <w:b/>
      <w:bCs/>
    </w:rPr>
  </w:style>
  <w:style w:type="character" w:customStyle="1" w:styleId="description2">
    <w:name w:val="description2"/>
    <w:rsid w:val="002F3BC2"/>
    <w:rPr>
      <w:color w:val="000000"/>
      <w:sz w:val="20"/>
    </w:rPr>
  </w:style>
  <w:style w:type="paragraph" w:customStyle="1" w:styleId="22a">
    <w:name w:val="Îñíî´2íîé òåêñò 2"/>
    <w:basedOn w:val="a3"/>
    <w:rsid w:val="002F3BC2"/>
    <w:pPr>
      <w:widowControl w:val="0"/>
      <w:ind w:firstLine="709"/>
      <w:jc w:val="both"/>
    </w:pPr>
    <w:rPr>
      <w:szCs w:val="20"/>
    </w:rPr>
  </w:style>
  <w:style w:type="paragraph" w:customStyle="1" w:styleId="Noeeu3">
    <w:name w:val="Noeeu3"/>
    <w:basedOn w:val="a3"/>
    <w:rsid w:val="002F3BC2"/>
    <w:pPr>
      <w:widowControl w:val="0"/>
      <w:ind w:firstLine="284"/>
      <w:jc w:val="both"/>
    </w:pPr>
    <w:rPr>
      <w:sz w:val="20"/>
      <w:szCs w:val="20"/>
    </w:rPr>
  </w:style>
  <w:style w:type="character" w:customStyle="1" w:styleId="c17">
    <w:name w:val="c17"/>
    <w:rsid w:val="002F3BC2"/>
  </w:style>
  <w:style w:type="paragraph" w:customStyle="1" w:styleId="affffffffffe">
    <w:name w:val="_Обычный"/>
    <w:basedOn w:val="a3"/>
    <w:rsid w:val="002F3BC2"/>
    <w:pPr>
      <w:spacing w:line="360" w:lineRule="auto"/>
      <w:ind w:firstLine="709"/>
      <w:jc w:val="both"/>
    </w:pPr>
  </w:style>
  <w:style w:type="character" w:customStyle="1" w:styleId="NoBreak">
    <w:name w:val="_NoBreak"/>
    <w:rsid w:val="002F3BC2"/>
  </w:style>
  <w:style w:type="paragraph" w:customStyle="1" w:styleId="1270">
    <w:name w:val="Стиль по ширине Первая строка:  127 см"/>
    <w:basedOn w:val="a3"/>
    <w:rsid w:val="002F3BC2"/>
    <w:pPr>
      <w:spacing w:line="360" w:lineRule="auto"/>
      <w:ind w:firstLine="720"/>
      <w:jc w:val="both"/>
    </w:pPr>
    <w:rPr>
      <w:szCs w:val="20"/>
    </w:rPr>
  </w:style>
  <w:style w:type="character" w:customStyle="1" w:styleId="Arial16">
    <w:name w:val="Стиль Arial 16 пт полужирный"/>
    <w:rsid w:val="002F3BC2"/>
    <w:rPr>
      <w:rFonts w:ascii="Arial" w:hAnsi="Arial"/>
      <w:b/>
      <w:sz w:val="32"/>
    </w:rPr>
  </w:style>
  <w:style w:type="paragraph" w:customStyle="1" w:styleId="12b">
    <w:name w:val="стиль12"/>
    <w:basedOn w:val="a3"/>
    <w:rsid w:val="002F3BC2"/>
    <w:pPr>
      <w:spacing w:before="100" w:beforeAutospacing="1" w:after="100" w:afterAutospacing="1"/>
    </w:pPr>
    <w:rPr>
      <w:rFonts w:ascii="Arial" w:hAnsi="Arial" w:cs="Arial"/>
      <w:color w:val="676767"/>
      <w:sz w:val="20"/>
      <w:szCs w:val="20"/>
    </w:rPr>
  </w:style>
  <w:style w:type="character" w:customStyle="1" w:styleId="FontStyle61">
    <w:name w:val="Font Style61"/>
    <w:rsid w:val="002F3BC2"/>
    <w:rPr>
      <w:rFonts w:ascii="MS Reference Sans Serif" w:hAnsi="MS Reference Sans Serif"/>
      <w:sz w:val="12"/>
    </w:rPr>
  </w:style>
  <w:style w:type="character" w:customStyle="1" w:styleId="FontStyle60">
    <w:name w:val="Font Style60"/>
    <w:rsid w:val="002F3BC2"/>
    <w:rPr>
      <w:rFonts w:ascii="MS Reference Sans Serif" w:hAnsi="MS Reference Sans Serif"/>
      <w:sz w:val="16"/>
    </w:rPr>
  </w:style>
  <w:style w:type="paragraph" w:customStyle="1" w:styleId="Style102">
    <w:name w:val="Стиль Style10 + Черный"/>
    <w:basedOn w:val="a3"/>
    <w:next w:val="a3"/>
    <w:rsid w:val="002F3BC2"/>
    <w:rPr>
      <w:color w:val="000000"/>
    </w:rPr>
  </w:style>
  <w:style w:type="paragraph" w:customStyle="1" w:styleId="Style1010">
    <w:name w:val="Стиль Style10 + Черный1"/>
    <w:basedOn w:val="a3"/>
    <w:next w:val="a3"/>
    <w:rsid w:val="002F3BC2"/>
    <w:rPr>
      <w:color w:val="000000"/>
    </w:rPr>
  </w:style>
  <w:style w:type="paragraph" w:customStyle="1" w:styleId="Style48">
    <w:name w:val="Style48"/>
    <w:basedOn w:val="a3"/>
    <w:rsid w:val="002F3BC2"/>
    <w:pPr>
      <w:widowControl w:val="0"/>
      <w:autoSpaceDE w:val="0"/>
      <w:autoSpaceDN w:val="0"/>
      <w:adjustRightInd w:val="0"/>
    </w:pPr>
  </w:style>
  <w:style w:type="paragraph" w:customStyle="1" w:styleId="Textbody0">
    <w:name w:val="Text body"/>
    <w:basedOn w:val="Standard"/>
    <w:rsid w:val="002F3BC2"/>
    <w:pPr>
      <w:autoSpaceDN/>
      <w:spacing w:after="120"/>
      <w:textAlignment w:val="baseline"/>
    </w:pPr>
    <w:rPr>
      <w:rFonts w:eastAsia="SimSun" w:cs="Mangal"/>
      <w:kern w:val="1"/>
      <w:lang w:eastAsia="hi-IN" w:bidi="hi-IN"/>
    </w:rPr>
  </w:style>
  <w:style w:type="paragraph" w:customStyle="1" w:styleId="Index">
    <w:name w:val="Index"/>
    <w:basedOn w:val="Standard"/>
    <w:rsid w:val="002F3BC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F3BC2"/>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F3BC2"/>
    <w:rPr>
      <w:rFonts w:ascii="TimesET" w:eastAsia="Times New Roman" w:hAnsi="TimesET" w:cs="Times New Roman"/>
      <w:color w:val="000000"/>
      <w:sz w:val="20"/>
      <w:szCs w:val="20"/>
      <w:lang w:eastAsia="ru-RU"/>
    </w:rPr>
  </w:style>
  <w:style w:type="character" w:customStyle="1" w:styleId="IntenseEmphasis1">
    <w:name w:val="Intense Emphasis1"/>
    <w:rsid w:val="002F3BC2"/>
    <w:rPr>
      <w:b/>
    </w:rPr>
  </w:style>
  <w:style w:type="paragraph" w:customStyle="1" w:styleId="HTMLPreformatted1">
    <w:name w:val="HTML Preformatted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F3BC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F3BC2"/>
    <w:rPr>
      <w:sz w:val="24"/>
    </w:rPr>
  </w:style>
  <w:style w:type="character" w:customStyle="1" w:styleId="afffffffffff">
    <w:name w:val="Название Знак"/>
    <w:locked/>
    <w:rsid w:val="002F3BC2"/>
    <w:rPr>
      <w:sz w:val="24"/>
      <w:lang w:val="en-US"/>
    </w:rPr>
  </w:style>
  <w:style w:type="character" w:customStyle="1" w:styleId="2fff6">
    <w:name w:val="Красная строка Знак2"/>
    <w:rsid w:val="002F3BC2"/>
  </w:style>
  <w:style w:type="paragraph" w:customStyle="1" w:styleId="95">
    <w:name w:val="Знак9"/>
    <w:basedOn w:val="a3"/>
    <w:rsid w:val="002F3BC2"/>
    <w:pPr>
      <w:spacing w:after="160" w:line="240" w:lineRule="exact"/>
    </w:pPr>
    <w:rPr>
      <w:rFonts w:ascii="Verdana" w:hAnsi="Verdana"/>
      <w:lang w:val="en-US" w:eastAsia="en-US"/>
    </w:rPr>
  </w:style>
  <w:style w:type="paragraph" w:customStyle="1" w:styleId="useradditionalinfo1">
    <w:name w:val="useradditionalinfo1"/>
    <w:basedOn w:val="a3"/>
    <w:rsid w:val="002F3BC2"/>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F3BC2"/>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F3BC2"/>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F3BC2"/>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F3BC2"/>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F3BC2"/>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F3BC2"/>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F3BC2"/>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F3BC2"/>
    <w:pPr>
      <w:numPr>
        <w:numId w:val="0"/>
      </w:numPr>
      <w:tabs>
        <w:tab w:val="left" w:pos="360"/>
        <w:tab w:val="left" w:pos="1354"/>
      </w:tabs>
      <w:ind w:left="360" w:hanging="360"/>
    </w:pPr>
    <w:rPr>
      <w:sz w:val="24"/>
      <w:lang w:eastAsia="ru-RU"/>
    </w:rPr>
  </w:style>
  <w:style w:type="character" w:customStyle="1" w:styleId="77">
    <w:name w:val="Основной текст (7)_"/>
    <w:locked/>
    <w:rsid w:val="002F3BC2"/>
    <w:rPr>
      <w:b/>
      <w:i/>
    </w:rPr>
  </w:style>
  <w:style w:type="paragraph" w:customStyle="1" w:styleId="bloc">
    <w:name w:val="bloc"/>
    <w:basedOn w:val="a3"/>
    <w:rsid w:val="002F3BC2"/>
    <w:pPr>
      <w:spacing w:before="100" w:beforeAutospacing="1" w:after="100" w:afterAutospacing="1"/>
    </w:pPr>
  </w:style>
  <w:style w:type="paragraph" w:customStyle="1" w:styleId="bordered">
    <w:name w:val="bordered"/>
    <w:basedOn w:val="a3"/>
    <w:rsid w:val="002F3BC2"/>
    <w:pPr>
      <w:spacing w:before="100" w:beforeAutospacing="1" w:after="100" w:afterAutospacing="1"/>
    </w:pPr>
  </w:style>
  <w:style w:type="paragraph" w:customStyle="1" w:styleId="fr-collapsible-toggle">
    <w:name w:val="fr-collapsible-toggle"/>
    <w:basedOn w:val="a3"/>
    <w:rsid w:val="002F3BC2"/>
    <w:pPr>
      <w:spacing w:before="100" w:beforeAutospacing="1" w:after="100" w:afterAutospacing="1"/>
    </w:pPr>
  </w:style>
  <w:style w:type="paragraph" w:customStyle="1" w:styleId="fr-collapsible-toggle-collapsed">
    <w:name w:val="fr-collapsible-toggle-collapsed"/>
    <w:basedOn w:val="a3"/>
    <w:rsid w:val="002F3BC2"/>
    <w:pPr>
      <w:spacing w:before="100" w:beforeAutospacing="1" w:after="100" w:afterAutospacing="1"/>
    </w:pPr>
  </w:style>
  <w:style w:type="paragraph" w:customStyle="1" w:styleId="fr-collapsible-group-toogle-all">
    <w:name w:val="fr-collapsible-group-toogle-all"/>
    <w:basedOn w:val="a3"/>
    <w:rsid w:val="002F3BC2"/>
    <w:pPr>
      <w:spacing w:before="100" w:beforeAutospacing="1" w:after="100" w:afterAutospacing="1"/>
    </w:pPr>
    <w:rPr>
      <w:sz w:val="18"/>
      <w:szCs w:val="18"/>
    </w:rPr>
  </w:style>
  <w:style w:type="paragraph" w:customStyle="1" w:styleId="toogleboxnew">
    <w:name w:val="toogleboxnew"/>
    <w:basedOn w:val="a3"/>
    <w:rsid w:val="002F3BC2"/>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F3BC2"/>
    <w:pPr>
      <w:shd w:val="clear" w:color="auto" w:fill="EFEFEF"/>
      <w:spacing w:after="30"/>
      <w:jc w:val="center"/>
    </w:pPr>
    <w:rPr>
      <w:b/>
      <w:bCs/>
    </w:rPr>
  </w:style>
  <w:style w:type="paragraph" w:customStyle="1" w:styleId="navboxnew">
    <w:name w:val="navboxnew"/>
    <w:basedOn w:val="a3"/>
    <w:rsid w:val="002F3BC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F3BC2"/>
    <w:pPr>
      <w:spacing w:before="100" w:beforeAutospacing="1" w:after="100" w:afterAutospacing="1"/>
      <w:ind w:left="-1200"/>
    </w:pPr>
    <w:rPr>
      <w:sz w:val="19"/>
      <w:szCs w:val="19"/>
    </w:rPr>
  </w:style>
  <w:style w:type="paragraph" w:customStyle="1" w:styleId="navboxnewoldie">
    <w:name w:val="navboxnew_oldie"/>
    <w:basedOn w:val="a3"/>
    <w:rsid w:val="002F3BC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F3BC2"/>
    <w:pPr>
      <w:spacing w:before="100" w:beforeAutospacing="1" w:after="100" w:afterAutospacing="1"/>
    </w:pPr>
  </w:style>
  <w:style w:type="paragraph" w:customStyle="1" w:styleId="mw-hiero-outer">
    <w:name w:val="mw-hiero-outer"/>
    <w:basedOn w:val="a3"/>
    <w:rsid w:val="002F3BC2"/>
    <w:pPr>
      <w:spacing w:before="100" w:beforeAutospacing="1" w:after="100" w:afterAutospacing="1"/>
    </w:pPr>
  </w:style>
  <w:style w:type="paragraph" w:customStyle="1" w:styleId="mw-hiero-box">
    <w:name w:val="mw-hiero-box"/>
    <w:basedOn w:val="a3"/>
    <w:rsid w:val="002F3BC2"/>
    <w:pPr>
      <w:shd w:val="clear" w:color="auto" w:fill="000000"/>
      <w:spacing w:before="100" w:beforeAutospacing="1" w:after="100" w:afterAutospacing="1"/>
    </w:pPr>
  </w:style>
  <w:style w:type="paragraph" w:customStyle="1" w:styleId="ui-helper-hidden">
    <w:name w:val="ui-helper-hidden"/>
    <w:basedOn w:val="a3"/>
    <w:rsid w:val="002F3BC2"/>
    <w:pPr>
      <w:spacing w:before="100" w:beforeAutospacing="1" w:after="100" w:afterAutospacing="1"/>
    </w:pPr>
    <w:rPr>
      <w:vanish/>
    </w:rPr>
  </w:style>
  <w:style w:type="paragraph" w:customStyle="1" w:styleId="ui-helper-reset">
    <w:name w:val="ui-helper-reset"/>
    <w:basedOn w:val="a3"/>
    <w:rsid w:val="002F3BC2"/>
  </w:style>
  <w:style w:type="paragraph" w:customStyle="1" w:styleId="ui-helper-clearfix">
    <w:name w:val="ui-helper-clearfix"/>
    <w:basedOn w:val="a3"/>
    <w:rsid w:val="002F3BC2"/>
    <w:pPr>
      <w:spacing w:before="100" w:beforeAutospacing="1" w:after="100" w:afterAutospacing="1"/>
    </w:pPr>
  </w:style>
  <w:style w:type="paragraph" w:customStyle="1" w:styleId="ui-helper-zfix">
    <w:name w:val="ui-helper-zfix"/>
    <w:basedOn w:val="a3"/>
    <w:rsid w:val="002F3BC2"/>
    <w:pPr>
      <w:spacing w:before="100" w:beforeAutospacing="1" w:after="100" w:afterAutospacing="1"/>
    </w:pPr>
  </w:style>
  <w:style w:type="paragraph" w:customStyle="1" w:styleId="ui-icon">
    <w:name w:val="ui-icon"/>
    <w:basedOn w:val="a3"/>
    <w:rsid w:val="002F3BC2"/>
    <w:pPr>
      <w:spacing w:before="100" w:beforeAutospacing="1" w:after="100" w:afterAutospacing="1"/>
      <w:ind w:firstLine="7343"/>
    </w:pPr>
  </w:style>
  <w:style w:type="paragraph" w:customStyle="1" w:styleId="ui-widget-overlay">
    <w:name w:val="ui-widget-overlay"/>
    <w:basedOn w:val="a3"/>
    <w:rsid w:val="002F3BC2"/>
    <w:pPr>
      <w:shd w:val="clear" w:color="auto" w:fill="000000"/>
      <w:spacing w:before="100" w:beforeAutospacing="1" w:after="100" w:afterAutospacing="1"/>
    </w:pPr>
  </w:style>
  <w:style w:type="paragraph" w:customStyle="1" w:styleId="ui-widget">
    <w:name w:val="ui-widget"/>
    <w:basedOn w:val="a3"/>
    <w:rsid w:val="002F3BC2"/>
    <w:pPr>
      <w:spacing w:before="100" w:beforeAutospacing="1" w:after="100" w:afterAutospacing="1"/>
    </w:pPr>
    <w:rPr>
      <w:rFonts w:ascii="Arial" w:hAnsi="Arial" w:cs="Arial"/>
      <w:sz w:val="19"/>
      <w:szCs w:val="19"/>
    </w:rPr>
  </w:style>
  <w:style w:type="paragraph" w:customStyle="1" w:styleId="ui-widget-content">
    <w:name w:val="ui-widget-content"/>
    <w:basedOn w:val="a3"/>
    <w:rsid w:val="002F3BC2"/>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F3BC2"/>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F3B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F3B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F3BC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F3B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F3BC2"/>
    <w:pPr>
      <w:spacing w:before="100" w:beforeAutospacing="1" w:after="100" w:afterAutospacing="1"/>
    </w:pPr>
    <w:rPr>
      <w:color w:val="FFFFFF"/>
    </w:rPr>
  </w:style>
  <w:style w:type="paragraph" w:customStyle="1" w:styleId="ui-priority-primary">
    <w:name w:val="ui-priority-primary"/>
    <w:basedOn w:val="a3"/>
    <w:rsid w:val="002F3BC2"/>
    <w:pPr>
      <w:spacing w:before="100" w:beforeAutospacing="1" w:after="100" w:afterAutospacing="1"/>
    </w:pPr>
    <w:rPr>
      <w:b/>
      <w:bCs/>
    </w:rPr>
  </w:style>
  <w:style w:type="paragraph" w:customStyle="1" w:styleId="ui-priority-secondary">
    <w:name w:val="ui-priority-secondary"/>
    <w:basedOn w:val="a3"/>
    <w:rsid w:val="002F3BC2"/>
    <w:pPr>
      <w:spacing w:before="100" w:beforeAutospacing="1" w:after="100" w:afterAutospacing="1"/>
    </w:pPr>
  </w:style>
  <w:style w:type="paragraph" w:customStyle="1" w:styleId="ui-state-disabled">
    <w:name w:val="ui-state-disabled"/>
    <w:basedOn w:val="a3"/>
    <w:rsid w:val="002F3BC2"/>
    <w:pPr>
      <w:spacing w:before="100" w:beforeAutospacing="1" w:after="100" w:afterAutospacing="1"/>
    </w:pPr>
  </w:style>
  <w:style w:type="paragraph" w:customStyle="1" w:styleId="ui-widget-shadow">
    <w:name w:val="ui-widget-shadow"/>
    <w:basedOn w:val="a3"/>
    <w:rsid w:val="002F3BC2"/>
    <w:pPr>
      <w:shd w:val="clear" w:color="auto" w:fill="000000"/>
      <w:ind w:left="-105"/>
    </w:pPr>
  </w:style>
  <w:style w:type="paragraph" w:customStyle="1" w:styleId="ui-resizable-handle">
    <w:name w:val="ui-resizable-handle"/>
    <w:basedOn w:val="a3"/>
    <w:rsid w:val="002F3BC2"/>
    <w:pPr>
      <w:spacing w:before="100" w:beforeAutospacing="1" w:after="100" w:afterAutospacing="1"/>
    </w:pPr>
    <w:rPr>
      <w:sz w:val="2"/>
      <w:szCs w:val="2"/>
    </w:rPr>
  </w:style>
  <w:style w:type="paragraph" w:customStyle="1" w:styleId="ui-resizable-n">
    <w:name w:val="ui-resizable-n"/>
    <w:basedOn w:val="a3"/>
    <w:rsid w:val="002F3BC2"/>
    <w:pPr>
      <w:spacing w:before="100" w:beforeAutospacing="1" w:after="100" w:afterAutospacing="1"/>
    </w:pPr>
  </w:style>
  <w:style w:type="paragraph" w:customStyle="1" w:styleId="ui-resizable-s">
    <w:name w:val="ui-resizable-s"/>
    <w:basedOn w:val="a3"/>
    <w:rsid w:val="002F3BC2"/>
    <w:pPr>
      <w:spacing w:before="100" w:beforeAutospacing="1" w:after="100" w:afterAutospacing="1"/>
    </w:pPr>
  </w:style>
  <w:style w:type="paragraph" w:customStyle="1" w:styleId="ui-resizable-e">
    <w:name w:val="ui-resizable-e"/>
    <w:basedOn w:val="a3"/>
    <w:rsid w:val="002F3BC2"/>
    <w:pPr>
      <w:spacing w:before="100" w:beforeAutospacing="1" w:after="100" w:afterAutospacing="1"/>
    </w:pPr>
  </w:style>
  <w:style w:type="paragraph" w:customStyle="1" w:styleId="ui-resizable-w">
    <w:name w:val="ui-resizable-w"/>
    <w:basedOn w:val="a3"/>
    <w:rsid w:val="002F3BC2"/>
    <w:pPr>
      <w:spacing w:before="100" w:beforeAutospacing="1" w:after="100" w:afterAutospacing="1"/>
    </w:pPr>
  </w:style>
  <w:style w:type="paragraph" w:customStyle="1" w:styleId="ui-resizable-se">
    <w:name w:val="ui-resizable-se"/>
    <w:basedOn w:val="a3"/>
    <w:rsid w:val="002F3BC2"/>
    <w:pPr>
      <w:spacing w:before="100" w:beforeAutospacing="1" w:after="100" w:afterAutospacing="1"/>
    </w:pPr>
  </w:style>
  <w:style w:type="paragraph" w:customStyle="1" w:styleId="ui-resizable-sw">
    <w:name w:val="ui-resizable-sw"/>
    <w:basedOn w:val="a3"/>
    <w:rsid w:val="002F3BC2"/>
    <w:pPr>
      <w:spacing w:before="100" w:beforeAutospacing="1" w:after="100" w:afterAutospacing="1"/>
    </w:pPr>
  </w:style>
  <w:style w:type="paragraph" w:customStyle="1" w:styleId="ui-resizable-nw">
    <w:name w:val="ui-resizable-nw"/>
    <w:basedOn w:val="a3"/>
    <w:rsid w:val="002F3BC2"/>
    <w:pPr>
      <w:spacing w:before="100" w:beforeAutospacing="1" w:after="100" w:afterAutospacing="1"/>
    </w:pPr>
  </w:style>
  <w:style w:type="paragraph" w:customStyle="1" w:styleId="ui-resizable-ne">
    <w:name w:val="ui-resizable-ne"/>
    <w:basedOn w:val="a3"/>
    <w:rsid w:val="002F3BC2"/>
    <w:pPr>
      <w:spacing w:before="100" w:beforeAutospacing="1" w:after="100" w:afterAutospacing="1"/>
    </w:pPr>
  </w:style>
  <w:style w:type="paragraph" w:customStyle="1" w:styleId="ui-button">
    <w:name w:val="ui-button"/>
    <w:basedOn w:val="a3"/>
    <w:rsid w:val="002F3BC2"/>
    <w:pPr>
      <w:spacing w:before="100" w:beforeAutospacing="1" w:after="100" w:afterAutospacing="1"/>
      <w:ind w:right="24"/>
      <w:jc w:val="center"/>
    </w:pPr>
  </w:style>
  <w:style w:type="paragraph" w:customStyle="1" w:styleId="ui-button-icon-only">
    <w:name w:val="ui-button-icon-only"/>
    <w:basedOn w:val="a3"/>
    <w:rsid w:val="002F3BC2"/>
    <w:pPr>
      <w:spacing w:before="100" w:beforeAutospacing="1" w:after="100" w:afterAutospacing="1"/>
    </w:pPr>
  </w:style>
  <w:style w:type="paragraph" w:customStyle="1" w:styleId="ui-button-icons-only">
    <w:name w:val="ui-button-icons-only"/>
    <w:basedOn w:val="a3"/>
    <w:rsid w:val="002F3BC2"/>
    <w:pPr>
      <w:spacing w:before="100" w:beforeAutospacing="1" w:after="100" w:afterAutospacing="1"/>
    </w:pPr>
  </w:style>
  <w:style w:type="paragraph" w:customStyle="1" w:styleId="ui-buttonset">
    <w:name w:val="ui-buttonset"/>
    <w:basedOn w:val="a3"/>
    <w:rsid w:val="002F3BC2"/>
    <w:pPr>
      <w:spacing w:before="100" w:beforeAutospacing="1" w:after="100" w:afterAutospacing="1"/>
      <w:ind w:right="105"/>
    </w:pPr>
  </w:style>
  <w:style w:type="paragraph" w:customStyle="1" w:styleId="ui-dialog">
    <w:name w:val="ui-dialog"/>
    <w:basedOn w:val="a3"/>
    <w:rsid w:val="002F3BC2"/>
    <w:pPr>
      <w:spacing w:before="100" w:beforeAutospacing="1" w:after="100" w:afterAutospacing="1"/>
    </w:pPr>
  </w:style>
  <w:style w:type="paragraph" w:customStyle="1" w:styleId="suggestions">
    <w:name w:val="suggestions"/>
    <w:basedOn w:val="a3"/>
    <w:rsid w:val="002F3BC2"/>
    <w:pPr>
      <w:ind w:right="-15"/>
    </w:pPr>
  </w:style>
  <w:style w:type="paragraph" w:customStyle="1" w:styleId="suggestions-special">
    <w:name w:val="suggestions-special"/>
    <w:basedOn w:val="a3"/>
    <w:rsid w:val="002F3BC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F3BC2"/>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F3BC2"/>
    <w:pPr>
      <w:spacing w:line="360" w:lineRule="atLeast"/>
    </w:pPr>
    <w:rPr>
      <w:color w:val="000000"/>
    </w:rPr>
  </w:style>
  <w:style w:type="paragraph" w:customStyle="1" w:styleId="suggestions-result-current">
    <w:name w:val="suggestions-result-current"/>
    <w:basedOn w:val="a3"/>
    <w:rsid w:val="002F3BC2"/>
    <w:pPr>
      <w:shd w:val="clear" w:color="auto" w:fill="4C59A6"/>
      <w:spacing w:before="100" w:beforeAutospacing="1" w:after="100" w:afterAutospacing="1"/>
    </w:pPr>
    <w:rPr>
      <w:color w:val="FFFFFF"/>
    </w:rPr>
  </w:style>
  <w:style w:type="paragraph" w:customStyle="1" w:styleId="autoellipsis-matched">
    <w:name w:val="autoellipsis-matched"/>
    <w:basedOn w:val="a3"/>
    <w:rsid w:val="002F3BC2"/>
    <w:pPr>
      <w:spacing w:before="100" w:beforeAutospacing="1" w:after="100" w:afterAutospacing="1"/>
    </w:pPr>
    <w:rPr>
      <w:b/>
      <w:bCs/>
    </w:rPr>
  </w:style>
  <w:style w:type="paragraph" w:customStyle="1" w:styleId="mwembedplayer">
    <w:name w:val="mwembedplayer"/>
    <w:basedOn w:val="a3"/>
    <w:rsid w:val="002F3BC2"/>
    <w:pPr>
      <w:spacing w:before="100" w:beforeAutospacing="1" w:after="100" w:afterAutospacing="1"/>
    </w:pPr>
  </w:style>
  <w:style w:type="paragraph" w:customStyle="1" w:styleId="loadingspinner">
    <w:name w:val="loadingspinner"/>
    <w:basedOn w:val="a3"/>
    <w:rsid w:val="002F3BC2"/>
    <w:pPr>
      <w:spacing w:before="100" w:beforeAutospacing="1" w:after="100" w:afterAutospacing="1"/>
    </w:pPr>
  </w:style>
  <w:style w:type="paragraph" w:customStyle="1" w:styleId="mw-imported-resource">
    <w:name w:val="mw-imported-resource"/>
    <w:basedOn w:val="a3"/>
    <w:rsid w:val="002F3BC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F3BC2"/>
    <w:pPr>
      <w:spacing w:before="30" w:after="100" w:afterAutospacing="1"/>
      <w:ind w:left="45"/>
    </w:pPr>
  </w:style>
  <w:style w:type="paragraph" w:customStyle="1" w:styleId="mw-fullscreen-overlay">
    <w:name w:val="mw-fullscreen-overlay"/>
    <w:basedOn w:val="a3"/>
    <w:rsid w:val="002F3BC2"/>
    <w:pPr>
      <w:shd w:val="clear" w:color="auto" w:fill="000000"/>
      <w:spacing w:before="100" w:beforeAutospacing="1" w:after="100" w:afterAutospacing="1"/>
    </w:pPr>
  </w:style>
  <w:style w:type="paragraph" w:customStyle="1" w:styleId="play-btn-large">
    <w:name w:val="play-btn-large"/>
    <w:basedOn w:val="a3"/>
    <w:rsid w:val="002F3BC2"/>
    <w:pPr>
      <w:spacing w:before="100" w:beforeAutospacing="1" w:after="100" w:afterAutospacing="1"/>
    </w:pPr>
  </w:style>
  <w:style w:type="paragraph" w:customStyle="1" w:styleId="carouselcontainer">
    <w:name w:val="carouselcontainer"/>
    <w:basedOn w:val="a3"/>
    <w:rsid w:val="002F3BC2"/>
    <w:pPr>
      <w:spacing w:before="100" w:beforeAutospacing="1" w:after="100" w:afterAutospacing="1"/>
    </w:pPr>
  </w:style>
  <w:style w:type="paragraph" w:customStyle="1" w:styleId="carouselvideotitle">
    <w:name w:val="carouselvideotitle"/>
    <w:basedOn w:val="a3"/>
    <w:rsid w:val="002F3BC2"/>
    <w:pPr>
      <w:spacing w:before="100" w:beforeAutospacing="1" w:after="100" w:afterAutospacing="1"/>
    </w:pPr>
    <w:rPr>
      <w:b/>
      <w:bCs/>
      <w:color w:val="FFFFFF"/>
    </w:rPr>
  </w:style>
  <w:style w:type="paragraph" w:customStyle="1" w:styleId="carouselvideotitletext">
    <w:name w:val="carouselvideotitletext"/>
    <w:basedOn w:val="a3"/>
    <w:rsid w:val="002F3BC2"/>
    <w:pPr>
      <w:spacing w:before="100" w:beforeAutospacing="1" w:after="100" w:afterAutospacing="1"/>
    </w:pPr>
  </w:style>
  <w:style w:type="paragraph" w:customStyle="1" w:styleId="carouseltitleduration">
    <w:name w:val="carouseltitleduration"/>
    <w:basedOn w:val="a3"/>
    <w:rsid w:val="002F3BC2"/>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F3BC2"/>
    <w:pPr>
      <w:spacing w:before="100" w:beforeAutospacing="1" w:after="100" w:afterAutospacing="1"/>
      <w:jc w:val="center"/>
    </w:pPr>
    <w:rPr>
      <w:color w:val="FFFFFF"/>
    </w:rPr>
  </w:style>
  <w:style w:type="paragraph" w:customStyle="1" w:styleId="carouselimgduration">
    <w:name w:val="carouselimgduration"/>
    <w:basedOn w:val="a3"/>
    <w:rsid w:val="002F3BC2"/>
    <w:pPr>
      <w:spacing w:before="100" w:beforeAutospacing="1" w:after="100" w:afterAutospacing="1"/>
    </w:pPr>
    <w:rPr>
      <w:color w:val="FFFFFF"/>
    </w:rPr>
  </w:style>
  <w:style w:type="paragraph" w:customStyle="1" w:styleId="carouselprevbutton">
    <w:name w:val="carouselprevbutton"/>
    <w:basedOn w:val="a3"/>
    <w:rsid w:val="002F3BC2"/>
    <w:pPr>
      <w:spacing w:before="100" w:beforeAutospacing="1" w:after="100" w:afterAutospacing="1"/>
    </w:pPr>
  </w:style>
  <w:style w:type="paragraph" w:customStyle="1" w:styleId="carouselnextbutton">
    <w:name w:val="carouselnextbutton"/>
    <w:basedOn w:val="a3"/>
    <w:rsid w:val="002F3BC2"/>
    <w:pPr>
      <w:spacing w:before="100" w:beforeAutospacing="1" w:after="100" w:afterAutospacing="1"/>
    </w:pPr>
  </w:style>
  <w:style w:type="paragraph" w:customStyle="1" w:styleId="alert-container">
    <w:name w:val="alert-container"/>
    <w:basedOn w:val="a3"/>
    <w:rsid w:val="002F3BC2"/>
    <w:pPr>
      <w:spacing w:before="100" w:beforeAutospacing="1" w:after="100" w:afterAutospacing="1"/>
    </w:pPr>
  </w:style>
  <w:style w:type="paragraph" w:customStyle="1" w:styleId="alert-title">
    <w:name w:val="alert-title"/>
    <w:basedOn w:val="a3"/>
    <w:rsid w:val="002F3BC2"/>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F3BC2"/>
    <w:pPr>
      <w:spacing w:before="100" w:beforeAutospacing="1" w:after="100" w:afterAutospacing="1"/>
      <w:jc w:val="center"/>
    </w:pPr>
    <w:rPr>
      <w:sz w:val="21"/>
      <w:szCs w:val="21"/>
    </w:rPr>
  </w:style>
  <w:style w:type="paragraph" w:customStyle="1" w:styleId="alert-buttons-container">
    <w:name w:val="alert-buttons-container"/>
    <w:basedOn w:val="a3"/>
    <w:rsid w:val="002F3BC2"/>
    <w:pPr>
      <w:spacing w:before="100" w:beforeAutospacing="1" w:after="100" w:afterAutospacing="1"/>
      <w:jc w:val="center"/>
    </w:pPr>
  </w:style>
  <w:style w:type="paragraph" w:customStyle="1" w:styleId="alert-button">
    <w:name w:val="alert-button"/>
    <w:basedOn w:val="a3"/>
    <w:rsid w:val="002F3BC2"/>
    <w:pPr>
      <w:shd w:val="clear" w:color="auto" w:fill="474747"/>
      <w:spacing w:before="100" w:beforeAutospacing="1" w:after="100" w:afterAutospacing="1"/>
    </w:pPr>
    <w:rPr>
      <w:color w:val="FFFFFF"/>
    </w:rPr>
  </w:style>
  <w:style w:type="paragraph" w:customStyle="1" w:styleId="mw-plusminus-pos">
    <w:name w:val="mw-plusminus-pos"/>
    <w:basedOn w:val="a3"/>
    <w:rsid w:val="002F3BC2"/>
    <w:pPr>
      <w:spacing w:before="100" w:beforeAutospacing="1" w:after="100" w:afterAutospacing="1"/>
    </w:pPr>
    <w:rPr>
      <w:color w:val="00B000"/>
    </w:rPr>
  </w:style>
  <w:style w:type="paragraph" w:customStyle="1" w:styleId="mw-plusminus-neg">
    <w:name w:val="mw-plusminus-neg"/>
    <w:basedOn w:val="a3"/>
    <w:rsid w:val="002F3BC2"/>
    <w:pPr>
      <w:spacing w:before="100" w:beforeAutospacing="1" w:after="100" w:afterAutospacing="1"/>
    </w:pPr>
    <w:rPr>
      <w:color w:val="FF2050"/>
    </w:rPr>
  </w:style>
  <w:style w:type="paragraph" w:customStyle="1" w:styleId="mw-plusminus-null">
    <w:name w:val="mw-plusminus-null"/>
    <w:basedOn w:val="a3"/>
    <w:rsid w:val="002F3BC2"/>
    <w:pPr>
      <w:spacing w:before="100" w:beforeAutospacing="1" w:after="100" w:afterAutospacing="1"/>
    </w:pPr>
    <w:rPr>
      <w:color w:val="999999"/>
    </w:rPr>
  </w:style>
  <w:style w:type="paragraph" w:customStyle="1" w:styleId="mw-tag-markers">
    <w:name w:val="mw-tag-markers"/>
    <w:basedOn w:val="a3"/>
    <w:rsid w:val="002F3BC2"/>
    <w:pPr>
      <w:spacing w:before="100" w:beforeAutospacing="1" w:after="100" w:afterAutospacing="1"/>
    </w:pPr>
    <w:rPr>
      <w:rFonts w:ascii="Arial" w:hAnsi="Arial" w:cs="Arial"/>
      <w:i/>
      <w:iCs/>
      <w:sz w:val="22"/>
      <w:szCs w:val="22"/>
    </w:rPr>
  </w:style>
  <w:style w:type="paragraph" w:customStyle="1" w:styleId="history-size">
    <w:name w:val="history-size"/>
    <w:basedOn w:val="a3"/>
    <w:rsid w:val="002F3BC2"/>
    <w:pPr>
      <w:spacing w:before="100" w:beforeAutospacing="1" w:after="100" w:afterAutospacing="1"/>
    </w:pPr>
    <w:rPr>
      <w:sz w:val="19"/>
      <w:szCs w:val="19"/>
    </w:rPr>
  </w:style>
  <w:style w:type="paragraph" w:customStyle="1" w:styleId="mw-whatlinkshere-tools">
    <w:name w:val="mw-whatlinkshere-tools"/>
    <w:basedOn w:val="a3"/>
    <w:rsid w:val="002F3BC2"/>
    <w:pPr>
      <w:spacing w:before="100" w:beforeAutospacing="1" w:after="100" w:afterAutospacing="1"/>
    </w:pPr>
    <w:rPr>
      <w:sz w:val="19"/>
      <w:szCs w:val="19"/>
    </w:rPr>
  </w:style>
  <w:style w:type="paragraph" w:customStyle="1" w:styleId="italique">
    <w:name w:val="italique"/>
    <w:basedOn w:val="a3"/>
    <w:rsid w:val="002F3BC2"/>
    <w:pPr>
      <w:spacing w:before="100" w:beforeAutospacing="1" w:after="100" w:afterAutospacing="1"/>
    </w:pPr>
    <w:rPr>
      <w:i/>
      <w:iCs/>
    </w:rPr>
  </w:style>
  <w:style w:type="paragraph" w:customStyle="1" w:styleId="nowrap">
    <w:name w:val="nowrap"/>
    <w:basedOn w:val="a3"/>
    <w:rsid w:val="002F3BC2"/>
    <w:pPr>
      <w:spacing w:before="100" w:beforeAutospacing="1" w:after="100" w:afterAutospacing="1"/>
    </w:pPr>
  </w:style>
  <w:style w:type="paragraph" w:customStyle="1" w:styleId="rcoptions">
    <w:name w:val="rcoptions"/>
    <w:basedOn w:val="a3"/>
    <w:rsid w:val="002F3BC2"/>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F3BC2"/>
    <w:pPr>
      <w:spacing w:before="100" w:beforeAutospacing="1" w:after="100" w:afterAutospacing="1"/>
    </w:pPr>
    <w:rPr>
      <w:vanish/>
    </w:rPr>
  </w:style>
  <w:style w:type="paragraph" w:customStyle="1" w:styleId="fieldsetlike">
    <w:name w:val="fieldsetlike"/>
    <w:basedOn w:val="a3"/>
    <w:rsid w:val="002F3BC2"/>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F3BC2"/>
    <w:pPr>
      <w:pBdr>
        <w:bottom w:val="single" w:sz="6" w:space="6" w:color="AAAAAA"/>
      </w:pBdr>
      <w:shd w:val="clear" w:color="auto" w:fill="FFFFFF"/>
      <w:spacing w:after="120"/>
    </w:pPr>
    <w:rPr>
      <w:i/>
      <w:iCs/>
    </w:rPr>
  </w:style>
  <w:style w:type="paragraph" w:customStyle="1" w:styleId="indicateur-langue">
    <w:name w:val="indicateur-langue"/>
    <w:basedOn w:val="a3"/>
    <w:rsid w:val="002F3BC2"/>
    <w:pPr>
      <w:spacing w:before="100" w:beforeAutospacing="1" w:after="100" w:afterAutospacing="1"/>
    </w:pPr>
    <w:rPr>
      <w:rFonts w:ascii="Courier New" w:hAnsi="Courier New" w:cs="Courier New"/>
      <w:b/>
      <w:bCs/>
    </w:rPr>
  </w:style>
  <w:style w:type="paragraph" w:customStyle="1" w:styleId="romain">
    <w:name w:val="romain"/>
    <w:basedOn w:val="a3"/>
    <w:rsid w:val="002F3BC2"/>
    <w:pPr>
      <w:spacing w:before="100" w:beforeAutospacing="1" w:after="100" w:afterAutospacing="1"/>
    </w:pPr>
    <w:rPr>
      <w:smallCaps/>
    </w:rPr>
  </w:style>
  <w:style w:type="paragraph" w:customStyle="1" w:styleId="reference">
    <w:name w:val="reference"/>
    <w:basedOn w:val="a3"/>
    <w:rsid w:val="002F3BC2"/>
    <w:pPr>
      <w:spacing w:before="100" w:beforeAutospacing="1" w:after="100" w:afterAutospacing="1"/>
    </w:pPr>
    <w:rPr>
      <w:sz w:val="19"/>
      <w:szCs w:val="19"/>
    </w:rPr>
  </w:style>
  <w:style w:type="paragraph" w:customStyle="1" w:styleId="exposant">
    <w:name w:val="exposant"/>
    <w:basedOn w:val="a3"/>
    <w:rsid w:val="002F3BC2"/>
    <w:pPr>
      <w:spacing w:before="100" w:beforeAutospacing="1" w:after="100" w:afterAutospacing="1"/>
    </w:pPr>
    <w:rPr>
      <w:sz w:val="19"/>
      <w:szCs w:val="19"/>
    </w:rPr>
  </w:style>
  <w:style w:type="paragraph" w:customStyle="1" w:styleId="mw-magiclink-isbn">
    <w:name w:val="mw-magiclink-isbn"/>
    <w:basedOn w:val="a3"/>
    <w:rsid w:val="002F3BC2"/>
    <w:pPr>
      <w:spacing w:before="100" w:beforeAutospacing="1" w:after="100" w:afterAutospacing="1"/>
    </w:pPr>
  </w:style>
  <w:style w:type="paragraph" w:customStyle="1" w:styleId="biblist">
    <w:name w:val="biblist"/>
    <w:basedOn w:val="a3"/>
    <w:rsid w:val="002F3BC2"/>
    <w:pPr>
      <w:spacing w:before="100" w:beforeAutospacing="1" w:after="100" w:afterAutospacing="1"/>
    </w:pPr>
  </w:style>
  <w:style w:type="paragraph" w:customStyle="1" w:styleId="wikinorme">
    <w:name w:val="wikinorme"/>
    <w:basedOn w:val="a3"/>
    <w:rsid w:val="002F3BC2"/>
    <w:pPr>
      <w:spacing w:before="100" w:beforeAutospacing="1" w:after="100" w:afterAutospacing="1"/>
    </w:pPr>
    <w:rPr>
      <w:vanish/>
    </w:rPr>
  </w:style>
  <w:style w:type="paragraph" w:customStyle="1" w:styleId="bibtex">
    <w:name w:val="bibtex"/>
    <w:basedOn w:val="a3"/>
    <w:rsid w:val="002F3BC2"/>
    <w:pPr>
      <w:spacing w:before="100" w:beforeAutospacing="1" w:after="100" w:afterAutospacing="1"/>
    </w:pPr>
    <w:rPr>
      <w:vanish/>
    </w:rPr>
  </w:style>
  <w:style w:type="paragraph" w:customStyle="1" w:styleId="isbd">
    <w:name w:val="isbd"/>
    <w:basedOn w:val="a3"/>
    <w:rsid w:val="002F3BC2"/>
    <w:pPr>
      <w:spacing w:before="100" w:beforeAutospacing="1" w:after="100" w:afterAutospacing="1"/>
    </w:pPr>
    <w:rPr>
      <w:vanish/>
    </w:rPr>
  </w:style>
  <w:style w:type="paragraph" w:customStyle="1" w:styleId="iso690">
    <w:name w:val="iso690"/>
    <w:basedOn w:val="a3"/>
    <w:rsid w:val="002F3BC2"/>
    <w:pPr>
      <w:spacing w:before="100" w:beforeAutospacing="1" w:after="100" w:afterAutospacing="1"/>
    </w:pPr>
    <w:rPr>
      <w:vanish/>
    </w:rPr>
  </w:style>
  <w:style w:type="paragraph" w:customStyle="1" w:styleId="specialbib">
    <w:name w:val="specialbib"/>
    <w:basedOn w:val="a3"/>
    <w:rsid w:val="002F3BC2"/>
    <w:pPr>
      <w:spacing w:before="100" w:beforeAutospacing="1" w:after="100" w:afterAutospacing="1"/>
    </w:pPr>
    <w:rPr>
      <w:vanish/>
    </w:rPr>
  </w:style>
  <w:style w:type="paragraph" w:customStyle="1" w:styleId="citevirgule">
    <w:name w:val="cite_virgule"/>
    <w:basedOn w:val="a3"/>
    <w:rsid w:val="002F3BC2"/>
    <w:pPr>
      <w:spacing w:before="100" w:beforeAutospacing="1" w:after="100" w:afterAutospacing="1"/>
    </w:pPr>
  </w:style>
  <w:style w:type="paragraph" w:customStyle="1" w:styleId="boite-sans-fond">
    <w:name w:val="boite-sans-fond"/>
    <w:basedOn w:val="a3"/>
    <w:rsid w:val="002F3BC2"/>
    <w:pPr>
      <w:spacing w:before="100" w:beforeAutospacing="1" w:after="100" w:afterAutospacing="1"/>
    </w:pPr>
  </w:style>
  <w:style w:type="paragraph" w:customStyle="1" w:styleId="boite-grise">
    <w:name w:val="boite-grise"/>
    <w:basedOn w:val="a3"/>
    <w:rsid w:val="002F3BC2"/>
    <w:pPr>
      <w:shd w:val="clear" w:color="auto" w:fill="F9F9F9"/>
      <w:spacing w:before="100" w:beforeAutospacing="1" w:after="100" w:afterAutospacing="1"/>
    </w:pPr>
  </w:style>
  <w:style w:type="paragraph" w:customStyle="1" w:styleId="bandeau-niveau-grave">
    <w:name w:val="bandeau-niveau-grave"/>
    <w:basedOn w:val="a3"/>
    <w:rsid w:val="002F3BC2"/>
    <w:pPr>
      <w:shd w:val="clear" w:color="auto" w:fill="FFCCCC"/>
      <w:spacing w:before="100" w:beforeAutospacing="1" w:after="100" w:afterAutospacing="1"/>
    </w:pPr>
  </w:style>
  <w:style w:type="paragraph" w:customStyle="1" w:styleId="bandeau-niveau-modere">
    <w:name w:val="bandeau-niveau-modere"/>
    <w:basedOn w:val="a3"/>
    <w:rsid w:val="002F3BC2"/>
    <w:pPr>
      <w:shd w:val="clear" w:color="auto" w:fill="FFEEDD"/>
      <w:spacing w:before="100" w:beforeAutospacing="1" w:after="100" w:afterAutospacing="1"/>
    </w:pPr>
  </w:style>
  <w:style w:type="paragraph" w:customStyle="1" w:styleId="bandeau-niveau-ebauche">
    <w:name w:val="bandeau-niveau-ebauche"/>
    <w:basedOn w:val="a3"/>
    <w:rsid w:val="002F3BC2"/>
    <w:pPr>
      <w:shd w:val="clear" w:color="auto" w:fill="FBFBFB"/>
      <w:spacing w:before="100" w:beforeAutospacing="1" w:after="100" w:afterAutospacing="1"/>
    </w:pPr>
  </w:style>
  <w:style w:type="paragraph" w:customStyle="1" w:styleId="bandeau-niveau-information">
    <w:name w:val="bandeau-niveau-information"/>
    <w:basedOn w:val="a3"/>
    <w:rsid w:val="002F3BC2"/>
    <w:pPr>
      <w:shd w:val="clear" w:color="auto" w:fill="FBFBFB"/>
      <w:spacing w:before="100" w:beforeAutospacing="1" w:after="100" w:afterAutospacing="1"/>
    </w:pPr>
  </w:style>
  <w:style w:type="paragraph" w:customStyle="1" w:styleId="bandeau">
    <w:name w:val="bandeau"/>
    <w:basedOn w:val="a3"/>
    <w:rsid w:val="002F3BC2"/>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F3BC2"/>
    <w:pPr>
      <w:spacing w:before="100" w:beforeAutospacing="1" w:after="100" w:afterAutospacing="1"/>
      <w:jc w:val="center"/>
    </w:pPr>
  </w:style>
  <w:style w:type="paragraph" w:customStyle="1" w:styleId="bandeau-titre">
    <w:name w:val="bandeau-titre"/>
    <w:basedOn w:val="a3"/>
    <w:rsid w:val="002F3BC2"/>
    <w:pPr>
      <w:spacing w:before="100" w:beforeAutospacing="1" w:after="120" w:line="336" w:lineRule="atLeast"/>
    </w:pPr>
  </w:style>
  <w:style w:type="paragraph" w:customStyle="1" w:styleId="bandeau-texte">
    <w:name w:val="bandeau-texte"/>
    <w:basedOn w:val="a3"/>
    <w:rsid w:val="002F3BC2"/>
    <w:pPr>
      <w:spacing w:before="100" w:beforeAutospacing="1" w:after="100" w:afterAutospacing="1" w:line="288" w:lineRule="atLeast"/>
    </w:pPr>
    <w:rPr>
      <w:sz w:val="22"/>
      <w:szCs w:val="22"/>
    </w:rPr>
  </w:style>
  <w:style w:type="paragraph" w:customStyle="1" w:styleId="indentation">
    <w:name w:val="indentation"/>
    <w:basedOn w:val="a3"/>
    <w:rsid w:val="002F3BC2"/>
    <w:pPr>
      <w:spacing w:before="100" w:beforeAutospacing="1" w:after="100" w:afterAutospacing="1" w:line="360" w:lineRule="atLeast"/>
      <w:ind w:firstLine="345"/>
    </w:pPr>
  </w:style>
  <w:style w:type="paragraph" w:customStyle="1" w:styleId="loupe">
    <w:name w:val="loupe"/>
    <w:basedOn w:val="a3"/>
    <w:rsid w:val="002F3BC2"/>
    <w:pPr>
      <w:spacing w:before="100" w:beforeAutospacing="1" w:after="100" w:afterAutospacing="1" w:line="360" w:lineRule="atLeast"/>
      <w:ind w:firstLine="345"/>
    </w:pPr>
  </w:style>
  <w:style w:type="paragraph" w:customStyle="1" w:styleId="general">
    <w:name w:val="general"/>
    <w:basedOn w:val="a3"/>
    <w:rsid w:val="002F3BC2"/>
    <w:pPr>
      <w:spacing w:before="100" w:beforeAutospacing="1" w:after="100" w:afterAutospacing="1" w:line="360" w:lineRule="atLeast"/>
      <w:ind w:firstLine="345"/>
    </w:pPr>
  </w:style>
  <w:style w:type="paragraph" w:customStyle="1" w:styleId="accessibilite">
    <w:name w:val="accessibilite"/>
    <w:basedOn w:val="a3"/>
    <w:rsid w:val="002F3BC2"/>
    <w:pPr>
      <w:spacing w:before="100" w:beforeAutospacing="1" w:after="100" w:afterAutospacing="1" w:line="360" w:lineRule="atLeast"/>
      <w:ind w:firstLine="345"/>
    </w:pPr>
  </w:style>
  <w:style w:type="paragraph" w:customStyle="1" w:styleId="etoile-or">
    <w:name w:val="etoile-or"/>
    <w:basedOn w:val="a3"/>
    <w:rsid w:val="002F3BC2"/>
    <w:pPr>
      <w:spacing w:before="100" w:beforeAutospacing="1" w:after="100" w:afterAutospacing="1" w:line="360" w:lineRule="atLeast"/>
      <w:ind w:firstLine="345"/>
    </w:pPr>
  </w:style>
  <w:style w:type="paragraph" w:customStyle="1" w:styleId="etoile-argent">
    <w:name w:val="etoile-argent"/>
    <w:basedOn w:val="a3"/>
    <w:rsid w:val="002F3BC2"/>
    <w:pPr>
      <w:spacing w:before="100" w:beforeAutospacing="1" w:after="100" w:afterAutospacing="1" w:line="360" w:lineRule="atLeast"/>
      <w:ind w:firstLine="345"/>
    </w:pPr>
  </w:style>
  <w:style w:type="paragraph" w:customStyle="1" w:styleId="categorie">
    <w:name w:val="categorie"/>
    <w:basedOn w:val="a3"/>
    <w:rsid w:val="002F3BC2"/>
    <w:pPr>
      <w:spacing w:before="100" w:beforeAutospacing="1" w:after="100" w:afterAutospacing="1" w:line="360" w:lineRule="atLeast"/>
      <w:ind w:firstLine="345"/>
    </w:pPr>
  </w:style>
  <w:style w:type="paragraph" w:customStyle="1" w:styleId="recyclage">
    <w:name w:val="recyclage"/>
    <w:basedOn w:val="a3"/>
    <w:rsid w:val="002F3BC2"/>
    <w:pPr>
      <w:spacing w:before="100" w:beforeAutospacing="1" w:after="100" w:afterAutospacing="1" w:line="360" w:lineRule="atLeast"/>
      <w:ind w:firstLine="345"/>
    </w:pPr>
  </w:style>
  <w:style w:type="paragraph" w:customStyle="1" w:styleId="archives">
    <w:name w:val="archives"/>
    <w:basedOn w:val="a3"/>
    <w:rsid w:val="002F3BC2"/>
    <w:pPr>
      <w:spacing w:before="100" w:beforeAutospacing="1" w:after="100" w:afterAutospacing="1" w:line="360" w:lineRule="atLeast"/>
      <w:ind w:firstLine="345"/>
    </w:pPr>
  </w:style>
  <w:style w:type="paragraph" w:customStyle="1" w:styleId="conflit-edition">
    <w:name w:val="conflit-edition"/>
    <w:basedOn w:val="a3"/>
    <w:rsid w:val="002F3BC2"/>
    <w:pPr>
      <w:spacing w:before="100" w:beforeAutospacing="1" w:after="100" w:afterAutospacing="1" w:line="360" w:lineRule="atLeast"/>
      <w:ind w:firstLine="345"/>
    </w:pPr>
  </w:style>
  <w:style w:type="paragraph" w:customStyle="1" w:styleId="sons">
    <w:name w:val="sons"/>
    <w:basedOn w:val="a3"/>
    <w:rsid w:val="002F3BC2"/>
    <w:pPr>
      <w:spacing w:before="100" w:beforeAutospacing="1" w:after="100" w:afterAutospacing="1" w:line="360" w:lineRule="atLeast"/>
      <w:ind w:firstLine="345"/>
    </w:pPr>
  </w:style>
  <w:style w:type="paragraph" w:customStyle="1" w:styleId="videos">
    <w:name w:val="videos"/>
    <w:basedOn w:val="a3"/>
    <w:rsid w:val="002F3BC2"/>
    <w:pPr>
      <w:spacing w:before="100" w:beforeAutospacing="1" w:after="100" w:afterAutospacing="1" w:line="360" w:lineRule="atLeast"/>
      <w:ind w:firstLine="345"/>
    </w:pPr>
  </w:style>
  <w:style w:type="paragraph" w:customStyle="1" w:styleId="incomplet">
    <w:name w:val="incomplet"/>
    <w:basedOn w:val="a3"/>
    <w:rsid w:val="002F3BC2"/>
    <w:pPr>
      <w:spacing w:before="100" w:beforeAutospacing="1" w:after="100" w:afterAutospacing="1" w:line="360" w:lineRule="atLeast"/>
      <w:ind w:firstLine="345"/>
    </w:pPr>
  </w:style>
  <w:style w:type="paragraph" w:customStyle="1" w:styleId="sources">
    <w:name w:val="sources"/>
    <w:basedOn w:val="a3"/>
    <w:rsid w:val="002F3BC2"/>
    <w:pPr>
      <w:spacing w:before="100" w:beforeAutospacing="1" w:after="100" w:afterAutospacing="1" w:line="360" w:lineRule="atLeast"/>
      <w:ind w:firstLine="345"/>
    </w:pPr>
  </w:style>
  <w:style w:type="paragraph" w:customStyle="1" w:styleId="important">
    <w:name w:val="important"/>
    <w:basedOn w:val="a3"/>
    <w:rsid w:val="002F3BC2"/>
    <w:pPr>
      <w:spacing w:before="100" w:beforeAutospacing="1" w:after="100" w:afterAutospacing="1" w:line="360" w:lineRule="atLeast"/>
      <w:ind w:firstLine="345"/>
    </w:pPr>
  </w:style>
  <w:style w:type="paragraph" w:customStyle="1" w:styleId="en-travaux">
    <w:name w:val="en-travaux"/>
    <w:basedOn w:val="a3"/>
    <w:rsid w:val="002F3BC2"/>
    <w:pPr>
      <w:spacing w:before="100" w:beforeAutospacing="1" w:after="100" w:afterAutospacing="1" w:line="360" w:lineRule="atLeast"/>
      <w:ind w:firstLine="345"/>
    </w:pPr>
  </w:style>
  <w:style w:type="paragraph" w:customStyle="1" w:styleId="incubator">
    <w:name w:val="incubator"/>
    <w:basedOn w:val="a3"/>
    <w:rsid w:val="002F3BC2"/>
    <w:pPr>
      <w:spacing w:before="100" w:beforeAutospacing="1" w:after="100" w:afterAutospacing="1" w:line="360" w:lineRule="atLeast"/>
      <w:ind w:firstLine="345"/>
    </w:pPr>
  </w:style>
  <w:style w:type="paragraph" w:customStyle="1" w:styleId="extension">
    <w:name w:val="extension"/>
    <w:basedOn w:val="a3"/>
    <w:rsid w:val="002F3BC2"/>
    <w:pPr>
      <w:spacing w:before="100" w:beforeAutospacing="1" w:after="100" w:afterAutospacing="1" w:line="360" w:lineRule="atLeast"/>
      <w:ind w:firstLine="345"/>
    </w:pPr>
  </w:style>
  <w:style w:type="paragraph" w:customStyle="1" w:styleId="wikispecies">
    <w:name w:val="wikispecies"/>
    <w:basedOn w:val="a3"/>
    <w:rsid w:val="002F3BC2"/>
    <w:pPr>
      <w:spacing w:before="100" w:beforeAutospacing="1" w:after="100" w:afterAutospacing="1" w:line="360" w:lineRule="atLeast"/>
      <w:ind w:firstLine="345"/>
    </w:pPr>
  </w:style>
  <w:style w:type="paragraph" w:customStyle="1" w:styleId="metawiki">
    <w:name w:val="metawiki"/>
    <w:basedOn w:val="a3"/>
    <w:rsid w:val="002F3BC2"/>
    <w:pPr>
      <w:spacing w:before="100" w:beforeAutospacing="1" w:after="100" w:afterAutospacing="1" w:line="360" w:lineRule="atLeast"/>
      <w:ind w:firstLine="345"/>
    </w:pPr>
  </w:style>
  <w:style w:type="paragraph" w:customStyle="1" w:styleId="wikiversity">
    <w:name w:val="wikiversity"/>
    <w:basedOn w:val="a3"/>
    <w:rsid w:val="002F3BC2"/>
    <w:pPr>
      <w:spacing w:before="100" w:beforeAutospacing="1" w:after="100" w:afterAutospacing="1" w:line="360" w:lineRule="atLeast"/>
      <w:ind w:firstLine="345"/>
    </w:pPr>
  </w:style>
  <w:style w:type="paragraph" w:customStyle="1" w:styleId="wikipedia">
    <w:name w:val="wikipedia"/>
    <w:basedOn w:val="a3"/>
    <w:rsid w:val="002F3BC2"/>
    <w:pPr>
      <w:spacing w:before="100" w:beforeAutospacing="1" w:after="100" w:afterAutospacing="1" w:line="360" w:lineRule="atLeast"/>
      <w:ind w:firstLine="345"/>
    </w:pPr>
  </w:style>
  <w:style w:type="paragraph" w:customStyle="1" w:styleId="wikibooks">
    <w:name w:val="wikibooks"/>
    <w:basedOn w:val="a3"/>
    <w:rsid w:val="002F3BC2"/>
    <w:pPr>
      <w:spacing w:before="100" w:beforeAutospacing="1" w:after="100" w:afterAutospacing="1" w:line="360" w:lineRule="atLeast"/>
      <w:ind w:firstLine="345"/>
    </w:pPr>
  </w:style>
  <w:style w:type="paragraph" w:customStyle="1" w:styleId="wikinews">
    <w:name w:val="wikinews"/>
    <w:basedOn w:val="a3"/>
    <w:rsid w:val="002F3BC2"/>
    <w:pPr>
      <w:spacing w:before="100" w:beforeAutospacing="1" w:after="100" w:afterAutospacing="1" w:line="360" w:lineRule="atLeast"/>
      <w:ind w:firstLine="345"/>
    </w:pPr>
  </w:style>
  <w:style w:type="paragraph" w:customStyle="1" w:styleId="wikiquote">
    <w:name w:val="wikiquote"/>
    <w:basedOn w:val="a3"/>
    <w:rsid w:val="002F3BC2"/>
    <w:pPr>
      <w:spacing w:before="100" w:beforeAutospacing="1" w:after="100" w:afterAutospacing="1" w:line="360" w:lineRule="atLeast"/>
      <w:ind w:firstLine="345"/>
    </w:pPr>
  </w:style>
  <w:style w:type="paragraph" w:customStyle="1" w:styleId="wikisource">
    <w:name w:val="wikisource"/>
    <w:basedOn w:val="a3"/>
    <w:rsid w:val="002F3BC2"/>
    <w:pPr>
      <w:spacing w:before="100" w:beforeAutospacing="1" w:after="100" w:afterAutospacing="1" w:line="360" w:lineRule="atLeast"/>
      <w:ind w:firstLine="345"/>
    </w:pPr>
  </w:style>
  <w:style w:type="paragraph" w:customStyle="1" w:styleId="commons">
    <w:name w:val="commons"/>
    <w:basedOn w:val="a3"/>
    <w:rsid w:val="002F3BC2"/>
    <w:pPr>
      <w:spacing w:before="100" w:beforeAutospacing="1" w:after="100" w:afterAutospacing="1" w:line="360" w:lineRule="atLeast"/>
      <w:ind w:firstLine="345"/>
    </w:pPr>
  </w:style>
  <w:style w:type="paragraph" w:customStyle="1" w:styleId="wikimedia">
    <w:name w:val="wikimedia"/>
    <w:basedOn w:val="a3"/>
    <w:rsid w:val="002F3BC2"/>
    <w:pPr>
      <w:spacing w:before="100" w:beforeAutospacing="1" w:after="100" w:afterAutospacing="1" w:line="360" w:lineRule="atLeast"/>
      <w:ind w:firstLine="345"/>
    </w:pPr>
  </w:style>
  <w:style w:type="paragraph" w:customStyle="1" w:styleId="wiktionary">
    <w:name w:val="wiktionary"/>
    <w:basedOn w:val="a3"/>
    <w:rsid w:val="002F3BC2"/>
    <w:pPr>
      <w:spacing w:before="100" w:beforeAutospacing="1" w:after="100" w:afterAutospacing="1" w:line="360" w:lineRule="atLeast"/>
      <w:ind w:firstLine="345"/>
    </w:pPr>
  </w:style>
  <w:style w:type="paragraph" w:customStyle="1" w:styleId="wikidata">
    <w:name w:val="wikidata"/>
    <w:basedOn w:val="a3"/>
    <w:rsid w:val="002F3BC2"/>
    <w:pPr>
      <w:spacing w:before="100" w:beforeAutospacing="1" w:after="100" w:afterAutospacing="1" w:line="360" w:lineRule="atLeast"/>
      <w:ind w:firstLine="345"/>
    </w:pPr>
  </w:style>
  <w:style w:type="paragraph" w:customStyle="1" w:styleId="wikivoyage">
    <w:name w:val="wikivoyage"/>
    <w:basedOn w:val="a3"/>
    <w:rsid w:val="002F3BC2"/>
    <w:pPr>
      <w:spacing w:before="100" w:beforeAutospacing="1" w:after="100" w:afterAutospacing="1" w:line="360" w:lineRule="atLeast"/>
      <w:ind w:firstLine="345"/>
    </w:pPr>
  </w:style>
  <w:style w:type="paragraph" w:customStyle="1" w:styleId="grosse-icone">
    <w:name w:val="grosse-icone"/>
    <w:basedOn w:val="a3"/>
    <w:rsid w:val="002F3BC2"/>
    <w:pPr>
      <w:spacing w:before="100" w:beforeAutospacing="1" w:after="100" w:afterAutospacing="1"/>
    </w:pPr>
  </w:style>
  <w:style w:type="paragraph" w:customStyle="1" w:styleId="alerte">
    <w:name w:val="alerte"/>
    <w:basedOn w:val="a3"/>
    <w:rsid w:val="002F3BC2"/>
    <w:pPr>
      <w:shd w:val="clear" w:color="auto" w:fill="FFFFDD"/>
      <w:spacing w:before="100" w:beforeAutospacing="1" w:after="96"/>
    </w:pPr>
    <w:rPr>
      <w:i/>
      <w:iCs/>
    </w:rPr>
  </w:style>
  <w:style w:type="paragraph" w:customStyle="1" w:styleId="grave">
    <w:name w:val="grave"/>
    <w:basedOn w:val="a3"/>
    <w:rsid w:val="002F3BC2"/>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F3BC2"/>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F3BC2"/>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F3BC2"/>
    <w:pPr>
      <w:spacing w:before="100" w:beforeAutospacing="1" w:after="100" w:afterAutospacing="1"/>
      <w:ind w:left="360" w:right="360"/>
    </w:pPr>
  </w:style>
  <w:style w:type="paragraph" w:customStyle="1" w:styleId="bandeau-portail-icone">
    <w:name w:val="bandeau-portail-icone"/>
    <w:basedOn w:val="a3"/>
    <w:rsid w:val="002F3BC2"/>
    <w:pPr>
      <w:spacing w:before="100" w:beforeAutospacing="1" w:after="100" w:afterAutospacing="1"/>
      <w:ind w:right="120"/>
    </w:pPr>
  </w:style>
  <w:style w:type="paragraph" w:customStyle="1" w:styleId="bandeau-portail-texte">
    <w:name w:val="bandeau-portail-texte"/>
    <w:basedOn w:val="a3"/>
    <w:rsid w:val="002F3BC2"/>
    <w:pPr>
      <w:spacing w:before="100" w:beforeAutospacing="1" w:after="100" w:afterAutospacing="1"/>
    </w:pPr>
    <w:rPr>
      <w:b/>
      <w:bCs/>
    </w:rPr>
  </w:style>
  <w:style w:type="paragraph" w:customStyle="1" w:styleId="exemple">
    <w:name w:val="exemple"/>
    <w:basedOn w:val="a3"/>
    <w:rsid w:val="002F3BC2"/>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F3BC2"/>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F3BC2"/>
    <w:pPr>
      <w:shd w:val="clear" w:color="auto" w:fill="A0A0FF"/>
    </w:pPr>
  </w:style>
  <w:style w:type="paragraph" w:customStyle="1" w:styleId="avancetexte">
    <w:name w:val="avance_texte"/>
    <w:basedOn w:val="a3"/>
    <w:rsid w:val="002F3BC2"/>
    <w:pPr>
      <w:spacing w:line="240" w:lineRule="atLeast"/>
      <w:jc w:val="center"/>
    </w:pPr>
    <w:rPr>
      <w:sz w:val="21"/>
      <w:szCs w:val="21"/>
    </w:rPr>
  </w:style>
  <w:style w:type="paragraph" w:customStyle="1" w:styleId="mw-lag-warn-normal">
    <w:name w:val="mw-lag-warn-normal"/>
    <w:basedOn w:val="a3"/>
    <w:rsid w:val="002F3BC2"/>
    <w:pPr>
      <w:spacing w:before="100" w:beforeAutospacing="1" w:after="100" w:afterAutospacing="1"/>
    </w:pPr>
    <w:rPr>
      <w:vanish/>
    </w:rPr>
  </w:style>
  <w:style w:type="paragraph" w:customStyle="1" w:styleId="mw-alerte">
    <w:name w:val="mw-alerte"/>
    <w:basedOn w:val="a3"/>
    <w:rsid w:val="002F3BC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F3BC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F3BC2"/>
    <w:pPr>
      <w:spacing w:before="100" w:beforeAutospacing="1" w:after="100" w:afterAutospacing="1"/>
    </w:pPr>
    <w:rPr>
      <w:sz w:val="22"/>
      <w:szCs w:val="22"/>
    </w:rPr>
  </w:style>
  <w:style w:type="paragraph" w:customStyle="1" w:styleId="navtoggle">
    <w:name w:val="navtoggle"/>
    <w:basedOn w:val="a3"/>
    <w:rsid w:val="002F3BC2"/>
    <w:pPr>
      <w:spacing w:before="100" w:beforeAutospacing="1" w:after="100" w:afterAutospacing="1"/>
    </w:pPr>
    <w:rPr>
      <w:sz w:val="22"/>
      <w:szCs w:val="22"/>
    </w:rPr>
  </w:style>
  <w:style w:type="paragraph" w:customStyle="1" w:styleId="alternance">
    <w:name w:val="alternance"/>
    <w:basedOn w:val="a3"/>
    <w:rsid w:val="002F3BC2"/>
    <w:pPr>
      <w:spacing w:before="100" w:beforeAutospacing="1" w:after="100" w:afterAutospacing="1"/>
    </w:pPr>
  </w:style>
  <w:style w:type="paragraph" w:customStyle="1" w:styleId="alternance2">
    <w:name w:val="alternance2"/>
    <w:basedOn w:val="a3"/>
    <w:rsid w:val="002F3BC2"/>
    <w:pPr>
      <w:spacing w:before="100" w:beforeAutospacing="1" w:after="100" w:afterAutospacing="1"/>
    </w:pPr>
  </w:style>
  <w:style w:type="paragraph" w:customStyle="1" w:styleId="infobox">
    <w:name w:val="infobox"/>
    <w:basedOn w:val="a3"/>
    <w:rsid w:val="002F3BC2"/>
    <w:pPr>
      <w:shd w:val="clear" w:color="auto" w:fill="EEEEEE"/>
      <w:spacing w:after="120"/>
      <w:ind w:left="240"/>
    </w:pPr>
    <w:rPr>
      <w:color w:val="000000"/>
      <w:sz w:val="23"/>
      <w:szCs w:val="23"/>
    </w:rPr>
  </w:style>
  <w:style w:type="paragraph" w:customStyle="1" w:styleId="globegris">
    <w:name w:val="globegris"/>
    <w:basedOn w:val="a3"/>
    <w:rsid w:val="002F3BC2"/>
    <w:pPr>
      <w:spacing w:before="100" w:beforeAutospacing="1" w:after="100" w:afterAutospacing="1"/>
    </w:pPr>
  </w:style>
  <w:style w:type="paragraph" w:customStyle="1" w:styleId="assistant">
    <w:name w:val="assistant"/>
    <w:basedOn w:val="a3"/>
    <w:rsid w:val="002F3BC2"/>
    <w:pPr>
      <w:spacing w:before="100" w:beforeAutospacing="1" w:after="100" w:afterAutospacing="1"/>
    </w:pPr>
  </w:style>
  <w:style w:type="paragraph" w:customStyle="1" w:styleId="headergris">
    <w:name w:val="headergris"/>
    <w:basedOn w:val="a3"/>
    <w:rsid w:val="002F3BC2"/>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F3BC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F3BC2"/>
    <w:pPr>
      <w:spacing w:before="100" w:beforeAutospacing="1" w:after="100" w:afterAutospacing="1"/>
      <w:ind w:right="120"/>
      <w:jc w:val="right"/>
    </w:pPr>
    <w:rPr>
      <w:sz w:val="15"/>
      <w:szCs w:val="15"/>
    </w:rPr>
  </w:style>
  <w:style w:type="paragraph" w:customStyle="1" w:styleId="geo-default">
    <w:name w:val="geo-default"/>
    <w:basedOn w:val="a3"/>
    <w:rsid w:val="002F3BC2"/>
    <w:pPr>
      <w:spacing w:before="100" w:beforeAutospacing="1" w:after="100" w:afterAutospacing="1"/>
    </w:pPr>
  </w:style>
  <w:style w:type="paragraph" w:customStyle="1" w:styleId="geo-nondefault">
    <w:name w:val="geo-nondefault"/>
    <w:basedOn w:val="a3"/>
    <w:rsid w:val="002F3BC2"/>
    <w:pPr>
      <w:spacing w:before="100" w:beforeAutospacing="1" w:after="100" w:afterAutospacing="1"/>
    </w:pPr>
    <w:rPr>
      <w:vanish/>
    </w:rPr>
  </w:style>
  <w:style w:type="paragraph" w:customStyle="1" w:styleId="geo-dms">
    <w:name w:val="geo-dms"/>
    <w:basedOn w:val="a3"/>
    <w:rsid w:val="002F3BC2"/>
    <w:pPr>
      <w:spacing w:before="100" w:beforeAutospacing="1" w:after="100" w:afterAutospacing="1"/>
    </w:pPr>
  </w:style>
  <w:style w:type="paragraph" w:customStyle="1" w:styleId="geo-dec">
    <w:name w:val="geo-dec"/>
    <w:basedOn w:val="a3"/>
    <w:rsid w:val="002F3BC2"/>
    <w:pPr>
      <w:spacing w:before="100" w:beforeAutospacing="1" w:after="100" w:afterAutospacing="1"/>
    </w:pPr>
  </w:style>
  <w:style w:type="paragraph" w:customStyle="1" w:styleId="geo-multi-punct">
    <w:name w:val="geo-multi-punct"/>
    <w:basedOn w:val="a3"/>
    <w:rsid w:val="002F3BC2"/>
    <w:pPr>
      <w:spacing w:before="100" w:beforeAutospacing="1" w:after="100" w:afterAutospacing="1"/>
    </w:pPr>
    <w:rPr>
      <w:vanish/>
    </w:rPr>
  </w:style>
  <w:style w:type="paragraph" w:customStyle="1" w:styleId="infoboxv2">
    <w:name w:val="infobox_v2"/>
    <w:basedOn w:val="a3"/>
    <w:rsid w:val="002F3BC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F3BC2"/>
    <w:pPr>
      <w:spacing w:before="100" w:beforeAutospacing="1" w:after="100" w:afterAutospacing="1"/>
    </w:pPr>
  </w:style>
  <w:style w:type="paragraph" w:customStyle="1" w:styleId="degrade">
    <w:name w:val="degrade"/>
    <w:basedOn w:val="a3"/>
    <w:rsid w:val="002F3BC2"/>
    <w:pPr>
      <w:spacing w:before="100" w:beforeAutospacing="1" w:after="100" w:afterAutospacing="1"/>
    </w:pPr>
  </w:style>
  <w:style w:type="paragraph" w:customStyle="1" w:styleId="degraderev">
    <w:name w:val="degrade_rev"/>
    <w:basedOn w:val="a3"/>
    <w:rsid w:val="002F3BC2"/>
    <w:pPr>
      <w:spacing w:before="100" w:beforeAutospacing="1" w:after="100" w:afterAutospacing="1"/>
    </w:pPr>
  </w:style>
  <w:style w:type="paragraph" w:customStyle="1" w:styleId="ombre">
    <w:name w:val="ombre"/>
    <w:basedOn w:val="a3"/>
    <w:rsid w:val="002F3BC2"/>
    <w:pPr>
      <w:spacing w:before="100" w:beforeAutospacing="1" w:after="100" w:afterAutospacing="1"/>
    </w:pPr>
  </w:style>
  <w:style w:type="paragraph" w:customStyle="1" w:styleId="ombrepale">
    <w:name w:val="ombre_pale"/>
    <w:basedOn w:val="a3"/>
    <w:rsid w:val="002F3BC2"/>
    <w:pPr>
      <w:spacing w:before="100" w:beforeAutospacing="1" w:after="100" w:afterAutospacing="1"/>
    </w:pPr>
  </w:style>
  <w:style w:type="paragraph" w:customStyle="1" w:styleId="ombrebl">
    <w:name w:val="ombre_bl"/>
    <w:basedOn w:val="a3"/>
    <w:rsid w:val="002F3BC2"/>
    <w:pPr>
      <w:spacing w:before="100" w:beforeAutospacing="1" w:after="100" w:afterAutospacing="1"/>
    </w:pPr>
  </w:style>
  <w:style w:type="paragraph" w:customStyle="1" w:styleId="ombreblpale">
    <w:name w:val="ombre_blpale"/>
    <w:basedOn w:val="a3"/>
    <w:rsid w:val="002F3BC2"/>
    <w:pPr>
      <w:spacing w:before="100" w:beforeAutospacing="1" w:after="100" w:afterAutospacing="1"/>
    </w:pPr>
  </w:style>
  <w:style w:type="paragraph" w:customStyle="1" w:styleId="ombrerg">
    <w:name w:val="ombre_rg"/>
    <w:basedOn w:val="a3"/>
    <w:rsid w:val="002F3BC2"/>
    <w:pPr>
      <w:spacing w:before="100" w:beforeAutospacing="1" w:after="100" w:afterAutospacing="1"/>
    </w:pPr>
  </w:style>
  <w:style w:type="paragraph" w:customStyle="1" w:styleId="ombrergpale">
    <w:name w:val="ombre_rgpale"/>
    <w:basedOn w:val="a3"/>
    <w:rsid w:val="002F3BC2"/>
    <w:pPr>
      <w:spacing w:before="100" w:beforeAutospacing="1" w:after="100" w:afterAutospacing="1"/>
    </w:pPr>
  </w:style>
  <w:style w:type="paragraph" w:customStyle="1" w:styleId="hidden">
    <w:name w:val="hidden"/>
    <w:basedOn w:val="a3"/>
    <w:rsid w:val="002F3BC2"/>
    <w:pPr>
      <w:spacing w:before="100" w:beforeAutospacing="1" w:after="100" w:afterAutospacing="1"/>
    </w:pPr>
  </w:style>
  <w:style w:type="paragraph" w:customStyle="1" w:styleId="cinema-bandeau">
    <w:name w:val="cinema-bandeau"/>
    <w:basedOn w:val="a3"/>
    <w:rsid w:val="002F3BC2"/>
    <w:pPr>
      <w:spacing w:before="100" w:beforeAutospacing="1" w:after="100" w:afterAutospacing="1"/>
    </w:pPr>
  </w:style>
  <w:style w:type="paragraph" w:customStyle="1" w:styleId="mw-textarea-protected">
    <w:name w:val="mw-textarea-protected"/>
    <w:basedOn w:val="a3"/>
    <w:rsid w:val="002F3BC2"/>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F3BC2"/>
    <w:pPr>
      <w:spacing w:before="100" w:beforeAutospacing="1" w:after="100" w:afterAutospacing="1"/>
    </w:pPr>
  </w:style>
  <w:style w:type="paragraph" w:customStyle="1" w:styleId="wikimagtitre">
    <w:name w:val="wikimag_titre"/>
    <w:basedOn w:val="a3"/>
    <w:rsid w:val="002F3BC2"/>
    <w:pPr>
      <w:spacing w:before="100" w:beforeAutospacing="1" w:after="100" w:afterAutospacing="1"/>
    </w:pPr>
  </w:style>
  <w:style w:type="paragraph" w:customStyle="1" w:styleId="ui-button-large">
    <w:name w:val="ui-button-large"/>
    <w:basedOn w:val="a3"/>
    <w:rsid w:val="002F3BC2"/>
    <w:pPr>
      <w:spacing w:before="100" w:beforeAutospacing="1" w:after="100" w:afterAutospacing="1"/>
    </w:pPr>
  </w:style>
  <w:style w:type="paragraph" w:customStyle="1" w:styleId="fr-collapsible-content">
    <w:name w:val="fr-collapsible-content"/>
    <w:basedOn w:val="a3"/>
    <w:rsid w:val="002F3BC2"/>
    <w:pPr>
      <w:spacing w:before="100" w:beforeAutospacing="1" w:after="100" w:afterAutospacing="1"/>
    </w:pPr>
  </w:style>
  <w:style w:type="paragraph" w:customStyle="1" w:styleId="navboxnewtitle">
    <w:name w:val="navboxnew_title"/>
    <w:basedOn w:val="a3"/>
    <w:rsid w:val="002F3BC2"/>
    <w:pPr>
      <w:spacing w:before="100" w:beforeAutospacing="1" w:after="100" w:afterAutospacing="1"/>
    </w:pPr>
  </w:style>
  <w:style w:type="paragraph" w:customStyle="1" w:styleId="navboxnewtitlesub">
    <w:name w:val="navboxnew_titlesub"/>
    <w:basedOn w:val="a3"/>
    <w:rsid w:val="002F3BC2"/>
    <w:pPr>
      <w:spacing w:before="100" w:beforeAutospacing="1" w:after="100" w:afterAutospacing="1"/>
    </w:pPr>
  </w:style>
  <w:style w:type="paragraph" w:customStyle="1" w:styleId="navboxnewcell">
    <w:name w:val="navboxnew_cell"/>
    <w:basedOn w:val="a3"/>
    <w:rsid w:val="002F3BC2"/>
    <w:pPr>
      <w:spacing w:before="100" w:beforeAutospacing="1" w:after="100" w:afterAutospacing="1"/>
    </w:pPr>
  </w:style>
  <w:style w:type="paragraph" w:customStyle="1" w:styleId="navboxnewth">
    <w:name w:val="navboxnew_th"/>
    <w:basedOn w:val="a3"/>
    <w:rsid w:val="002F3BC2"/>
    <w:pPr>
      <w:spacing w:before="100" w:beforeAutospacing="1" w:after="100" w:afterAutospacing="1"/>
    </w:pPr>
  </w:style>
  <w:style w:type="paragraph" w:customStyle="1" w:styleId="impair">
    <w:name w:val="impair"/>
    <w:basedOn w:val="a3"/>
    <w:rsid w:val="002F3BC2"/>
    <w:pPr>
      <w:spacing w:before="100" w:beforeAutospacing="1" w:after="100" w:afterAutospacing="1"/>
    </w:pPr>
  </w:style>
  <w:style w:type="paragraph" w:customStyle="1" w:styleId="pair">
    <w:name w:val="pair"/>
    <w:basedOn w:val="a3"/>
    <w:rsid w:val="002F3BC2"/>
    <w:pPr>
      <w:spacing w:before="100" w:beforeAutospacing="1" w:after="100" w:afterAutospacing="1"/>
    </w:pPr>
  </w:style>
  <w:style w:type="paragraph" w:customStyle="1" w:styleId="navboxnewbanner">
    <w:name w:val="navboxnew_banner"/>
    <w:basedOn w:val="a3"/>
    <w:rsid w:val="002F3BC2"/>
    <w:pPr>
      <w:spacing w:before="100" w:beforeAutospacing="1" w:after="100" w:afterAutospacing="1"/>
    </w:pPr>
  </w:style>
  <w:style w:type="paragraph" w:customStyle="1" w:styleId="navboxnewimage">
    <w:name w:val="navboxnew_image"/>
    <w:basedOn w:val="a3"/>
    <w:rsid w:val="002F3BC2"/>
    <w:pPr>
      <w:spacing w:before="100" w:beforeAutospacing="1" w:after="100" w:afterAutospacing="1"/>
    </w:pPr>
  </w:style>
  <w:style w:type="paragraph" w:customStyle="1" w:styleId="navboxnewrow">
    <w:name w:val="navboxnew_row"/>
    <w:basedOn w:val="a3"/>
    <w:rsid w:val="002F3BC2"/>
    <w:pPr>
      <w:spacing w:before="100" w:beforeAutospacing="1" w:after="100" w:afterAutospacing="1"/>
    </w:pPr>
  </w:style>
  <w:style w:type="paragraph" w:customStyle="1" w:styleId="navboxnewie">
    <w:name w:val="navboxnew_ie"/>
    <w:basedOn w:val="a3"/>
    <w:rsid w:val="002F3BC2"/>
    <w:pPr>
      <w:spacing w:before="100" w:beforeAutospacing="1" w:after="100" w:afterAutospacing="1"/>
    </w:pPr>
  </w:style>
  <w:style w:type="paragraph" w:customStyle="1" w:styleId="navboxnewinline">
    <w:name w:val="navboxnew_inline"/>
    <w:basedOn w:val="a3"/>
    <w:rsid w:val="002F3BC2"/>
    <w:pPr>
      <w:spacing w:before="100" w:beforeAutospacing="1" w:after="100" w:afterAutospacing="1"/>
    </w:pPr>
  </w:style>
  <w:style w:type="paragraph" w:customStyle="1" w:styleId="ui-button-text">
    <w:name w:val="ui-button-text"/>
    <w:basedOn w:val="a3"/>
    <w:rsid w:val="002F3BC2"/>
    <w:pPr>
      <w:spacing w:before="100" w:beforeAutospacing="1" w:after="100" w:afterAutospacing="1"/>
    </w:pPr>
  </w:style>
  <w:style w:type="paragraph" w:customStyle="1" w:styleId="ui-dialog-titlebar">
    <w:name w:val="ui-dialog-titlebar"/>
    <w:basedOn w:val="a3"/>
    <w:rsid w:val="002F3BC2"/>
    <w:pPr>
      <w:spacing w:before="100" w:beforeAutospacing="1" w:after="100" w:afterAutospacing="1"/>
    </w:pPr>
  </w:style>
  <w:style w:type="paragraph" w:customStyle="1" w:styleId="ui-dialog-title">
    <w:name w:val="ui-dialog-title"/>
    <w:basedOn w:val="a3"/>
    <w:rsid w:val="002F3BC2"/>
    <w:pPr>
      <w:spacing w:before="100" w:beforeAutospacing="1" w:after="100" w:afterAutospacing="1"/>
    </w:pPr>
  </w:style>
  <w:style w:type="paragraph" w:customStyle="1" w:styleId="ui-dialog-titlebar-close">
    <w:name w:val="ui-dialog-titlebar-close"/>
    <w:basedOn w:val="a3"/>
    <w:rsid w:val="002F3BC2"/>
    <w:pPr>
      <w:spacing w:before="100" w:beforeAutospacing="1" w:after="100" w:afterAutospacing="1"/>
    </w:pPr>
  </w:style>
  <w:style w:type="paragraph" w:customStyle="1" w:styleId="ui-dialog-content">
    <w:name w:val="ui-dialog-content"/>
    <w:basedOn w:val="a3"/>
    <w:rsid w:val="002F3BC2"/>
    <w:pPr>
      <w:spacing w:before="100" w:beforeAutospacing="1" w:after="100" w:afterAutospacing="1"/>
    </w:pPr>
  </w:style>
  <w:style w:type="paragraph" w:customStyle="1" w:styleId="ui-dialog-buttonpane">
    <w:name w:val="ui-dialog-buttonpane"/>
    <w:basedOn w:val="a3"/>
    <w:rsid w:val="002F3BC2"/>
    <w:pPr>
      <w:spacing w:before="100" w:beforeAutospacing="1" w:after="100" w:afterAutospacing="1"/>
    </w:pPr>
  </w:style>
  <w:style w:type="paragraph" w:customStyle="1" w:styleId="fr-collapsible-toggle-keyboard">
    <w:name w:val="fr-collapsible-toggle-keyboard"/>
    <w:basedOn w:val="a3"/>
    <w:rsid w:val="002F3BC2"/>
    <w:pPr>
      <w:spacing w:before="100" w:beforeAutospacing="1" w:after="100" w:afterAutospacing="1"/>
    </w:pPr>
  </w:style>
  <w:style w:type="paragraph" w:customStyle="1" w:styleId="navboxnewlast">
    <w:name w:val="navboxnew_last"/>
    <w:basedOn w:val="a3"/>
    <w:rsid w:val="002F3BC2"/>
    <w:pPr>
      <w:spacing w:before="100" w:beforeAutospacing="1" w:after="100" w:afterAutospacing="1"/>
    </w:pPr>
  </w:style>
  <w:style w:type="paragraph" w:customStyle="1" w:styleId="special-label">
    <w:name w:val="special-label"/>
    <w:basedOn w:val="a3"/>
    <w:rsid w:val="002F3BC2"/>
    <w:pPr>
      <w:spacing w:before="100" w:beforeAutospacing="1" w:after="100" w:afterAutospacing="1"/>
    </w:pPr>
  </w:style>
  <w:style w:type="paragraph" w:customStyle="1" w:styleId="special-query">
    <w:name w:val="special-query"/>
    <w:basedOn w:val="a3"/>
    <w:rsid w:val="002F3BC2"/>
    <w:pPr>
      <w:spacing w:before="100" w:beforeAutospacing="1" w:after="100" w:afterAutospacing="1"/>
    </w:pPr>
  </w:style>
  <w:style w:type="paragraph" w:customStyle="1" w:styleId="special-hover">
    <w:name w:val="special-hover"/>
    <w:basedOn w:val="a3"/>
    <w:rsid w:val="002F3BC2"/>
    <w:pPr>
      <w:spacing w:before="100" w:beforeAutospacing="1" w:after="100" w:afterAutospacing="1"/>
    </w:pPr>
  </w:style>
  <w:style w:type="paragraph" w:customStyle="1" w:styleId="mw-specialpage-summary">
    <w:name w:val="mw-specialpage-summary"/>
    <w:basedOn w:val="a3"/>
    <w:rsid w:val="002F3BC2"/>
    <w:pPr>
      <w:spacing w:before="100" w:beforeAutospacing="1" w:after="100" w:afterAutospacing="1"/>
    </w:pPr>
  </w:style>
  <w:style w:type="paragraph" w:customStyle="1" w:styleId="legendlike">
    <w:name w:val="legendlike"/>
    <w:basedOn w:val="a3"/>
    <w:rsid w:val="002F3BC2"/>
    <w:pPr>
      <w:spacing w:before="100" w:beforeAutospacing="1" w:after="100" w:afterAutospacing="1"/>
    </w:pPr>
  </w:style>
  <w:style w:type="paragraph" w:customStyle="1" w:styleId="legendtextlike">
    <w:name w:val="legendtextlike"/>
    <w:basedOn w:val="a3"/>
    <w:rsid w:val="002F3BC2"/>
    <w:pPr>
      <w:spacing w:before="100" w:beforeAutospacing="1" w:after="100" w:afterAutospacing="1"/>
    </w:pPr>
  </w:style>
  <w:style w:type="paragraph" w:customStyle="1" w:styleId="scrollbar">
    <w:name w:val="scrollbar"/>
    <w:basedOn w:val="a3"/>
    <w:rsid w:val="002F3BC2"/>
    <w:pPr>
      <w:spacing w:before="100" w:beforeAutospacing="1" w:after="100" w:afterAutospacing="1"/>
    </w:pPr>
  </w:style>
  <w:style w:type="paragraph" w:customStyle="1" w:styleId="scrollbarcontainer">
    <w:name w:val="scrollbarcontainer"/>
    <w:basedOn w:val="a3"/>
    <w:rsid w:val="002F3BC2"/>
    <w:pPr>
      <w:spacing w:before="100" w:beforeAutospacing="1" w:after="100" w:afterAutospacing="1"/>
    </w:pPr>
  </w:style>
  <w:style w:type="paragraph" w:customStyle="1" w:styleId="magnify">
    <w:name w:val="magnify"/>
    <w:basedOn w:val="a3"/>
    <w:rsid w:val="002F3BC2"/>
    <w:pPr>
      <w:spacing w:before="100" w:beforeAutospacing="1" w:after="100" w:afterAutospacing="1"/>
    </w:pPr>
  </w:style>
  <w:style w:type="paragraph" w:customStyle="1" w:styleId="infoboximage">
    <w:name w:val="infoboximage"/>
    <w:basedOn w:val="a3"/>
    <w:rsid w:val="002F3BC2"/>
    <w:pPr>
      <w:spacing w:before="100" w:beforeAutospacing="1" w:after="100" w:afterAutospacing="1"/>
    </w:pPr>
  </w:style>
  <w:style w:type="paragraph" w:customStyle="1" w:styleId="infoboxsoustitre">
    <w:name w:val="infoboxsoustitre"/>
    <w:basedOn w:val="a3"/>
    <w:rsid w:val="002F3BC2"/>
    <w:pPr>
      <w:spacing w:before="100" w:beforeAutospacing="1" w:after="100" w:afterAutospacing="1"/>
    </w:pPr>
  </w:style>
  <w:style w:type="paragraph" w:customStyle="1" w:styleId="latitude">
    <w:name w:val="latitude"/>
    <w:basedOn w:val="a3"/>
    <w:rsid w:val="002F3BC2"/>
    <w:pPr>
      <w:spacing w:before="100" w:beforeAutospacing="1" w:after="100" w:afterAutospacing="1"/>
    </w:pPr>
  </w:style>
  <w:style w:type="paragraph" w:customStyle="1" w:styleId="entete">
    <w:name w:val="entete"/>
    <w:basedOn w:val="a3"/>
    <w:rsid w:val="002F3BC2"/>
    <w:pPr>
      <w:spacing w:before="100" w:beforeAutospacing="1" w:after="100" w:afterAutospacing="1"/>
    </w:pPr>
  </w:style>
  <w:style w:type="paragraph" w:customStyle="1" w:styleId="media">
    <w:name w:val="media"/>
    <w:basedOn w:val="a3"/>
    <w:rsid w:val="002F3BC2"/>
    <w:pPr>
      <w:spacing w:before="100" w:beforeAutospacing="1" w:after="100" w:afterAutospacing="1"/>
    </w:pPr>
  </w:style>
  <w:style w:type="paragraph" w:customStyle="1" w:styleId="thumbimage">
    <w:name w:val="thumbimage"/>
    <w:basedOn w:val="a3"/>
    <w:rsid w:val="002F3BC2"/>
    <w:pPr>
      <w:spacing w:before="100" w:beforeAutospacing="1" w:after="100" w:afterAutospacing="1"/>
    </w:pPr>
  </w:style>
  <w:style w:type="paragraph" w:customStyle="1" w:styleId="thumbinner">
    <w:name w:val="thumbinner"/>
    <w:basedOn w:val="a3"/>
    <w:rsid w:val="002F3BC2"/>
    <w:pPr>
      <w:spacing w:before="100" w:beforeAutospacing="1" w:after="100" w:afterAutospacing="1"/>
    </w:pPr>
  </w:style>
  <w:style w:type="paragraph" w:customStyle="1" w:styleId="thumb">
    <w:name w:val="thumb"/>
    <w:basedOn w:val="a3"/>
    <w:rsid w:val="002F3BC2"/>
    <w:pPr>
      <w:spacing w:before="100" w:beforeAutospacing="1" w:after="100" w:afterAutospacing="1"/>
    </w:pPr>
  </w:style>
  <w:style w:type="paragraph" w:customStyle="1" w:styleId="thumbcaption">
    <w:name w:val="thumbcaption"/>
    <w:basedOn w:val="a3"/>
    <w:rsid w:val="002F3BC2"/>
    <w:pPr>
      <w:spacing w:before="100" w:beforeAutospacing="1" w:after="100" w:afterAutospacing="1"/>
    </w:pPr>
  </w:style>
  <w:style w:type="paragraph" w:customStyle="1" w:styleId="legend">
    <w:name w:val="legend"/>
    <w:basedOn w:val="a3"/>
    <w:rsid w:val="002F3BC2"/>
    <w:pPr>
      <w:spacing w:before="100" w:beforeAutospacing="1" w:after="100" w:afterAutospacing="1"/>
    </w:pPr>
  </w:style>
  <w:style w:type="paragraph" w:customStyle="1" w:styleId="image2">
    <w:name w:val="image2"/>
    <w:basedOn w:val="a3"/>
    <w:rsid w:val="002F3BC2"/>
    <w:pPr>
      <w:spacing w:before="100" w:beforeAutospacing="1" w:after="100" w:afterAutospacing="1"/>
    </w:pPr>
  </w:style>
  <w:style w:type="paragraph" w:customStyle="1" w:styleId="hr">
    <w:name w:val="hr"/>
    <w:basedOn w:val="a3"/>
    <w:rsid w:val="002F3BC2"/>
    <w:pPr>
      <w:spacing w:before="100" w:beforeAutospacing="1" w:after="100" w:afterAutospacing="1"/>
    </w:pPr>
  </w:style>
  <w:style w:type="paragraph" w:customStyle="1" w:styleId="navbar">
    <w:name w:val="navbar"/>
    <w:basedOn w:val="a3"/>
    <w:rsid w:val="002F3BC2"/>
    <w:pPr>
      <w:spacing w:before="100" w:beforeAutospacing="1" w:after="100" w:afterAutospacing="1"/>
    </w:pPr>
  </w:style>
  <w:style w:type="paragraph" w:customStyle="1" w:styleId="prevbloc">
    <w:name w:val="prev_bloc"/>
    <w:basedOn w:val="a3"/>
    <w:rsid w:val="002F3BC2"/>
    <w:pPr>
      <w:spacing w:before="100" w:beforeAutospacing="1" w:after="100" w:afterAutospacing="1"/>
    </w:pPr>
  </w:style>
  <w:style w:type="paragraph" w:customStyle="1" w:styleId="nextbloc">
    <w:name w:val="next_bloc"/>
    <w:basedOn w:val="a3"/>
    <w:rsid w:val="002F3BC2"/>
    <w:pPr>
      <w:spacing w:before="100" w:beforeAutospacing="1" w:after="100" w:afterAutospacing="1"/>
    </w:pPr>
  </w:style>
  <w:style w:type="paragraph" w:customStyle="1" w:styleId="imgtoogle">
    <w:name w:val="img_toogle"/>
    <w:basedOn w:val="a3"/>
    <w:rsid w:val="002F3BC2"/>
    <w:pPr>
      <w:spacing w:before="100" w:beforeAutospacing="1" w:after="100" w:afterAutospacing="1"/>
    </w:pPr>
  </w:style>
  <w:style w:type="paragraph" w:customStyle="1" w:styleId="atoogle">
    <w:name w:val="a_toogle"/>
    <w:basedOn w:val="a3"/>
    <w:rsid w:val="002F3BC2"/>
    <w:pPr>
      <w:spacing w:before="100" w:beforeAutospacing="1" w:after="100" w:afterAutospacing="1"/>
    </w:pPr>
  </w:style>
  <w:style w:type="paragraph" w:customStyle="1" w:styleId="geopoint">
    <w:name w:val="geopoint"/>
    <w:basedOn w:val="a3"/>
    <w:rsid w:val="002F3BC2"/>
    <w:pPr>
      <w:spacing w:before="100" w:beforeAutospacing="1" w:after="100" w:afterAutospacing="1"/>
    </w:pPr>
  </w:style>
  <w:style w:type="paragraph" w:customStyle="1" w:styleId="titre">
    <w:name w:val="titre"/>
    <w:basedOn w:val="a3"/>
    <w:rsid w:val="002F3BC2"/>
    <w:pPr>
      <w:spacing w:before="100" w:beforeAutospacing="1" w:after="100" w:afterAutospacing="1"/>
    </w:pPr>
  </w:style>
  <w:style w:type="paragraph" w:customStyle="1" w:styleId="ui-icon-closethick">
    <w:name w:val="ui-icon-closethick"/>
    <w:basedOn w:val="a3"/>
    <w:rsid w:val="002F3BC2"/>
    <w:pPr>
      <w:spacing w:before="100" w:beforeAutospacing="1" w:after="100" w:afterAutospacing="1"/>
    </w:pPr>
  </w:style>
  <w:style w:type="paragraph" w:customStyle="1" w:styleId="taxoboxclassification">
    <w:name w:val="taxobox_classification"/>
    <w:basedOn w:val="a3"/>
    <w:rsid w:val="002F3BC2"/>
    <w:pPr>
      <w:spacing w:before="100" w:beforeAutospacing="1" w:after="100" w:afterAutospacing="1"/>
    </w:pPr>
  </w:style>
  <w:style w:type="paragraph" w:customStyle="1" w:styleId="rnormal">
    <w:name w:val="rnormal"/>
    <w:basedOn w:val="a3"/>
    <w:rsid w:val="002F3BC2"/>
    <w:pPr>
      <w:spacing w:before="100" w:beforeAutospacing="1" w:after="100" w:afterAutospacing="1"/>
    </w:pPr>
  </w:style>
  <w:style w:type="paragraph" w:customStyle="1" w:styleId="alert-text">
    <w:name w:val="alert-text"/>
    <w:basedOn w:val="a3"/>
    <w:rsid w:val="002F3BC2"/>
    <w:pPr>
      <w:spacing w:before="100" w:beforeAutospacing="1" w:after="100" w:afterAutospacing="1"/>
    </w:pPr>
    <w:rPr>
      <w:color w:val="000000"/>
    </w:rPr>
  </w:style>
  <w:style w:type="paragraph" w:customStyle="1" w:styleId="regardsactu">
    <w:name w:val="regards_actu"/>
    <w:basedOn w:val="a3"/>
    <w:rsid w:val="002F3BC2"/>
    <w:pPr>
      <w:spacing w:before="100" w:beforeAutospacing="1" w:after="100" w:afterAutospacing="1"/>
    </w:pPr>
  </w:style>
  <w:style w:type="paragraph" w:customStyle="1" w:styleId="mw-geshi">
    <w:name w:val="mw-geshi"/>
    <w:basedOn w:val="a3"/>
    <w:rsid w:val="002F3BC2"/>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F3BC2"/>
    <w:pPr>
      <w:spacing w:before="100" w:beforeAutospacing="1" w:after="100" w:afterAutospacing="1"/>
    </w:pPr>
    <w:rPr>
      <w:sz w:val="22"/>
      <w:szCs w:val="22"/>
    </w:rPr>
  </w:style>
  <w:style w:type="paragraph" w:customStyle="1" w:styleId="fr-collapsible-toggle1">
    <w:name w:val="fr-collapsible-toggle1"/>
    <w:basedOn w:val="a3"/>
    <w:rsid w:val="002F3BC2"/>
    <w:pPr>
      <w:spacing w:before="100" w:beforeAutospacing="1" w:after="100" w:afterAutospacing="1"/>
    </w:pPr>
    <w:rPr>
      <w:sz w:val="22"/>
      <w:szCs w:val="22"/>
    </w:rPr>
  </w:style>
  <w:style w:type="paragraph" w:customStyle="1" w:styleId="fr-collapsible-toggle2">
    <w:name w:val="fr-collapsible-toggle2"/>
    <w:basedOn w:val="a3"/>
    <w:rsid w:val="002F3BC2"/>
    <w:pPr>
      <w:spacing w:before="100" w:beforeAutospacing="1" w:after="100" w:afterAutospacing="1"/>
    </w:pPr>
    <w:rPr>
      <w:sz w:val="22"/>
      <w:szCs w:val="22"/>
    </w:rPr>
  </w:style>
  <w:style w:type="paragraph" w:customStyle="1" w:styleId="fr-collapsible-toggle3">
    <w:name w:val="fr-collapsible-toggle3"/>
    <w:basedOn w:val="a3"/>
    <w:rsid w:val="002F3BC2"/>
    <w:pPr>
      <w:spacing w:before="100" w:beforeAutospacing="1" w:after="100" w:afterAutospacing="1"/>
    </w:pPr>
    <w:rPr>
      <w:sz w:val="22"/>
      <w:szCs w:val="22"/>
    </w:rPr>
  </w:style>
  <w:style w:type="paragraph" w:customStyle="1" w:styleId="navboxnewtitle1">
    <w:name w:val="navboxnew_title1"/>
    <w:basedOn w:val="a3"/>
    <w:rsid w:val="002F3BC2"/>
    <w:pPr>
      <w:shd w:val="clear" w:color="auto" w:fill="CCCCFF"/>
      <w:spacing w:after="30"/>
      <w:jc w:val="center"/>
    </w:pPr>
    <w:rPr>
      <w:b/>
      <w:bCs/>
    </w:rPr>
  </w:style>
  <w:style w:type="paragraph" w:customStyle="1" w:styleId="navboxnewtitlesub1">
    <w:name w:val="navboxnew_titlesub1"/>
    <w:basedOn w:val="a3"/>
    <w:rsid w:val="002F3BC2"/>
    <w:pPr>
      <w:spacing w:before="100" w:beforeAutospacing="1" w:after="100" w:afterAutospacing="1"/>
    </w:pPr>
    <w:rPr>
      <w:sz w:val="19"/>
      <w:szCs w:val="19"/>
    </w:rPr>
  </w:style>
  <w:style w:type="paragraph" w:customStyle="1" w:styleId="fr-collapsible-content2">
    <w:name w:val="fr-collapsible-content2"/>
    <w:basedOn w:val="a3"/>
    <w:rsid w:val="002F3BC2"/>
    <w:pPr>
      <w:spacing w:before="100" w:beforeAutospacing="1" w:after="100" w:afterAutospacing="1"/>
    </w:pPr>
    <w:rPr>
      <w:sz w:val="22"/>
      <w:szCs w:val="22"/>
    </w:rPr>
  </w:style>
  <w:style w:type="paragraph" w:customStyle="1" w:styleId="navboxnewcell1">
    <w:name w:val="navboxnew_cell1"/>
    <w:basedOn w:val="a3"/>
    <w:rsid w:val="002F3BC2"/>
    <w:pPr>
      <w:spacing w:before="100" w:beforeAutospacing="1" w:after="100" w:afterAutospacing="1"/>
      <w:jc w:val="center"/>
    </w:pPr>
  </w:style>
  <w:style w:type="paragraph" w:customStyle="1" w:styleId="navboxnewth1">
    <w:name w:val="navboxnew_th1"/>
    <w:basedOn w:val="a3"/>
    <w:rsid w:val="002F3BC2"/>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F3BC2"/>
    <w:pPr>
      <w:spacing w:before="100" w:beforeAutospacing="1" w:after="100" w:afterAutospacing="1"/>
    </w:pPr>
  </w:style>
  <w:style w:type="paragraph" w:customStyle="1" w:styleId="impair1">
    <w:name w:val="impair1"/>
    <w:basedOn w:val="a3"/>
    <w:rsid w:val="002F3BC2"/>
    <w:pPr>
      <w:shd w:val="clear" w:color="auto" w:fill="EEEEFF"/>
      <w:spacing w:before="100" w:beforeAutospacing="1" w:after="100" w:afterAutospacing="1"/>
    </w:pPr>
  </w:style>
  <w:style w:type="paragraph" w:customStyle="1" w:styleId="pair1">
    <w:name w:val="pair1"/>
    <w:basedOn w:val="a3"/>
    <w:rsid w:val="002F3BC2"/>
    <w:pPr>
      <w:shd w:val="clear" w:color="auto" w:fill="F9F9F9"/>
      <w:spacing w:before="100" w:beforeAutospacing="1" w:after="100" w:afterAutospacing="1"/>
    </w:pPr>
  </w:style>
  <w:style w:type="paragraph" w:customStyle="1" w:styleId="navboxnewbanner1">
    <w:name w:val="navboxnew_banner1"/>
    <w:basedOn w:val="a3"/>
    <w:rsid w:val="002F3BC2"/>
    <w:pPr>
      <w:shd w:val="clear" w:color="auto" w:fill="DDDDFF"/>
      <w:spacing w:after="30"/>
      <w:jc w:val="center"/>
    </w:pPr>
  </w:style>
  <w:style w:type="paragraph" w:customStyle="1" w:styleId="navboxnewimage1">
    <w:name w:val="navboxnew_image1"/>
    <w:basedOn w:val="a3"/>
    <w:rsid w:val="002F3BC2"/>
    <w:pPr>
      <w:spacing w:before="100" w:beforeAutospacing="1" w:after="100" w:afterAutospacing="1"/>
    </w:pPr>
  </w:style>
  <w:style w:type="paragraph" w:customStyle="1" w:styleId="navboxnewcell2">
    <w:name w:val="navboxnew_cell2"/>
    <w:basedOn w:val="a3"/>
    <w:rsid w:val="002F3BC2"/>
    <w:pPr>
      <w:spacing w:before="100" w:beforeAutospacing="1" w:after="100" w:afterAutospacing="1"/>
      <w:jc w:val="center"/>
    </w:pPr>
  </w:style>
  <w:style w:type="paragraph" w:customStyle="1" w:styleId="navboxnewie1">
    <w:name w:val="navboxnew_ie1"/>
    <w:basedOn w:val="a3"/>
    <w:rsid w:val="002F3BC2"/>
    <w:pPr>
      <w:spacing w:before="100" w:beforeAutospacing="1" w:after="100" w:afterAutospacing="1"/>
    </w:pPr>
  </w:style>
  <w:style w:type="paragraph" w:customStyle="1" w:styleId="navboxnewtitle2">
    <w:name w:val="navboxnew_title2"/>
    <w:basedOn w:val="a3"/>
    <w:rsid w:val="002F3BC2"/>
    <w:pPr>
      <w:shd w:val="clear" w:color="auto" w:fill="99CC99"/>
      <w:spacing w:before="100" w:beforeAutospacing="1" w:after="100" w:afterAutospacing="1"/>
    </w:pPr>
  </w:style>
  <w:style w:type="paragraph" w:customStyle="1" w:styleId="navboxnewbanner2">
    <w:name w:val="navboxnew_banner2"/>
    <w:basedOn w:val="a3"/>
    <w:rsid w:val="002F3BC2"/>
    <w:pPr>
      <w:shd w:val="clear" w:color="auto" w:fill="99CC99"/>
      <w:spacing w:before="100" w:beforeAutospacing="1" w:after="100" w:afterAutospacing="1"/>
    </w:pPr>
  </w:style>
  <w:style w:type="paragraph" w:customStyle="1" w:styleId="navboxnewth2">
    <w:name w:val="navboxnew_th2"/>
    <w:basedOn w:val="a3"/>
    <w:rsid w:val="002F3BC2"/>
    <w:pPr>
      <w:shd w:val="clear" w:color="auto" w:fill="B3D9B3"/>
      <w:spacing w:before="100" w:beforeAutospacing="1" w:after="100" w:afterAutospacing="1"/>
    </w:pPr>
  </w:style>
  <w:style w:type="paragraph" w:customStyle="1" w:styleId="navboxnewtitle3">
    <w:name w:val="navboxnew_title3"/>
    <w:basedOn w:val="a3"/>
    <w:rsid w:val="002F3BC2"/>
    <w:pPr>
      <w:shd w:val="clear" w:color="auto" w:fill="DFEDFF"/>
      <w:spacing w:before="100" w:beforeAutospacing="1" w:after="100" w:afterAutospacing="1"/>
    </w:pPr>
  </w:style>
  <w:style w:type="paragraph" w:customStyle="1" w:styleId="navboxnewbanner3">
    <w:name w:val="navboxnew_banner3"/>
    <w:basedOn w:val="a3"/>
    <w:rsid w:val="002F3BC2"/>
    <w:pPr>
      <w:shd w:val="clear" w:color="auto" w:fill="DFEDFF"/>
      <w:spacing w:before="100" w:beforeAutospacing="1" w:after="100" w:afterAutospacing="1"/>
    </w:pPr>
  </w:style>
  <w:style w:type="paragraph" w:customStyle="1" w:styleId="navboxnewth3">
    <w:name w:val="navboxnew_th3"/>
    <w:basedOn w:val="a3"/>
    <w:rsid w:val="002F3BC2"/>
    <w:pPr>
      <w:shd w:val="clear" w:color="auto" w:fill="E7F2FF"/>
      <w:spacing w:before="100" w:beforeAutospacing="1" w:after="100" w:afterAutospacing="1"/>
    </w:pPr>
  </w:style>
  <w:style w:type="paragraph" w:customStyle="1" w:styleId="fr-collapsible-toggle4">
    <w:name w:val="fr-collapsible-toggle4"/>
    <w:basedOn w:val="a3"/>
    <w:rsid w:val="002F3BC2"/>
    <w:pPr>
      <w:spacing w:before="100" w:beforeAutospacing="1" w:after="100" w:afterAutospacing="1"/>
    </w:pPr>
    <w:rPr>
      <w:sz w:val="22"/>
      <w:szCs w:val="22"/>
    </w:rPr>
  </w:style>
  <w:style w:type="paragraph" w:customStyle="1" w:styleId="navboxnewtitle4">
    <w:name w:val="navboxnew_title4"/>
    <w:basedOn w:val="a3"/>
    <w:rsid w:val="002F3BC2"/>
    <w:pPr>
      <w:shd w:val="clear" w:color="auto" w:fill="CCCCFF"/>
      <w:spacing w:after="30"/>
      <w:jc w:val="center"/>
    </w:pPr>
    <w:rPr>
      <w:b/>
      <w:bCs/>
    </w:rPr>
  </w:style>
  <w:style w:type="paragraph" w:customStyle="1" w:styleId="navboxnewtitlesub2">
    <w:name w:val="navboxnew_titlesub2"/>
    <w:basedOn w:val="a3"/>
    <w:rsid w:val="002F3BC2"/>
    <w:pPr>
      <w:spacing w:before="100" w:beforeAutospacing="1" w:after="100" w:afterAutospacing="1"/>
    </w:pPr>
    <w:rPr>
      <w:sz w:val="19"/>
      <w:szCs w:val="19"/>
    </w:rPr>
  </w:style>
  <w:style w:type="paragraph" w:customStyle="1" w:styleId="fr-collapsible-content3">
    <w:name w:val="fr-collapsible-content3"/>
    <w:basedOn w:val="a3"/>
    <w:rsid w:val="002F3BC2"/>
    <w:pPr>
      <w:spacing w:before="100" w:beforeAutospacing="1" w:after="100" w:afterAutospacing="1"/>
    </w:pPr>
    <w:rPr>
      <w:sz w:val="22"/>
      <w:szCs w:val="22"/>
    </w:rPr>
  </w:style>
  <w:style w:type="paragraph" w:customStyle="1" w:styleId="navboxnewrow1">
    <w:name w:val="navboxnew_row1"/>
    <w:basedOn w:val="a3"/>
    <w:rsid w:val="002F3BC2"/>
    <w:pPr>
      <w:shd w:val="clear" w:color="auto" w:fill="DDDDFF"/>
      <w:spacing w:before="100" w:beforeAutospacing="1" w:after="100" w:afterAutospacing="1"/>
    </w:pPr>
  </w:style>
  <w:style w:type="paragraph" w:customStyle="1" w:styleId="navboxnewth4">
    <w:name w:val="navboxnew_th4"/>
    <w:basedOn w:val="a3"/>
    <w:rsid w:val="002F3BC2"/>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F3BC2"/>
    <w:pPr>
      <w:pBdr>
        <w:left w:val="single" w:sz="12" w:space="0" w:color="F9F9F9"/>
      </w:pBdr>
      <w:spacing w:before="100" w:beforeAutospacing="1" w:after="100" w:afterAutospacing="1"/>
    </w:pPr>
  </w:style>
  <w:style w:type="paragraph" w:customStyle="1" w:styleId="navboxnewinline1">
    <w:name w:val="navboxnew_inline1"/>
    <w:basedOn w:val="a3"/>
    <w:rsid w:val="002F3BC2"/>
    <w:pPr>
      <w:shd w:val="clear" w:color="auto" w:fill="F9F9F9"/>
      <w:spacing w:before="100" w:beforeAutospacing="1" w:after="100" w:afterAutospacing="1"/>
    </w:pPr>
  </w:style>
  <w:style w:type="paragraph" w:customStyle="1" w:styleId="navboxnewinline2">
    <w:name w:val="navboxnew_inline2"/>
    <w:basedOn w:val="a3"/>
    <w:rsid w:val="002F3BC2"/>
    <w:pPr>
      <w:shd w:val="clear" w:color="auto" w:fill="EEEEFF"/>
      <w:spacing w:before="100" w:beforeAutospacing="1" w:after="100" w:afterAutospacing="1"/>
    </w:pPr>
  </w:style>
  <w:style w:type="paragraph" w:customStyle="1" w:styleId="navboxnewimage2">
    <w:name w:val="navboxnew_image2"/>
    <w:basedOn w:val="a3"/>
    <w:rsid w:val="002F3BC2"/>
    <w:pPr>
      <w:spacing w:before="100" w:beforeAutospacing="1" w:after="100" w:afterAutospacing="1"/>
    </w:pPr>
    <w:rPr>
      <w:vanish/>
    </w:rPr>
  </w:style>
  <w:style w:type="paragraph" w:customStyle="1" w:styleId="navboxnewbanner4">
    <w:name w:val="navboxnew_banner4"/>
    <w:basedOn w:val="a3"/>
    <w:rsid w:val="002F3BC2"/>
    <w:pPr>
      <w:shd w:val="clear" w:color="auto" w:fill="CCCCFF"/>
      <w:spacing w:before="30"/>
      <w:jc w:val="center"/>
    </w:pPr>
  </w:style>
  <w:style w:type="paragraph" w:customStyle="1" w:styleId="navboxnew1">
    <w:name w:val="navboxnew1"/>
    <w:basedOn w:val="a3"/>
    <w:rsid w:val="002F3BC2"/>
    <w:pPr>
      <w:shd w:val="clear" w:color="auto" w:fill="F9F9F9"/>
      <w:spacing w:before="100" w:beforeAutospacing="1" w:after="100" w:afterAutospacing="1"/>
    </w:pPr>
  </w:style>
  <w:style w:type="paragraph" w:customStyle="1" w:styleId="play-btn-large1">
    <w:name w:val="play-btn-large1"/>
    <w:basedOn w:val="a3"/>
    <w:rsid w:val="002F3BC2"/>
    <w:pPr>
      <w:spacing w:after="100" w:afterAutospacing="1"/>
      <w:ind w:left="-525"/>
    </w:pPr>
  </w:style>
  <w:style w:type="paragraph" w:customStyle="1" w:styleId="ui-widget1">
    <w:name w:val="ui-widget1"/>
    <w:basedOn w:val="a3"/>
    <w:rsid w:val="002F3BC2"/>
    <w:pPr>
      <w:spacing w:before="100" w:beforeAutospacing="1" w:after="100" w:afterAutospacing="1"/>
    </w:pPr>
    <w:rPr>
      <w:rFonts w:ascii="Arial" w:hAnsi="Arial" w:cs="Arial"/>
    </w:rPr>
  </w:style>
  <w:style w:type="paragraph" w:customStyle="1" w:styleId="ui-state-default1">
    <w:name w:val="ui-state-default1"/>
    <w:basedOn w:val="a3"/>
    <w:rsid w:val="002F3B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F3B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F3B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F3B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F3BC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F3BC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F3B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F3B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F3BC2"/>
    <w:pPr>
      <w:spacing w:before="100" w:beforeAutospacing="1" w:after="100" w:afterAutospacing="1"/>
    </w:pPr>
    <w:rPr>
      <w:color w:val="FFFFFF"/>
    </w:rPr>
  </w:style>
  <w:style w:type="paragraph" w:customStyle="1" w:styleId="ui-state-error-text2">
    <w:name w:val="ui-state-error-text2"/>
    <w:basedOn w:val="a3"/>
    <w:rsid w:val="002F3BC2"/>
    <w:pPr>
      <w:spacing w:before="100" w:beforeAutospacing="1" w:after="100" w:afterAutospacing="1"/>
    </w:pPr>
    <w:rPr>
      <w:color w:val="FFFFFF"/>
    </w:rPr>
  </w:style>
  <w:style w:type="paragraph" w:customStyle="1" w:styleId="ui-priority-primary1">
    <w:name w:val="ui-priority-primary1"/>
    <w:basedOn w:val="a3"/>
    <w:rsid w:val="002F3BC2"/>
    <w:pPr>
      <w:spacing w:before="100" w:beforeAutospacing="1" w:after="100" w:afterAutospacing="1"/>
    </w:pPr>
    <w:rPr>
      <w:b/>
      <w:bCs/>
    </w:rPr>
  </w:style>
  <w:style w:type="paragraph" w:customStyle="1" w:styleId="ui-priority-primary2">
    <w:name w:val="ui-priority-primary2"/>
    <w:basedOn w:val="a3"/>
    <w:rsid w:val="002F3BC2"/>
    <w:pPr>
      <w:spacing w:before="100" w:beforeAutospacing="1" w:after="100" w:afterAutospacing="1"/>
    </w:pPr>
    <w:rPr>
      <w:b/>
      <w:bCs/>
    </w:rPr>
  </w:style>
  <w:style w:type="paragraph" w:customStyle="1" w:styleId="ui-priority-secondary1">
    <w:name w:val="ui-priority-secondary1"/>
    <w:basedOn w:val="a3"/>
    <w:rsid w:val="002F3BC2"/>
    <w:pPr>
      <w:spacing w:before="100" w:beforeAutospacing="1" w:after="100" w:afterAutospacing="1"/>
    </w:pPr>
  </w:style>
  <w:style w:type="paragraph" w:customStyle="1" w:styleId="ui-priority-secondary2">
    <w:name w:val="ui-priority-secondary2"/>
    <w:basedOn w:val="a3"/>
    <w:rsid w:val="002F3BC2"/>
    <w:pPr>
      <w:spacing w:before="100" w:beforeAutospacing="1" w:after="100" w:afterAutospacing="1"/>
    </w:pPr>
  </w:style>
  <w:style w:type="paragraph" w:customStyle="1" w:styleId="ui-state-disabled1">
    <w:name w:val="ui-state-disabled1"/>
    <w:basedOn w:val="a3"/>
    <w:rsid w:val="002F3BC2"/>
    <w:pPr>
      <w:spacing w:before="100" w:beforeAutospacing="1" w:after="100" w:afterAutospacing="1"/>
    </w:pPr>
  </w:style>
  <w:style w:type="paragraph" w:customStyle="1" w:styleId="ui-state-disabled2">
    <w:name w:val="ui-state-disabled2"/>
    <w:basedOn w:val="a3"/>
    <w:rsid w:val="002F3BC2"/>
    <w:pPr>
      <w:spacing w:before="100" w:beforeAutospacing="1" w:after="100" w:afterAutospacing="1"/>
    </w:pPr>
  </w:style>
  <w:style w:type="paragraph" w:customStyle="1" w:styleId="ui-icon1">
    <w:name w:val="ui-icon1"/>
    <w:basedOn w:val="a3"/>
    <w:rsid w:val="002F3BC2"/>
    <w:pPr>
      <w:spacing w:before="100" w:beforeAutospacing="1" w:after="100" w:afterAutospacing="1"/>
      <w:ind w:firstLine="7343"/>
    </w:pPr>
  </w:style>
  <w:style w:type="paragraph" w:customStyle="1" w:styleId="ui-icon2">
    <w:name w:val="ui-icon2"/>
    <w:basedOn w:val="a3"/>
    <w:rsid w:val="002F3BC2"/>
    <w:pPr>
      <w:spacing w:before="100" w:beforeAutospacing="1" w:after="100" w:afterAutospacing="1"/>
      <w:ind w:firstLine="7343"/>
    </w:pPr>
  </w:style>
  <w:style w:type="paragraph" w:customStyle="1" w:styleId="ui-icon3">
    <w:name w:val="ui-icon3"/>
    <w:basedOn w:val="a3"/>
    <w:rsid w:val="002F3BC2"/>
    <w:pPr>
      <w:spacing w:before="100" w:beforeAutospacing="1" w:after="100" w:afterAutospacing="1"/>
      <w:ind w:firstLine="7343"/>
    </w:pPr>
  </w:style>
  <w:style w:type="paragraph" w:customStyle="1" w:styleId="ui-icon4">
    <w:name w:val="ui-icon4"/>
    <w:basedOn w:val="a3"/>
    <w:rsid w:val="002F3BC2"/>
    <w:pPr>
      <w:spacing w:before="100" w:beforeAutospacing="1" w:after="100" w:afterAutospacing="1"/>
      <w:ind w:firstLine="7343"/>
    </w:pPr>
  </w:style>
  <w:style w:type="paragraph" w:customStyle="1" w:styleId="ui-icon5">
    <w:name w:val="ui-icon5"/>
    <w:basedOn w:val="a3"/>
    <w:rsid w:val="002F3BC2"/>
    <w:pPr>
      <w:spacing w:before="100" w:beforeAutospacing="1" w:after="100" w:afterAutospacing="1"/>
      <w:ind w:firstLine="7343"/>
    </w:pPr>
  </w:style>
  <w:style w:type="paragraph" w:customStyle="1" w:styleId="ui-icon6">
    <w:name w:val="ui-icon6"/>
    <w:basedOn w:val="a3"/>
    <w:rsid w:val="002F3BC2"/>
    <w:pPr>
      <w:spacing w:before="100" w:beforeAutospacing="1" w:after="100" w:afterAutospacing="1"/>
      <w:ind w:firstLine="7343"/>
    </w:pPr>
  </w:style>
  <w:style w:type="paragraph" w:customStyle="1" w:styleId="ui-icon7">
    <w:name w:val="ui-icon7"/>
    <w:basedOn w:val="a3"/>
    <w:rsid w:val="002F3BC2"/>
    <w:pPr>
      <w:spacing w:before="100" w:beforeAutospacing="1" w:after="100" w:afterAutospacing="1"/>
      <w:ind w:firstLine="7343"/>
    </w:pPr>
  </w:style>
  <w:style w:type="paragraph" w:customStyle="1" w:styleId="ui-icon8">
    <w:name w:val="ui-icon8"/>
    <w:basedOn w:val="a3"/>
    <w:rsid w:val="002F3BC2"/>
    <w:pPr>
      <w:spacing w:before="100" w:beforeAutospacing="1" w:after="100" w:afterAutospacing="1"/>
      <w:ind w:firstLine="7343"/>
    </w:pPr>
  </w:style>
  <w:style w:type="paragraph" w:customStyle="1" w:styleId="ui-icon9">
    <w:name w:val="ui-icon9"/>
    <w:basedOn w:val="a3"/>
    <w:rsid w:val="002F3BC2"/>
    <w:pPr>
      <w:spacing w:before="100" w:beforeAutospacing="1" w:after="100" w:afterAutospacing="1"/>
      <w:ind w:firstLine="7343"/>
    </w:pPr>
  </w:style>
  <w:style w:type="paragraph" w:customStyle="1" w:styleId="ui-resizable-handle1">
    <w:name w:val="ui-resizable-handle1"/>
    <w:basedOn w:val="a3"/>
    <w:rsid w:val="002F3BC2"/>
    <w:pPr>
      <w:spacing w:before="100" w:beforeAutospacing="1" w:after="100" w:afterAutospacing="1"/>
    </w:pPr>
    <w:rPr>
      <w:vanish/>
      <w:sz w:val="2"/>
      <w:szCs w:val="2"/>
    </w:rPr>
  </w:style>
  <w:style w:type="paragraph" w:customStyle="1" w:styleId="ui-resizable-handle2">
    <w:name w:val="ui-resizable-handle2"/>
    <w:basedOn w:val="a3"/>
    <w:rsid w:val="002F3BC2"/>
    <w:pPr>
      <w:spacing w:before="100" w:beforeAutospacing="1" w:after="100" w:afterAutospacing="1"/>
    </w:pPr>
    <w:rPr>
      <w:vanish/>
      <w:sz w:val="2"/>
      <w:szCs w:val="2"/>
    </w:rPr>
  </w:style>
  <w:style w:type="paragraph" w:customStyle="1" w:styleId="ui-button-text1">
    <w:name w:val="ui-button-text1"/>
    <w:basedOn w:val="a3"/>
    <w:rsid w:val="002F3BC2"/>
    <w:pPr>
      <w:spacing w:before="100" w:beforeAutospacing="1" w:after="100" w:afterAutospacing="1"/>
    </w:pPr>
  </w:style>
  <w:style w:type="paragraph" w:customStyle="1" w:styleId="ui-button-text2">
    <w:name w:val="ui-button-text2"/>
    <w:basedOn w:val="a3"/>
    <w:rsid w:val="002F3BC2"/>
    <w:pPr>
      <w:spacing w:before="100" w:beforeAutospacing="1" w:after="100" w:afterAutospacing="1"/>
    </w:pPr>
  </w:style>
  <w:style w:type="paragraph" w:customStyle="1" w:styleId="ui-button-text3">
    <w:name w:val="ui-button-text3"/>
    <w:basedOn w:val="a3"/>
    <w:rsid w:val="002F3BC2"/>
    <w:pPr>
      <w:spacing w:before="100" w:beforeAutospacing="1" w:after="100" w:afterAutospacing="1"/>
      <w:ind w:firstLine="11919"/>
    </w:pPr>
  </w:style>
  <w:style w:type="paragraph" w:customStyle="1" w:styleId="ui-button-text4">
    <w:name w:val="ui-button-text4"/>
    <w:basedOn w:val="a3"/>
    <w:rsid w:val="002F3BC2"/>
    <w:pPr>
      <w:spacing w:before="100" w:beforeAutospacing="1" w:after="100" w:afterAutospacing="1"/>
      <w:ind w:firstLine="11919"/>
    </w:pPr>
  </w:style>
  <w:style w:type="paragraph" w:customStyle="1" w:styleId="ui-button-text5">
    <w:name w:val="ui-button-text5"/>
    <w:basedOn w:val="a3"/>
    <w:rsid w:val="002F3BC2"/>
    <w:pPr>
      <w:spacing w:before="100" w:beforeAutospacing="1" w:after="100" w:afterAutospacing="1"/>
    </w:pPr>
  </w:style>
  <w:style w:type="paragraph" w:customStyle="1" w:styleId="ui-button-text6">
    <w:name w:val="ui-button-text6"/>
    <w:basedOn w:val="a3"/>
    <w:rsid w:val="002F3BC2"/>
    <w:pPr>
      <w:spacing w:before="100" w:beforeAutospacing="1" w:after="100" w:afterAutospacing="1"/>
    </w:pPr>
  </w:style>
  <w:style w:type="paragraph" w:customStyle="1" w:styleId="ui-button-text7">
    <w:name w:val="ui-button-text7"/>
    <w:basedOn w:val="a3"/>
    <w:rsid w:val="002F3BC2"/>
    <w:pPr>
      <w:spacing w:before="100" w:beforeAutospacing="1" w:after="100" w:afterAutospacing="1"/>
    </w:pPr>
  </w:style>
  <w:style w:type="paragraph" w:customStyle="1" w:styleId="ui-icon10">
    <w:name w:val="ui-icon10"/>
    <w:basedOn w:val="a3"/>
    <w:rsid w:val="002F3BC2"/>
    <w:pPr>
      <w:spacing w:after="100" w:afterAutospacing="1"/>
      <w:ind w:left="-120" w:firstLine="7343"/>
    </w:pPr>
  </w:style>
  <w:style w:type="paragraph" w:customStyle="1" w:styleId="ui-icon11">
    <w:name w:val="ui-icon11"/>
    <w:basedOn w:val="a3"/>
    <w:rsid w:val="002F3BC2"/>
    <w:pPr>
      <w:spacing w:after="100" w:afterAutospacing="1"/>
      <w:ind w:firstLine="7343"/>
    </w:pPr>
  </w:style>
  <w:style w:type="paragraph" w:customStyle="1" w:styleId="ui-icon12">
    <w:name w:val="ui-icon12"/>
    <w:basedOn w:val="a3"/>
    <w:rsid w:val="002F3BC2"/>
    <w:pPr>
      <w:spacing w:after="100" w:afterAutospacing="1"/>
      <w:ind w:firstLine="7343"/>
    </w:pPr>
  </w:style>
  <w:style w:type="paragraph" w:customStyle="1" w:styleId="ui-icon13">
    <w:name w:val="ui-icon13"/>
    <w:basedOn w:val="a3"/>
    <w:rsid w:val="002F3BC2"/>
    <w:pPr>
      <w:spacing w:after="100" w:afterAutospacing="1"/>
      <w:ind w:firstLine="7343"/>
    </w:pPr>
  </w:style>
  <w:style w:type="paragraph" w:customStyle="1" w:styleId="ui-icon14">
    <w:name w:val="ui-icon14"/>
    <w:basedOn w:val="a3"/>
    <w:rsid w:val="002F3BC2"/>
    <w:pPr>
      <w:spacing w:after="100" w:afterAutospacing="1"/>
      <w:ind w:firstLine="7343"/>
    </w:pPr>
  </w:style>
  <w:style w:type="paragraph" w:customStyle="1" w:styleId="ui-icon15">
    <w:name w:val="ui-icon15"/>
    <w:basedOn w:val="a3"/>
    <w:rsid w:val="002F3BC2"/>
    <w:pPr>
      <w:spacing w:after="100" w:afterAutospacing="1"/>
      <w:ind w:firstLine="7343"/>
    </w:pPr>
  </w:style>
  <w:style w:type="paragraph" w:customStyle="1" w:styleId="ui-button1">
    <w:name w:val="ui-button1"/>
    <w:basedOn w:val="a3"/>
    <w:rsid w:val="002F3BC2"/>
    <w:pPr>
      <w:spacing w:before="100" w:beforeAutospacing="1" w:after="100" w:afterAutospacing="1"/>
      <w:ind w:right="-72"/>
      <w:jc w:val="center"/>
    </w:pPr>
  </w:style>
  <w:style w:type="paragraph" w:customStyle="1" w:styleId="ui-button2">
    <w:name w:val="ui-button2"/>
    <w:basedOn w:val="a3"/>
    <w:rsid w:val="002F3BC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F3BC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F3BC2"/>
    <w:pPr>
      <w:spacing w:before="100" w:beforeAutospacing="1" w:after="100" w:afterAutospacing="1"/>
    </w:pPr>
  </w:style>
  <w:style w:type="paragraph" w:customStyle="1" w:styleId="ui-icon16">
    <w:name w:val="ui-icon16"/>
    <w:basedOn w:val="a3"/>
    <w:rsid w:val="002F3BC2"/>
    <w:pPr>
      <w:spacing w:before="100" w:beforeAutospacing="1" w:after="100" w:afterAutospacing="1"/>
      <w:ind w:firstLine="7343"/>
    </w:pPr>
  </w:style>
  <w:style w:type="paragraph" w:customStyle="1" w:styleId="ui-icon17">
    <w:name w:val="ui-icon17"/>
    <w:basedOn w:val="a3"/>
    <w:rsid w:val="002F3BC2"/>
    <w:pPr>
      <w:spacing w:before="100" w:beforeAutospacing="1" w:after="100" w:afterAutospacing="1"/>
      <w:ind w:firstLine="7343"/>
    </w:pPr>
  </w:style>
  <w:style w:type="paragraph" w:customStyle="1" w:styleId="ui-icon18">
    <w:name w:val="ui-icon18"/>
    <w:basedOn w:val="a3"/>
    <w:rsid w:val="002F3BC2"/>
    <w:pPr>
      <w:spacing w:before="100" w:beforeAutospacing="1" w:after="100" w:afterAutospacing="1"/>
      <w:ind w:firstLine="7343"/>
    </w:pPr>
  </w:style>
  <w:style w:type="paragraph" w:customStyle="1" w:styleId="ui-icon19">
    <w:name w:val="ui-icon19"/>
    <w:basedOn w:val="a3"/>
    <w:rsid w:val="002F3BC2"/>
    <w:pPr>
      <w:spacing w:before="100" w:beforeAutospacing="1" w:after="100" w:afterAutospacing="1"/>
      <w:ind w:firstLine="7343"/>
    </w:pPr>
  </w:style>
  <w:style w:type="paragraph" w:customStyle="1" w:styleId="ui-dialog-titlebar1">
    <w:name w:val="ui-dialog-titlebar1"/>
    <w:basedOn w:val="a3"/>
    <w:rsid w:val="002F3BC2"/>
    <w:pPr>
      <w:spacing w:before="100" w:beforeAutospacing="1" w:after="100" w:afterAutospacing="1"/>
    </w:pPr>
  </w:style>
  <w:style w:type="paragraph" w:customStyle="1" w:styleId="ui-dialog-title1">
    <w:name w:val="ui-dialog-title1"/>
    <w:basedOn w:val="a3"/>
    <w:rsid w:val="002F3BC2"/>
  </w:style>
  <w:style w:type="paragraph" w:customStyle="1" w:styleId="ui-dialog-titlebar-close1">
    <w:name w:val="ui-dialog-titlebar-close1"/>
    <w:basedOn w:val="a3"/>
    <w:rsid w:val="002F3BC2"/>
  </w:style>
  <w:style w:type="paragraph" w:customStyle="1" w:styleId="ui-dialog-titlebar-close2">
    <w:name w:val="ui-dialog-titlebar-close2"/>
    <w:basedOn w:val="a3"/>
    <w:rsid w:val="002F3BC2"/>
  </w:style>
  <w:style w:type="paragraph" w:customStyle="1" w:styleId="ui-dialog-content1">
    <w:name w:val="ui-dialog-content1"/>
    <w:basedOn w:val="a3"/>
    <w:rsid w:val="002F3BC2"/>
    <w:pPr>
      <w:spacing w:before="100" w:beforeAutospacing="1" w:after="100" w:afterAutospacing="1"/>
    </w:pPr>
  </w:style>
  <w:style w:type="paragraph" w:customStyle="1" w:styleId="ui-dialog-buttonpane1">
    <w:name w:val="ui-dialog-buttonpane1"/>
    <w:basedOn w:val="a3"/>
    <w:rsid w:val="002F3BC2"/>
    <w:pPr>
      <w:spacing w:before="120"/>
    </w:pPr>
  </w:style>
  <w:style w:type="paragraph" w:customStyle="1" w:styleId="ui-resizable-se1">
    <w:name w:val="ui-resizable-se1"/>
    <w:basedOn w:val="a3"/>
    <w:rsid w:val="002F3BC2"/>
    <w:pPr>
      <w:spacing w:before="100" w:beforeAutospacing="1" w:after="100" w:afterAutospacing="1"/>
    </w:pPr>
  </w:style>
  <w:style w:type="paragraph" w:customStyle="1" w:styleId="ui-dialog-titlebar-close3">
    <w:name w:val="ui-dialog-titlebar-close3"/>
    <w:basedOn w:val="a3"/>
    <w:rsid w:val="002F3BC2"/>
  </w:style>
  <w:style w:type="paragraph" w:customStyle="1" w:styleId="ui-dialog-titlebar2">
    <w:name w:val="ui-dialog-titlebar2"/>
    <w:basedOn w:val="a3"/>
    <w:rsid w:val="002F3BC2"/>
    <w:pPr>
      <w:spacing w:before="100" w:beforeAutospacing="1" w:after="100" w:afterAutospacing="1"/>
    </w:pPr>
  </w:style>
  <w:style w:type="paragraph" w:customStyle="1" w:styleId="ui-widget-header1">
    <w:name w:val="ui-widget-header1"/>
    <w:basedOn w:val="a3"/>
    <w:rsid w:val="002F3BC2"/>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F3BC2"/>
    <w:pPr>
      <w:spacing w:before="100" w:beforeAutospacing="1" w:after="100" w:afterAutospacing="1"/>
    </w:pPr>
  </w:style>
  <w:style w:type="paragraph" w:customStyle="1" w:styleId="ui-dialog-buttonpane2">
    <w:name w:val="ui-dialog-buttonpane2"/>
    <w:basedOn w:val="a3"/>
    <w:rsid w:val="002F3BC2"/>
  </w:style>
  <w:style w:type="paragraph" w:customStyle="1" w:styleId="special-label1">
    <w:name w:val="special-label1"/>
    <w:basedOn w:val="a3"/>
    <w:rsid w:val="002F3BC2"/>
    <w:pPr>
      <w:spacing w:before="100" w:beforeAutospacing="1" w:after="100" w:afterAutospacing="1"/>
    </w:pPr>
    <w:rPr>
      <w:color w:val="808080"/>
    </w:rPr>
  </w:style>
  <w:style w:type="paragraph" w:customStyle="1" w:styleId="special-query1">
    <w:name w:val="special-query1"/>
    <w:basedOn w:val="a3"/>
    <w:rsid w:val="002F3BC2"/>
    <w:pPr>
      <w:spacing w:before="100" w:beforeAutospacing="1" w:after="100" w:afterAutospacing="1"/>
    </w:pPr>
    <w:rPr>
      <w:i/>
      <w:iCs/>
      <w:color w:val="000000"/>
    </w:rPr>
  </w:style>
  <w:style w:type="paragraph" w:customStyle="1" w:styleId="special-hover1">
    <w:name w:val="special-hover1"/>
    <w:basedOn w:val="a3"/>
    <w:rsid w:val="002F3BC2"/>
    <w:pPr>
      <w:shd w:val="clear" w:color="auto" w:fill="C0C0C0"/>
      <w:spacing w:before="100" w:beforeAutospacing="1" w:after="100" w:afterAutospacing="1"/>
    </w:pPr>
  </w:style>
  <w:style w:type="paragraph" w:customStyle="1" w:styleId="special-label2">
    <w:name w:val="special-label2"/>
    <w:basedOn w:val="a3"/>
    <w:rsid w:val="002F3BC2"/>
    <w:pPr>
      <w:spacing w:before="100" w:beforeAutospacing="1" w:after="100" w:afterAutospacing="1"/>
    </w:pPr>
    <w:rPr>
      <w:color w:val="FFFFFF"/>
    </w:rPr>
  </w:style>
  <w:style w:type="paragraph" w:customStyle="1" w:styleId="special-query2">
    <w:name w:val="special-query2"/>
    <w:basedOn w:val="a3"/>
    <w:rsid w:val="002F3BC2"/>
    <w:pPr>
      <w:spacing w:before="100" w:beforeAutospacing="1" w:after="100" w:afterAutospacing="1"/>
    </w:pPr>
    <w:rPr>
      <w:color w:val="FFFFFF"/>
    </w:rPr>
  </w:style>
  <w:style w:type="paragraph" w:customStyle="1" w:styleId="mw-specialpage-summary1">
    <w:name w:val="mw-specialpage-summary1"/>
    <w:basedOn w:val="a3"/>
    <w:rsid w:val="002F3BC2"/>
    <w:pPr>
      <w:spacing w:before="100" w:beforeAutospacing="1" w:after="100" w:afterAutospacing="1"/>
    </w:pPr>
    <w:rPr>
      <w:vanish/>
    </w:rPr>
  </w:style>
  <w:style w:type="paragraph" w:customStyle="1" w:styleId="editsection1">
    <w:name w:val="editsection1"/>
    <w:basedOn w:val="a3"/>
    <w:rsid w:val="002F3BC2"/>
    <w:pPr>
      <w:spacing w:before="100" w:beforeAutospacing="1" w:after="100" w:afterAutospacing="1"/>
    </w:pPr>
    <w:rPr>
      <w:sz w:val="20"/>
      <w:szCs w:val="20"/>
    </w:rPr>
  </w:style>
  <w:style w:type="paragraph" w:customStyle="1" w:styleId="mw-headline1">
    <w:name w:val="mw-headline1"/>
    <w:basedOn w:val="a3"/>
    <w:rsid w:val="002F3BC2"/>
    <w:pPr>
      <w:spacing w:before="100" w:beforeAutospacing="1" w:after="100" w:afterAutospacing="1"/>
      <w:ind w:right="72"/>
    </w:pPr>
  </w:style>
  <w:style w:type="paragraph" w:customStyle="1" w:styleId="legendlike1">
    <w:name w:val="legendlike1"/>
    <w:basedOn w:val="a3"/>
    <w:rsid w:val="002F3BC2"/>
    <w:pPr>
      <w:spacing w:after="100" w:afterAutospacing="1"/>
    </w:pPr>
  </w:style>
  <w:style w:type="paragraph" w:customStyle="1" w:styleId="legendtextlike1">
    <w:name w:val="legendtextlike1"/>
    <w:basedOn w:val="a3"/>
    <w:rsid w:val="002F3BC2"/>
    <w:pPr>
      <w:shd w:val="clear" w:color="auto" w:fill="FFFFFF"/>
      <w:spacing w:before="100" w:beforeAutospacing="1" w:after="100" w:afterAutospacing="1"/>
    </w:pPr>
  </w:style>
  <w:style w:type="paragraph" w:customStyle="1" w:styleId="scrollbar1">
    <w:name w:val="scrollbar1"/>
    <w:basedOn w:val="a3"/>
    <w:rsid w:val="002F3BC2"/>
    <w:pPr>
      <w:spacing w:before="100" w:beforeAutospacing="1" w:after="100" w:afterAutospacing="1"/>
    </w:pPr>
  </w:style>
  <w:style w:type="paragraph" w:customStyle="1" w:styleId="scrollbarcontainer1">
    <w:name w:val="scrollbarcontainer1"/>
    <w:basedOn w:val="a3"/>
    <w:rsid w:val="002F3BC2"/>
    <w:pPr>
      <w:spacing w:before="100" w:beforeAutospacing="1" w:after="100" w:afterAutospacing="1"/>
    </w:pPr>
  </w:style>
  <w:style w:type="paragraph" w:customStyle="1" w:styleId="magnify1">
    <w:name w:val="magnify1"/>
    <w:basedOn w:val="a3"/>
    <w:rsid w:val="002F3BC2"/>
    <w:pPr>
      <w:spacing w:before="100" w:beforeAutospacing="1" w:after="100" w:afterAutospacing="1"/>
    </w:pPr>
    <w:rPr>
      <w:vanish/>
    </w:rPr>
  </w:style>
  <w:style w:type="paragraph" w:customStyle="1" w:styleId="infoboximage1">
    <w:name w:val="infoboximage1"/>
    <w:basedOn w:val="a3"/>
    <w:rsid w:val="002F3BC2"/>
    <w:pPr>
      <w:shd w:val="clear" w:color="auto" w:fill="FFFFFF"/>
      <w:spacing w:after="100" w:afterAutospacing="1"/>
      <w:jc w:val="center"/>
    </w:pPr>
    <w:rPr>
      <w:color w:val="000000"/>
    </w:rPr>
  </w:style>
  <w:style w:type="paragraph" w:customStyle="1" w:styleId="infoboxsoustitre1">
    <w:name w:val="infoboxsoustitre1"/>
    <w:basedOn w:val="a3"/>
    <w:rsid w:val="002F3BC2"/>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F3BC2"/>
    <w:pPr>
      <w:spacing w:before="100" w:beforeAutospacing="1" w:after="100" w:afterAutospacing="1"/>
    </w:pPr>
  </w:style>
  <w:style w:type="paragraph" w:customStyle="1" w:styleId="entete1">
    <w:name w:val="entete1"/>
    <w:basedOn w:val="a3"/>
    <w:rsid w:val="002F3BC2"/>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F3BC2"/>
    <w:pPr>
      <w:spacing w:before="100" w:beforeAutospacing="1" w:after="100" w:afterAutospacing="1"/>
      <w:jc w:val="center"/>
    </w:pPr>
    <w:rPr>
      <w:b/>
      <w:bCs/>
      <w:color w:val="000000"/>
    </w:rPr>
  </w:style>
  <w:style w:type="paragraph" w:customStyle="1" w:styleId="entete2">
    <w:name w:val="entete2"/>
    <w:basedOn w:val="a3"/>
    <w:rsid w:val="002F3BC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F3BC2"/>
    <w:pPr>
      <w:spacing w:before="100" w:beforeAutospacing="1" w:after="100" w:afterAutospacing="1"/>
    </w:pPr>
  </w:style>
  <w:style w:type="paragraph" w:customStyle="1" w:styleId="thumbinner1">
    <w:name w:val="thumbinner1"/>
    <w:basedOn w:val="a3"/>
    <w:rsid w:val="002F3BC2"/>
    <w:pPr>
      <w:spacing w:before="100" w:beforeAutospacing="1" w:after="100" w:afterAutospacing="1"/>
    </w:pPr>
  </w:style>
  <w:style w:type="paragraph" w:customStyle="1" w:styleId="thumb1">
    <w:name w:val="thumb1"/>
    <w:basedOn w:val="a3"/>
    <w:rsid w:val="002F3BC2"/>
    <w:pPr>
      <w:spacing w:before="100" w:beforeAutospacing="1" w:after="100" w:afterAutospacing="1"/>
    </w:pPr>
  </w:style>
  <w:style w:type="paragraph" w:customStyle="1" w:styleId="thumbcaption1">
    <w:name w:val="thumbcaption1"/>
    <w:basedOn w:val="a3"/>
    <w:rsid w:val="002F3BC2"/>
    <w:pPr>
      <w:spacing w:before="100" w:beforeAutospacing="1" w:after="100" w:afterAutospacing="1"/>
    </w:pPr>
    <w:rPr>
      <w:vanish/>
    </w:rPr>
  </w:style>
  <w:style w:type="paragraph" w:customStyle="1" w:styleId="legend1">
    <w:name w:val="legend1"/>
    <w:basedOn w:val="a3"/>
    <w:rsid w:val="002F3BC2"/>
    <w:pPr>
      <w:spacing w:before="75" w:after="120"/>
      <w:jc w:val="center"/>
    </w:pPr>
    <w:rPr>
      <w:sz w:val="22"/>
      <w:szCs w:val="22"/>
    </w:rPr>
  </w:style>
  <w:style w:type="paragraph" w:customStyle="1" w:styleId="image21">
    <w:name w:val="image21"/>
    <w:basedOn w:val="a3"/>
    <w:rsid w:val="002F3BC2"/>
    <w:pPr>
      <w:spacing w:before="100" w:beforeAutospacing="1" w:after="100" w:afterAutospacing="1"/>
      <w:jc w:val="center"/>
    </w:pPr>
  </w:style>
  <w:style w:type="paragraph" w:customStyle="1" w:styleId="bloc1">
    <w:name w:val="bloc1"/>
    <w:basedOn w:val="a3"/>
    <w:rsid w:val="002F3BC2"/>
    <w:pPr>
      <w:shd w:val="clear" w:color="auto" w:fill="DFEDFF"/>
      <w:spacing w:before="75" w:after="75" w:line="264" w:lineRule="atLeast"/>
      <w:jc w:val="center"/>
    </w:pPr>
    <w:rPr>
      <w:b/>
      <w:bCs/>
    </w:rPr>
  </w:style>
  <w:style w:type="paragraph" w:customStyle="1" w:styleId="bordered1">
    <w:name w:val="bordered1"/>
    <w:basedOn w:val="a3"/>
    <w:rsid w:val="002F3BC2"/>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F3BC2"/>
    <w:pPr>
      <w:shd w:val="clear" w:color="auto" w:fill="DFEDFF"/>
      <w:spacing w:before="75" w:after="75" w:line="15" w:lineRule="atLeast"/>
    </w:pPr>
    <w:rPr>
      <w:sz w:val="2"/>
      <w:szCs w:val="2"/>
    </w:rPr>
  </w:style>
  <w:style w:type="paragraph" w:customStyle="1" w:styleId="navbar1">
    <w:name w:val="navbar1"/>
    <w:basedOn w:val="a3"/>
    <w:rsid w:val="002F3BC2"/>
    <w:pPr>
      <w:jc w:val="right"/>
    </w:pPr>
    <w:rPr>
      <w:sz w:val="19"/>
      <w:szCs w:val="19"/>
    </w:rPr>
  </w:style>
  <w:style w:type="paragraph" w:customStyle="1" w:styleId="prevbloc1">
    <w:name w:val="prev_bloc1"/>
    <w:basedOn w:val="a3"/>
    <w:rsid w:val="002F3BC2"/>
    <w:pPr>
      <w:spacing w:before="100" w:beforeAutospacing="1" w:after="100" w:afterAutospacing="1"/>
    </w:pPr>
  </w:style>
  <w:style w:type="paragraph" w:customStyle="1" w:styleId="nextbloc1">
    <w:name w:val="next_bloc1"/>
    <w:basedOn w:val="a3"/>
    <w:rsid w:val="002F3BC2"/>
    <w:pPr>
      <w:spacing w:before="100" w:beforeAutospacing="1" w:after="100" w:afterAutospacing="1"/>
      <w:jc w:val="right"/>
    </w:pPr>
  </w:style>
  <w:style w:type="paragraph" w:customStyle="1" w:styleId="entete3">
    <w:name w:val="entete3"/>
    <w:basedOn w:val="a3"/>
    <w:rsid w:val="002F3BC2"/>
    <w:pPr>
      <w:spacing w:before="100" w:beforeAutospacing="1" w:after="100" w:afterAutospacing="1"/>
    </w:pPr>
  </w:style>
  <w:style w:type="paragraph" w:customStyle="1" w:styleId="bloc2">
    <w:name w:val="bloc2"/>
    <w:basedOn w:val="a3"/>
    <w:rsid w:val="002F3BC2"/>
    <w:pPr>
      <w:spacing w:before="100" w:beforeAutospacing="1" w:after="100" w:afterAutospacing="1"/>
    </w:pPr>
  </w:style>
  <w:style w:type="paragraph" w:customStyle="1" w:styleId="taxoboxclassification1">
    <w:name w:val="taxobox_classification1"/>
    <w:basedOn w:val="a3"/>
    <w:rsid w:val="002F3BC2"/>
    <w:pPr>
      <w:spacing w:before="100" w:beforeAutospacing="1" w:after="100" w:afterAutospacing="1"/>
    </w:pPr>
    <w:rPr>
      <w:i/>
      <w:iCs/>
    </w:rPr>
  </w:style>
  <w:style w:type="paragraph" w:customStyle="1" w:styleId="rnormal1">
    <w:name w:val="rnormal1"/>
    <w:basedOn w:val="a3"/>
    <w:rsid w:val="002F3BC2"/>
    <w:pPr>
      <w:spacing w:before="100" w:beforeAutospacing="1" w:after="100" w:afterAutospacing="1"/>
    </w:pPr>
  </w:style>
  <w:style w:type="paragraph" w:customStyle="1" w:styleId="imgtoogle1">
    <w:name w:val="img_toogle1"/>
    <w:basedOn w:val="a3"/>
    <w:rsid w:val="002F3BC2"/>
    <w:pPr>
      <w:spacing w:before="100" w:beforeAutospacing="1" w:after="100" w:afterAutospacing="1"/>
    </w:pPr>
  </w:style>
  <w:style w:type="paragraph" w:customStyle="1" w:styleId="atoogle1">
    <w:name w:val="a_toogle1"/>
    <w:basedOn w:val="a3"/>
    <w:rsid w:val="002F3BC2"/>
    <w:pPr>
      <w:spacing w:before="100" w:beforeAutospacing="1" w:after="100" w:afterAutospacing="1"/>
      <w:jc w:val="center"/>
    </w:pPr>
    <w:rPr>
      <w:sz w:val="23"/>
      <w:szCs w:val="23"/>
    </w:rPr>
  </w:style>
  <w:style w:type="paragraph" w:customStyle="1" w:styleId="geopoint1">
    <w:name w:val="geopoint1"/>
    <w:basedOn w:val="a3"/>
    <w:rsid w:val="002F3BC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F3BC2"/>
  </w:style>
  <w:style w:type="paragraph" w:customStyle="1" w:styleId="titre1">
    <w:name w:val="titre1"/>
    <w:basedOn w:val="a3"/>
    <w:rsid w:val="002F3BC2"/>
    <w:pPr>
      <w:spacing w:before="48" w:after="48"/>
      <w:jc w:val="center"/>
    </w:pPr>
  </w:style>
  <w:style w:type="paragraph" w:customStyle="1" w:styleId="e6e73">
    <w:name w:val="¶e6e7аголовок 3"/>
    <w:basedOn w:val="a3"/>
    <w:next w:val="a3"/>
    <w:rsid w:val="002F3BC2"/>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F3BC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F3BC2"/>
    <w:rPr>
      <w:sz w:val="17"/>
      <w:shd w:val="clear" w:color="auto" w:fill="FFFFFF"/>
    </w:rPr>
  </w:style>
  <w:style w:type="paragraph" w:customStyle="1" w:styleId="afffffffffff1">
    <w:name w:val="Подпись к таблице"/>
    <w:basedOn w:val="a3"/>
    <w:link w:val="afffffffffff0"/>
    <w:rsid w:val="002F3BC2"/>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F3BC2"/>
    <w:rPr>
      <w:sz w:val="14"/>
      <w:shd w:val="clear" w:color="auto" w:fill="FFFFFF"/>
    </w:rPr>
  </w:style>
  <w:style w:type="paragraph" w:customStyle="1" w:styleId="6b">
    <w:name w:val="Основной текст (6)"/>
    <w:basedOn w:val="a3"/>
    <w:link w:val="6a"/>
    <w:rsid w:val="002F3BC2"/>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F3BC2"/>
    <w:rPr>
      <w:sz w:val="22"/>
    </w:rPr>
  </w:style>
  <w:style w:type="character" w:customStyle="1" w:styleId="useremail">
    <w:name w:val="useremail"/>
    <w:rsid w:val="002F3BC2"/>
    <w:rPr>
      <w:b/>
      <w:color w:val="555555"/>
    </w:rPr>
  </w:style>
  <w:style w:type="character" w:customStyle="1" w:styleId="sel1">
    <w:name w:val="sel1"/>
    <w:rsid w:val="002F3BC2"/>
    <w:rPr>
      <w:shd w:val="clear" w:color="auto" w:fill="000000"/>
    </w:rPr>
  </w:style>
  <w:style w:type="character" w:customStyle="1" w:styleId="1ffffffa">
    <w:name w:val="Основной текст + Курсив1"/>
    <w:rsid w:val="002F3BC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F3BC2"/>
    <w:rPr>
      <w:rFonts w:ascii="Times New Roman" w:hAnsi="Times New Roman"/>
      <w:b/>
      <w:i/>
      <w:spacing w:val="0"/>
      <w:sz w:val="20"/>
    </w:rPr>
  </w:style>
  <w:style w:type="character" w:customStyle="1" w:styleId="sel11">
    <w:name w:val="sel11"/>
    <w:rsid w:val="002F3BC2"/>
    <w:rPr>
      <w:b/>
    </w:rPr>
  </w:style>
  <w:style w:type="character" w:customStyle="1" w:styleId="bodyouter">
    <w:name w:val="body_outer"/>
    <w:rsid w:val="002F3BC2"/>
  </w:style>
  <w:style w:type="character" w:customStyle="1" w:styleId="at3">
    <w:name w:val="at3"/>
    <w:rsid w:val="002F3BC2"/>
    <w:rPr>
      <w:b/>
      <w:i/>
      <w:color w:val="00008B"/>
      <w:u w:val="single"/>
    </w:rPr>
  </w:style>
  <w:style w:type="character" w:customStyle="1" w:styleId="417">
    <w:name w:val="Знак4 Знак Знак1"/>
    <w:locked/>
    <w:rsid w:val="002F3BC2"/>
    <w:rPr>
      <w:rFonts w:ascii="Arial" w:hAnsi="Arial"/>
      <w:b/>
      <w:kern w:val="32"/>
      <w:sz w:val="32"/>
      <w:lang w:val="ru-RU" w:eastAsia="ru-RU"/>
    </w:rPr>
  </w:style>
  <w:style w:type="character" w:customStyle="1" w:styleId="21f4">
    <w:name w:val="Знак2 Знак Знак1"/>
    <w:locked/>
    <w:rsid w:val="002F3BC2"/>
    <w:rPr>
      <w:b/>
      <w:sz w:val="27"/>
      <w:lang w:val="ru-RU" w:eastAsia="ru-RU"/>
    </w:rPr>
  </w:style>
  <w:style w:type="character" w:customStyle="1" w:styleId="ilad">
    <w:name w:val="il_ad"/>
    <w:rsid w:val="002F3BC2"/>
  </w:style>
  <w:style w:type="character" w:customStyle="1" w:styleId="tooltipextranews">
    <w:name w:val="tooltip_extranews"/>
    <w:rsid w:val="002F3BC2"/>
    <w:rPr>
      <w:rFonts w:ascii="Times New Roman" w:hAnsi="Times New Roman"/>
    </w:rPr>
  </w:style>
  <w:style w:type="character" w:customStyle="1" w:styleId="needref">
    <w:name w:val="need_ref"/>
    <w:rsid w:val="002F3BC2"/>
    <w:rPr>
      <w:rFonts w:ascii="Times New Roman" w:hAnsi="Times New Roman"/>
    </w:rPr>
  </w:style>
  <w:style w:type="character" w:customStyle="1" w:styleId="up">
    <w:name w:val="up"/>
    <w:rsid w:val="002F3BC2"/>
    <w:rPr>
      <w:rFonts w:ascii="Times New Roman" w:hAnsi="Times New Roman"/>
    </w:rPr>
  </w:style>
  <w:style w:type="character" w:customStyle="1" w:styleId="down">
    <w:name w:val="down"/>
    <w:rsid w:val="002F3BC2"/>
    <w:rPr>
      <w:rFonts w:ascii="Times New Roman" w:hAnsi="Times New Roman"/>
    </w:rPr>
  </w:style>
  <w:style w:type="character" w:customStyle="1" w:styleId="ref">
    <w:name w:val="ref"/>
    <w:rsid w:val="002F3BC2"/>
    <w:rPr>
      <w:rFonts w:ascii="Times New Roman" w:hAnsi="Times New Roman"/>
    </w:rPr>
  </w:style>
  <w:style w:type="character" w:customStyle="1" w:styleId="up1">
    <w:name w:val="up1"/>
    <w:rsid w:val="002F3BC2"/>
    <w:rPr>
      <w:rFonts w:ascii="Times New Roman" w:hAnsi="Times New Roman"/>
      <w:color w:val="0645AD"/>
    </w:rPr>
  </w:style>
  <w:style w:type="character" w:customStyle="1" w:styleId="down1">
    <w:name w:val="down1"/>
    <w:rsid w:val="002F3BC2"/>
    <w:rPr>
      <w:rFonts w:ascii="Times New Roman" w:hAnsi="Times New Roman"/>
      <w:color w:val="0645AD"/>
    </w:rPr>
  </w:style>
  <w:style w:type="character" w:customStyle="1" w:styleId="up2">
    <w:name w:val="up2"/>
    <w:rsid w:val="002F3BC2"/>
    <w:rPr>
      <w:rFonts w:ascii="Times New Roman" w:hAnsi="Times New Roman"/>
      <w:vanish/>
    </w:rPr>
  </w:style>
  <w:style w:type="character" w:customStyle="1" w:styleId="down2">
    <w:name w:val="down2"/>
    <w:rsid w:val="002F3BC2"/>
    <w:rPr>
      <w:rFonts w:ascii="Times New Roman" w:hAnsi="Times New Roman"/>
      <w:vanish/>
    </w:rPr>
  </w:style>
  <w:style w:type="character" w:customStyle="1" w:styleId="toctoggle">
    <w:name w:val="toctoggle"/>
    <w:rsid w:val="002F3BC2"/>
    <w:rPr>
      <w:rFonts w:ascii="Times New Roman" w:hAnsi="Times New Roman"/>
    </w:rPr>
  </w:style>
  <w:style w:type="character" w:customStyle="1" w:styleId="tocnumber">
    <w:name w:val="tocnumber"/>
    <w:rsid w:val="002F3BC2"/>
    <w:rPr>
      <w:rFonts w:ascii="Times New Roman" w:hAnsi="Times New Roman"/>
    </w:rPr>
  </w:style>
  <w:style w:type="character" w:customStyle="1" w:styleId="romain1">
    <w:name w:val="romain1"/>
    <w:rsid w:val="002F3BC2"/>
    <w:rPr>
      <w:rFonts w:ascii="Times New Roman" w:hAnsi="Times New Roman"/>
      <w:smallCaps/>
    </w:rPr>
  </w:style>
  <w:style w:type="character" w:customStyle="1" w:styleId="editsection2">
    <w:name w:val="editsection2"/>
    <w:rsid w:val="002F3BC2"/>
    <w:rPr>
      <w:rFonts w:ascii="Times New Roman" w:hAnsi="Times New Roman"/>
    </w:rPr>
  </w:style>
  <w:style w:type="character" w:customStyle="1" w:styleId="mw-headline2">
    <w:name w:val="mw-headline2"/>
    <w:rsid w:val="002F3BC2"/>
    <w:rPr>
      <w:rFonts w:ascii="Times New Roman" w:hAnsi="Times New Roman"/>
    </w:rPr>
  </w:style>
  <w:style w:type="character" w:customStyle="1" w:styleId="750">
    <w:name w:val="Основной текст (7)5"/>
    <w:rsid w:val="002F3BC2"/>
    <w:rPr>
      <w:rFonts w:ascii="Times New Roman" w:hAnsi="Times New Roman"/>
      <w:spacing w:val="0"/>
      <w:sz w:val="20"/>
    </w:rPr>
  </w:style>
  <w:style w:type="character" w:customStyle="1" w:styleId="term1">
    <w:name w:val="term1"/>
    <w:rsid w:val="002F3BC2"/>
    <w:rPr>
      <w:b/>
      <w:i/>
      <w:color w:val="121F48"/>
    </w:rPr>
  </w:style>
  <w:style w:type="character" w:customStyle="1" w:styleId="fontstyle290">
    <w:name w:val="fontstyle29"/>
    <w:rsid w:val="002F3BC2"/>
    <w:rPr>
      <w:rFonts w:ascii="Times New Roman" w:hAnsi="Times New Roman"/>
    </w:rPr>
  </w:style>
  <w:style w:type="character" w:customStyle="1" w:styleId="4c">
    <w:name w:val="Знак4 Знак Знак"/>
    <w:locked/>
    <w:rsid w:val="002F3BC2"/>
    <w:rPr>
      <w:rFonts w:ascii="Arial" w:hAnsi="Arial"/>
      <w:b/>
      <w:kern w:val="32"/>
      <w:sz w:val="32"/>
      <w:lang w:val="ru-RU" w:eastAsia="ru-RU"/>
    </w:rPr>
  </w:style>
  <w:style w:type="character" w:customStyle="1" w:styleId="2fff7">
    <w:name w:val="Знак2 Знак Знак"/>
    <w:semiHidden/>
    <w:locked/>
    <w:rsid w:val="002F3BC2"/>
    <w:rPr>
      <w:rFonts w:ascii="Arial" w:hAnsi="Arial"/>
      <w:b/>
      <w:sz w:val="26"/>
      <w:lang w:val="ru-RU" w:eastAsia="ru-RU"/>
    </w:rPr>
  </w:style>
  <w:style w:type="character" w:customStyle="1" w:styleId="-FN0">
    <w:name w:val="Текст сноски-FN Знак Знак Знак"/>
    <w:semiHidden/>
    <w:locked/>
    <w:rsid w:val="002F3BC2"/>
    <w:rPr>
      <w:lang w:eastAsia="ru-RU"/>
    </w:rPr>
  </w:style>
  <w:style w:type="character" w:customStyle="1" w:styleId="style50">
    <w:name w:val="style5"/>
    <w:rsid w:val="002F3BC2"/>
  </w:style>
  <w:style w:type="character" w:customStyle="1" w:styleId="721">
    <w:name w:val="Основной текст (7)2"/>
    <w:rsid w:val="002F3BC2"/>
    <w:rPr>
      <w:rFonts w:ascii="Times New Roman" w:hAnsi="Times New Roman"/>
      <w:spacing w:val="0"/>
      <w:sz w:val="20"/>
    </w:rPr>
  </w:style>
  <w:style w:type="character" w:customStyle="1" w:styleId="760">
    <w:name w:val="Основной текст (7)6"/>
    <w:rsid w:val="002F3BC2"/>
    <w:rPr>
      <w:rFonts w:ascii="Times New Roman" w:hAnsi="Times New Roman"/>
      <w:spacing w:val="0"/>
      <w:sz w:val="20"/>
    </w:rPr>
  </w:style>
  <w:style w:type="character" w:customStyle="1" w:styleId="Absatz-Standardschriftart">
    <w:name w:val="Absatz-Standardschriftart"/>
    <w:rsid w:val="002F3BC2"/>
  </w:style>
  <w:style w:type="character" w:customStyle="1" w:styleId="WW-Absatz-Standardschriftart">
    <w:name w:val="WW-Absatz-Standardschriftart"/>
    <w:rsid w:val="002F3BC2"/>
  </w:style>
  <w:style w:type="character" w:customStyle="1" w:styleId="FontStyle23">
    <w:name w:val="Font Style23"/>
    <w:rsid w:val="002F3BC2"/>
    <w:rPr>
      <w:rFonts w:ascii="Times New Roman" w:hAnsi="Times New Roman"/>
      <w:b/>
      <w:sz w:val="20"/>
    </w:rPr>
  </w:style>
  <w:style w:type="character" w:customStyle="1" w:styleId="b-serp-urlitem">
    <w:name w:val="b-serp-url__item"/>
    <w:rsid w:val="002F3BC2"/>
    <w:rPr>
      <w:rFonts w:ascii="Times New Roman" w:hAnsi="Times New Roman"/>
    </w:rPr>
  </w:style>
  <w:style w:type="character" w:customStyle="1" w:styleId="79">
    <w:name w:val="Основной текст (7)9"/>
    <w:rsid w:val="002F3BC2"/>
    <w:rPr>
      <w:rFonts w:ascii="Times New Roman" w:hAnsi="Times New Roman"/>
      <w:spacing w:val="0"/>
      <w:sz w:val="20"/>
    </w:rPr>
  </w:style>
  <w:style w:type="character" w:customStyle="1" w:styleId="afffffffffff2">
    <w:name w:val="пример"/>
    <w:rsid w:val="002F3BC2"/>
    <w:rPr>
      <w:rFonts w:ascii="Times New Roman" w:hAnsi="Times New Roman"/>
    </w:rPr>
  </w:style>
  <w:style w:type="character" w:customStyle="1" w:styleId="first-letter">
    <w:name w:val="first-letter"/>
    <w:rsid w:val="002F3BC2"/>
  </w:style>
  <w:style w:type="character" w:customStyle="1" w:styleId="indicateur-langue1">
    <w:name w:val="indicateur-langue1"/>
    <w:rsid w:val="002F3BC2"/>
    <w:rPr>
      <w:rFonts w:ascii="Courier New" w:hAnsi="Courier New"/>
      <w:b/>
      <w:sz w:val="24"/>
    </w:rPr>
  </w:style>
  <w:style w:type="character" w:customStyle="1" w:styleId="italique1">
    <w:name w:val="italique1"/>
    <w:rsid w:val="002F3BC2"/>
    <w:rPr>
      <w:i/>
    </w:rPr>
  </w:style>
  <w:style w:type="character" w:customStyle="1" w:styleId="hl21">
    <w:name w:val="hl21"/>
    <w:rsid w:val="002F3BC2"/>
    <w:rPr>
      <w:b/>
      <w:sz w:val="24"/>
    </w:rPr>
  </w:style>
  <w:style w:type="character" w:customStyle="1" w:styleId="m1">
    <w:name w:val="m1"/>
    <w:rsid w:val="002F3BC2"/>
    <w:rPr>
      <w:rFonts w:ascii="Tahoma" w:hAnsi="Tahoma"/>
      <w:sz w:val="18"/>
      <w:u w:val="none"/>
    </w:rPr>
  </w:style>
  <w:style w:type="character" w:customStyle="1" w:styleId="trd12">
    <w:name w:val="trd12"/>
    <w:rsid w:val="002F3BC2"/>
  </w:style>
  <w:style w:type="character" w:customStyle="1" w:styleId="mr1">
    <w:name w:val="mr1"/>
    <w:rsid w:val="002F3BC2"/>
    <w:rPr>
      <w:rFonts w:ascii="Tahoma" w:hAnsi="Tahoma"/>
      <w:color w:val="800000"/>
      <w:sz w:val="18"/>
      <w:u w:val="none"/>
    </w:rPr>
  </w:style>
  <w:style w:type="character" w:customStyle="1" w:styleId="trd121">
    <w:name w:val="trd121"/>
    <w:rsid w:val="002F3BC2"/>
    <w:rPr>
      <w:rFonts w:ascii="Arial" w:hAnsi="Arial"/>
      <w:b/>
      <w:color w:val="800000"/>
      <w:sz w:val="18"/>
      <w:u w:val="none"/>
    </w:rPr>
  </w:style>
  <w:style w:type="character" w:customStyle="1" w:styleId="hlnormal">
    <w:name w:val="hlnormal"/>
    <w:rsid w:val="002F3BC2"/>
  </w:style>
  <w:style w:type="character" w:customStyle="1" w:styleId="bod1">
    <w:name w:val="bod1"/>
    <w:rsid w:val="002F3BC2"/>
  </w:style>
  <w:style w:type="paragraph" w:customStyle="1" w:styleId="914">
    <w:name w:val="Знак91"/>
    <w:basedOn w:val="a3"/>
    <w:rsid w:val="002F3BC2"/>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F3BC2"/>
    <w:rPr>
      <w:rFonts w:ascii="Arial" w:hAnsi="Arial"/>
      <w:b/>
      <w:kern w:val="32"/>
      <w:sz w:val="32"/>
      <w:lang w:val="ru-RU" w:eastAsia="ru-RU"/>
    </w:rPr>
  </w:style>
  <w:style w:type="character" w:customStyle="1" w:styleId="2114">
    <w:name w:val="Знак2 Знак Знак11"/>
    <w:locked/>
    <w:rsid w:val="002F3BC2"/>
    <w:rPr>
      <w:b/>
      <w:sz w:val="27"/>
      <w:lang w:val="ru-RU" w:eastAsia="ru-RU"/>
    </w:rPr>
  </w:style>
  <w:style w:type="character" w:customStyle="1" w:styleId="422">
    <w:name w:val="Знак4 Знак Знак2"/>
    <w:locked/>
    <w:rsid w:val="002F3BC2"/>
    <w:rPr>
      <w:rFonts w:ascii="Arial" w:hAnsi="Arial"/>
      <w:b/>
      <w:kern w:val="32"/>
      <w:sz w:val="32"/>
      <w:lang w:val="ru-RU" w:eastAsia="ru-RU"/>
    </w:rPr>
  </w:style>
  <w:style w:type="character" w:customStyle="1" w:styleId="22b">
    <w:name w:val="Знак2 Знак Знак2"/>
    <w:locked/>
    <w:rsid w:val="002F3BC2"/>
    <w:rPr>
      <w:rFonts w:ascii="Arial" w:hAnsi="Arial"/>
      <w:b/>
      <w:sz w:val="26"/>
      <w:lang w:val="ru-RU" w:eastAsia="ru-RU"/>
    </w:rPr>
  </w:style>
  <w:style w:type="character" w:customStyle="1" w:styleId="spellingerror">
    <w:name w:val="spellingerror"/>
    <w:rsid w:val="002F3BC2"/>
  </w:style>
  <w:style w:type="character" w:customStyle="1" w:styleId="contextualspellingandgrammarerror">
    <w:name w:val="contextualspellingandgrammarerror"/>
    <w:rsid w:val="002F3BC2"/>
  </w:style>
  <w:style w:type="character" w:customStyle="1" w:styleId="normaltextrun1">
    <w:name w:val="normaltextrun1"/>
    <w:rsid w:val="002F3BC2"/>
  </w:style>
  <w:style w:type="character" w:customStyle="1" w:styleId="eop">
    <w:name w:val="eop"/>
    <w:rsid w:val="002F3BC2"/>
  </w:style>
  <w:style w:type="character" w:customStyle="1" w:styleId="PlainTextChar2">
    <w:name w:val="Plain Text Char2"/>
    <w:aliases w:val="Heading 12 Char1,Знак3 Char,Plain Text Char21,Heading 12 Char12"/>
    <w:locked/>
    <w:rsid w:val="002F3BC2"/>
    <w:rPr>
      <w:rFonts w:ascii="Courier New" w:hAnsi="Courier New"/>
      <w:sz w:val="20"/>
    </w:rPr>
  </w:style>
  <w:style w:type="character" w:customStyle="1" w:styleId="FontStyle182">
    <w:name w:val="Font Style182"/>
    <w:rsid w:val="002F3BC2"/>
    <w:rPr>
      <w:rFonts w:ascii="Times New Roman" w:hAnsi="Times New Roman"/>
      <w:sz w:val="18"/>
    </w:rPr>
  </w:style>
  <w:style w:type="character" w:customStyle="1" w:styleId="CommentTextChar2">
    <w:name w:val="Comment Text Char2"/>
    <w:locked/>
    <w:rsid w:val="002F3BC2"/>
  </w:style>
  <w:style w:type="character" w:customStyle="1" w:styleId="HeaderChar2">
    <w:name w:val="Header Char2"/>
    <w:locked/>
    <w:rsid w:val="002F3BC2"/>
    <w:rPr>
      <w:sz w:val="24"/>
    </w:rPr>
  </w:style>
  <w:style w:type="character" w:customStyle="1" w:styleId="FooterChar2">
    <w:name w:val="Footer Char2"/>
    <w:locked/>
    <w:rsid w:val="002F3BC2"/>
    <w:rPr>
      <w:sz w:val="24"/>
    </w:rPr>
  </w:style>
  <w:style w:type="character" w:customStyle="1" w:styleId="EndnoteTextChar2">
    <w:name w:val="Endnote Text Char2"/>
    <w:locked/>
    <w:rsid w:val="002F3BC2"/>
    <w:rPr>
      <w:color w:val="000000"/>
      <w:sz w:val="24"/>
    </w:rPr>
  </w:style>
  <w:style w:type="character" w:customStyle="1" w:styleId="MacroTextChar1">
    <w:name w:val="Macro Text Char1"/>
    <w:locked/>
    <w:rsid w:val="002F3BC2"/>
    <w:rPr>
      <w:rFonts w:ascii="Courier New" w:hAnsi="Courier New"/>
      <w:sz w:val="22"/>
      <w:lang w:val="en-US" w:eastAsia="en-US"/>
    </w:rPr>
  </w:style>
  <w:style w:type="character" w:customStyle="1" w:styleId="TitleChar2">
    <w:name w:val="Title Char2"/>
    <w:locked/>
    <w:rsid w:val="002F3BC2"/>
    <w:rPr>
      <w:sz w:val="24"/>
      <w:lang w:val="en-US"/>
    </w:rPr>
  </w:style>
  <w:style w:type="character" w:customStyle="1" w:styleId="SubtitleChar2">
    <w:name w:val="Subtitle Char2"/>
    <w:locked/>
    <w:rsid w:val="002F3BC2"/>
    <w:rPr>
      <w:rFonts w:ascii="PragmaticaCTT" w:hAnsi="PragmaticaCTT"/>
      <w:b/>
      <w:sz w:val="24"/>
    </w:rPr>
  </w:style>
  <w:style w:type="character" w:customStyle="1" w:styleId="BodyTextFirstIndentChar2">
    <w:name w:val="Body Text First Indent Char2"/>
    <w:locked/>
    <w:rsid w:val="002F3BC2"/>
    <w:rPr>
      <w:rFonts w:ascii="Times New Roman" w:hAnsi="Times New Roman"/>
      <w:sz w:val="24"/>
      <w:lang w:eastAsia="ru-RU"/>
    </w:rPr>
  </w:style>
  <w:style w:type="character" w:customStyle="1" w:styleId="BodyTextIndent2Char2">
    <w:name w:val="Body Text Indent 2 Char2"/>
    <w:locked/>
    <w:rsid w:val="002F3BC2"/>
    <w:rPr>
      <w:sz w:val="24"/>
    </w:rPr>
  </w:style>
  <w:style w:type="character" w:customStyle="1" w:styleId="BodyTextIndent3Char2">
    <w:name w:val="Body Text Indent 3 Char2"/>
    <w:locked/>
    <w:rsid w:val="002F3BC2"/>
    <w:rPr>
      <w:sz w:val="16"/>
    </w:rPr>
  </w:style>
  <w:style w:type="character" w:customStyle="1" w:styleId="DocumentMapChar2">
    <w:name w:val="Document Map Char2"/>
    <w:locked/>
    <w:rsid w:val="002F3BC2"/>
    <w:rPr>
      <w:rFonts w:ascii="Tahoma" w:hAnsi="Tahoma"/>
    </w:rPr>
  </w:style>
  <w:style w:type="character" w:customStyle="1" w:styleId="BalloonTextChar2">
    <w:name w:val="Balloon Text Char2"/>
    <w:locked/>
    <w:rsid w:val="002F3BC2"/>
    <w:rPr>
      <w:rFonts w:ascii="Tahoma" w:hAnsi="Tahoma"/>
      <w:sz w:val="16"/>
    </w:rPr>
  </w:style>
  <w:style w:type="character" w:customStyle="1" w:styleId="NoSpacingChar3">
    <w:name w:val="No Spacing Char3"/>
    <w:locked/>
    <w:rsid w:val="002F3BC2"/>
    <w:rPr>
      <w:sz w:val="22"/>
      <w:lang w:val="en-US" w:eastAsia="en-US"/>
    </w:rPr>
  </w:style>
  <w:style w:type="paragraph" w:customStyle="1" w:styleId="12d">
    <w:name w:val="Подзаголовок12"/>
    <w:basedOn w:val="a3"/>
    <w:rsid w:val="002F3BC2"/>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F3BC2"/>
    <w:rPr>
      <w:rFonts w:ascii="Times New Roman" w:hAnsi="Times New Roman"/>
      <w:sz w:val="24"/>
      <w:lang w:val="en-US"/>
    </w:rPr>
  </w:style>
  <w:style w:type="character" w:customStyle="1" w:styleId="1ffffffb">
    <w:name w:val="Заголовок Знак1"/>
    <w:rsid w:val="002F3BC2"/>
    <w:rPr>
      <w:rFonts w:ascii="Calibri Light" w:hAnsi="Calibri Light"/>
      <w:spacing w:val="-10"/>
      <w:kern w:val="28"/>
      <w:sz w:val="56"/>
      <w:lang w:eastAsia="ru-RU"/>
    </w:rPr>
  </w:style>
  <w:style w:type="character" w:customStyle="1" w:styleId="QuoteChar4">
    <w:name w:val="Quote Char4"/>
    <w:link w:val="22c"/>
    <w:locked/>
    <w:rsid w:val="002F3BC2"/>
    <w:rPr>
      <w:i/>
      <w:color w:val="000000"/>
    </w:rPr>
  </w:style>
  <w:style w:type="paragraph" w:customStyle="1" w:styleId="22c">
    <w:name w:val="Цитата 22"/>
    <w:basedOn w:val="a3"/>
    <w:next w:val="a3"/>
    <w:link w:val="QuoteChar4"/>
    <w:rsid w:val="002F3BC2"/>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F3BC2"/>
    <w:rPr>
      <w:rFonts w:ascii="Calibri" w:hAnsi="Calibri" w:cs="Times New Roman"/>
      <w:i/>
      <w:color w:val="000000"/>
      <w:sz w:val="20"/>
      <w:szCs w:val="20"/>
    </w:rPr>
  </w:style>
  <w:style w:type="character" w:customStyle="1" w:styleId="IntenseQuoteChar4">
    <w:name w:val="Intense Quote Char4"/>
    <w:link w:val="2fff8"/>
    <w:locked/>
    <w:rsid w:val="002F3BC2"/>
    <w:rPr>
      <w:b/>
      <w:i/>
      <w:color w:val="4F81BD"/>
    </w:rPr>
  </w:style>
  <w:style w:type="paragraph" w:customStyle="1" w:styleId="2fff8">
    <w:name w:val="Выделенная цитата2"/>
    <w:basedOn w:val="a3"/>
    <w:next w:val="a3"/>
    <w:link w:val="IntenseQuoteChar4"/>
    <w:rsid w:val="002F3BC2"/>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F3BC2"/>
    <w:rPr>
      <w:rFonts w:ascii="Calibri" w:hAnsi="Calibri" w:cs="Times New Roman"/>
      <w:b/>
      <w:i/>
      <w:color w:val="4F81BD"/>
      <w:sz w:val="20"/>
      <w:szCs w:val="20"/>
    </w:rPr>
  </w:style>
  <w:style w:type="character" w:customStyle="1" w:styleId="5510">
    <w:name w:val="Знак Знак551"/>
    <w:locked/>
    <w:rsid w:val="002F3BC2"/>
    <w:rPr>
      <w:sz w:val="24"/>
      <w:lang w:val="ru-RU" w:eastAsia="ru-RU"/>
    </w:rPr>
  </w:style>
  <w:style w:type="character" w:customStyle="1" w:styleId="6510">
    <w:name w:val="Знак Знак651"/>
    <w:locked/>
    <w:rsid w:val="002F3BC2"/>
    <w:rPr>
      <w:b/>
      <w:sz w:val="27"/>
      <w:lang w:val="ru-RU" w:eastAsia="ru-RU"/>
    </w:rPr>
  </w:style>
  <w:style w:type="character" w:customStyle="1" w:styleId="6410">
    <w:name w:val="Знак Знак641"/>
    <w:locked/>
    <w:rsid w:val="002F3BC2"/>
    <w:rPr>
      <w:b/>
      <w:sz w:val="28"/>
      <w:lang w:val="ru-RU" w:eastAsia="ru-RU"/>
    </w:rPr>
  </w:style>
  <w:style w:type="character" w:customStyle="1" w:styleId="631">
    <w:name w:val="Знак Знак631"/>
    <w:locked/>
    <w:rsid w:val="002F3BC2"/>
    <w:rPr>
      <w:b/>
      <w:i/>
      <w:sz w:val="26"/>
      <w:lang w:val="ru-RU" w:eastAsia="ru-RU"/>
    </w:rPr>
  </w:style>
  <w:style w:type="character" w:customStyle="1" w:styleId="6210">
    <w:name w:val="Знак Знак621"/>
    <w:locked/>
    <w:rsid w:val="002F3BC2"/>
    <w:rPr>
      <w:sz w:val="24"/>
      <w:lang w:val="ru-RU" w:eastAsia="ru-RU"/>
    </w:rPr>
  </w:style>
  <w:style w:type="character" w:customStyle="1" w:styleId="6010">
    <w:name w:val="Знак Знак601"/>
    <w:locked/>
    <w:rsid w:val="002F3BC2"/>
    <w:rPr>
      <w:i/>
      <w:sz w:val="24"/>
      <w:lang w:val="ru-RU" w:eastAsia="ru-RU"/>
    </w:rPr>
  </w:style>
  <w:style w:type="character" w:customStyle="1" w:styleId="591">
    <w:name w:val="Знак Знак591"/>
    <w:locked/>
    <w:rsid w:val="002F3BC2"/>
    <w:rPr>
      <w:rFonts w:ascii="Arial" w:hAnsi="Arial"/>
      <w:sz w:val="22"/>
      <w:lang w:val="ru-RU" w:eastAsia="ru-RU"/>
    </w:rPr>
  </w:style>
  <w:style w:type="character" w:customStyle="1" w:styleId="5810">
    <w:name w:val="Знак Знак581"/>
    <w:locked/>
    <w:rsid w:val="002F3BC2"/>
    <w:rPr>
      <w:rFonts w:ascii="Courier New" w:hAnsi="Courier New"/>
      <w:lang w:val="ru-RU" w:eastAsia="ru-RU"/>
    </w:rPr>
  </w:style>
  <w:style w:type="character" w:customStyle="1" w:styleId="5710">
    <w:name w:val="Знак Знак571"/>
    <w:locked/>
    <w:rsid w:val="002F3BC2"/>
    <w:rPr>
      <w:lang w:val="ru-RU" w:eastAsia="ru-RU"/>
    </w:rPr>
  </w:style>
  <w:style w:type="character" w:customStyle="1" w:styleId="5610">
    <w:name w:val="Знак Знак561"/>
    <w:locked/>
    <w:rsid w:val="002F3BC2"/>
    <w:rPr>
      <w:sz w:val="24"/>
      <w:lang w:val="ru-RU" w:eastAsia="ru-RU"/>
    </w:rPr>
  </w:style>
  <w:style w:type="character" w:customStyle="1" w:styleId="5410">
    <w:name w:val="Знак Знак541"/>
    <w:locked/>
    <w:rsid w:val="002F3BC2"/>
    <w:rPr>
      <w:sz w:val="24"/>
      <w:lang w:val="en-US" w:eastAsia="ru-RU"/>
    </w:rPr>
  </w:style>
  <w:style w:type="character" w:customStyle="1" w:styleId="6710">
    <w:name w:val="Знак Знак671"/>
    <w:rsid w:val="002F3BC2"/>
    <w:rPr>
      <w:rFonts w:ascii="Arial" w:hAnsi="Arial"/>
      <w:b/>
      <w:sz w:val="26"/>
    </w:rPr>
  </w:style>
  <w:style w:type="character" w:customStyle="1" w:styleId="6610">
    <w:name w:val="Знак Знак661"/>
    <w:rsid w:val="002F3BC2"/>
    <w:rPr>
      <w:b/>
      <w:sz w:val="28"/>
    </w:rPr>
  </w:style>
  <w:style w:type="character" w:customStyle="1" w:styleId="7010">
    <w:name w:val="Знак Знак701"/>
    <w:rsid w:val="002F3BC2"/>
    <w:rPr>
      <w:rFonts w:ascii="Arial" w:hAnsi="Arial"/>
      <w:b/>
      <w:sz w:val="26"/>
    </w:rPr>
  </w:style>
  <w:style w:type="character" w:customStyle="1" w:styleId="691">
    <w:name w:val="Знак Знак691"/>
    <w:rsid w:val="002F3BC2"/>
    <w:rPr>
      <w:b/>
      <w:sz w:val="28"/>
    </w:rPr>
  </w:style>
  <w:style w:type="character" w:customStyle="1" w:styleId="681">
    <w:name w:val="Знак Знак681"/>
    <w:rsid w:val="002F3BC2"/>
    <w:rPr>
      <w:b/>
      <w:i/>
      <w:sz w:val="26"/>
    </w:rPr>
  </w:style>
  <w:style w:type="character" w:customStyle="1" w:styleId="2fff9">
    <w:name w:val="Текст сноски Знак2"/>
    <w:semiHidden/>
    <w:rsid w:val="002F3BC2"/>
    <w:rPr>
      <w:rFonts w:ascii="Times New Roman" w:hAnsi="Times New Roman"/>
      <w:sz w:val="20"/>
    </w:rPr>
  </w:style>
  <w:style w:type="paragraph" w:customStyle="1" w:styleId="3fd">
    <w:name w:val="3"/>
    <w:basedOn w:val="a3"/>
    <w:next w:val="114"/>
    <w:rsid w:val="002F3BC2"/>
    <w:pPr>
      <w:jc w:val="center"/>
    </w:pPr>
    <w:rPr>
      <w:sz w:val="28"/>
      <w:lang w:val="en-US"/>
    </w:rPr>
  </w:style>
  <w:style w:type="paragraph" w:customStyle="1" w:styleId="3fe">
    <w:name w:val="Абзац списка3"/>
    <w:basedOn w:val="a3"/>
    <w:link w:val="ListParagraphChar3"/>
    <w:rsid w:val="002F3BC2"/>
    <w:pPr>
      <w:ind w:left="708"/>
    </w:pPr>
    <w:rPr>
      <w:sz w:val="20"/>
      <w:szCs w:val="20"/>
    </w:rPr>
  </w:style>
  <w:style w:type="character" w:customStyle="1" w:styleId="ListParagraphChar3">
    <w:name w:val="List Paragraph Char3"/>
    <w:link w:val="3fe"/>
    <w:locked/>
    <w:rsid w:val="002F3BC2"/>
    <w:rPr>
      <w:rFonts w:ascii="Times New Roman" w:eastAsia="Times New Roman" w:hAnsi="Times New Roman" w:cs="Times New Roman"/>
      <w:sz w:val="20"/>
      <w:szCs w:val="20"/>
      <w:lang w:eastAsia="ru-RU"/>
    </w:rPr>
  </w:style>
  <w:style w:type="paragraph" w:customStyle="1" w:styleId="5a">
    <w:name w:val="Обычный5"/>
    <w:rsid w:val="002F3BC2"/>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F3BC2"/>
    <w:rPr>
      <w:rFonts w:ascii="Times New Roman" w:hAnsi="Times New Roman"/>
    </w:rPr>
  </w:style>
  <w:style w:type="paragraph" w:customStyle="1" w:styleId="msonormal0">
    <w:name w:val="msonormal"/>
    <w:basedOn w:val="a3"/>
    <w:rsid w:val="002F3BC2"/>
    <w:pPr>
      <w:spacing w:before="100" w:beforeAutospacing="1" w:after="100" w:afterAutospacing="1"/>
    </w:pPr>
  </w:style>
  <w:style w:type="table" w:customStyle="1" w:styleId="2fffa">
    <w:name w:val="Сетка таблицы2"/>
    <w:rsid w:val="002F3BC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F3BC2"/>
    <w:rPr>
      <w:lang w:val="en-US"/>
    </w:rPr>
  </w:style>
  <w:style w:type="paragraph" w:customStyle="1" w:styleId="2fffb">
    <w:name w:val="Без интервала2"/>
    <w:link w:val="NoSpacingChar2"/>
    <w:rsid w:val="002F3BC2"/>
    <w:pPr>
      <w:spacing w:beforeAutospacing="1" w:after="0" w:afterAutospacing="1" w:line="240" w:lineRule="auto"/>
    </w:pPr>
    <w:rPr>
      <w:lang w:val="en-US"/>
    </w:rPr>
  </w:style>
  <w:style w:type="paragraph" w:customStyle="1" w:styleId="21f5">
    <w:name w:val="Обычный21"/>
    <w:rsid w:val="002F3BC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F3BC2"/>
    <w:rPr>
      <w:color w:val="808080"/>
    </w:rPr>
  </w:style>
  <w:style w:type="character" w:customStyle="1" w:styleId="2fffd">
    <w:name w:val="Слабое выделение2"/>
    <w:rsid w:val="002F3BC2"/>
    <w:rPr>
      <w:i/>
      <w:color w:val="808080"/>
    </w:rPr>
  </w:style>
  <w:style w:type="character" w:customStyle="1" w:styleId="2fffe">
    <w:name w:val="Сильное выделение2"/>
    <w:rsid w:val="002F3BC2"/>
    <w:rPr>
      <w:b/>
      <w:i/>
      <w:color w:val="4F81BD"/>
    </w:rPr>
  </w:style>
  <w:style w:type="character" w:customStyle="1" w:styleId="2ffff">
    <w:name w:val="Слабая ссылка2"/>
    <w:rsid w:val="002F3BC2"/>
    <w:rPr>
      <w:smallCaps/>
      <w:color w:val="C0504D"/>
      <w:u w:val="single"/>
    </w:rPr>
  </w:style>
  <w:style w:type="character" w:customStyle="1" w:styleId="2ffff0">
    <w:name w:val="Сильная ссылка2"/>
    <w:rsid w:val="002F3BC2"/>
    <w:rPr>
      <w:b/>
      <w:smallCaps/>
      <w:color w:val="C0504D"/>
      <w:spacing w:val="5"/>
      <w:u w:val="single"/>
    </w:rPr>
  </w:style>
  <w:style w:type="character" w:customStyle="1" w:styleId="2ffff1">
    <w:name w:val="Название книги2"/>
    <w:rsid w:val="002F3BC2"/>
    <w:rPr>
      <w:b/>
      <w:smallCaps/>
      <w:spacing w:val="5"/>
    </w:rPr>
  </w:style>
  <w:style w:type="paragraph" w:customStyle="1" w:styleId="2ffff2">
    <w:name w:val="Заголовок оглавления2"/>
    <w:basedOn w:val="11"/>
    <w:next w:val="a3"/>
    <w:rsid w:val="002F3BC2"/>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F3BC2"/>
    <w:pPr>
      <w:jc w:val="center"/>
    </w:pPr>
    <w:rPr>
      <w:sz w:val="20"/>
      <w:szCs w:val="20"/>
      <w:lang w:val="en-US"/>
    </w:rPr>
  </w:style>
  <w:style w:type="character" w:customStyle="1" w:styleId="3ff">
    <w:name w:val="Название Знак3"/>
    <w:link w:val="83"/>
    <w:locked/>
    <w:rsid w:val="002F3BC2"/>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F3BC2"/>
    <w:pPr>
      <w:ind w:left="708"/>
    </w:pPr>
    <w:rPr>
      <w:sz w:val="20"/>
      <w:szCs w:val="20"/>
    </w:rPr>
  </w:style>
  <w:style w:type="character" w:customStyle="1" w:styleId="21f6">
    <w:name w:val="Слабое выделение21"/>
    <w:rsid w:val="002F3BC2"/>
    <w:rPr>
      <w:i/>
      <w:color w:val="808080"/>
    </w:rPr>
  </w:style>
  <w:style w:type="paragraph" w:customStyle="1" w:styleId="516">
    <w:name w:val="Обычный51"/>
    <w:basedOn w:val="a3"/>
    <w:rsid w:val="002F3BC2"/>
    <w:pPr>
      <w:spacing w:before="100" w:beforeAutospacing="1" w:after="100" w:afterAutospacing="1"/>
    </w:pPr>
  </w:style>
  <w:style w:type="paragraph" w:customStyle="1" w:styleId="21f7">
    <w:name w:val="Без интервала21"/>
    <w:rsid w:val="002F3BC2"/>
    <w:pPr>
      <w:spacing w:after="0" w:line="240" w:lineRule="auto"/>
    </w:pPr>
    <w:rPr>
      <w:rFonts w:ascii="Calibri" w:eastAsia="Times New Roman" w:hAnsi="Calibri" w:cs="Times New Roman"/>
      <w:lang w:val="en-US"/>
    </w:rPr>
  </w:style>
  <w:style w:type="character" w:customStyle="1" w:styleId="21f8">
    <w:name w:val="Сильное выделение21"/>
    <w:rsid w:val="002F3BC2"/>
    <w:rPr>
      <w:b/>
      <w:i/>
      <w:color w:val="4F81BD"/>
    </w:rPr>
  </w:style>
  <w:style w:type="paragraph" w:customStyle="1" w:styleId="2ffff3">
    <w:name w:val="Подзаголовок2"/>
    <w:basedOn w:val="a3"/>
    <w:rsid w:val="002F3BC2"/>
    <w:pPr>
      <w:spacing w:line="312" w:lineRule="auto"/>
    </w:pPr>
    <w:rPr>
      <w:rFonts w:ascii="Arial" w:hAnsi="Arial" w:cs="Arial"/>
      <w:b/>
      <w:bCs/>
      <w:color w:val="000000"/>
      <w:sz w:val="20"/>
      <w:szCs w:val="20"/>
    </w:rPr>
  </w:style>
  <w:style w:type="paragraph" w:customStyle="1" w:styleId="6c">
    <w:name w:val="Обычный6"/>
    <w:basedOn w:val="a3"/>
    <w:rsid w:val="002F3BC2"/>
    <w:pPr>
      <w:spacing w:before="100" w:beforeAutospacing="1" w:after="100" w:afterAutospacing="1"/>
    </w:pPr>
  </w:style>
  <w:style w:type="paragraph" w:customStyle="1" w:styleId="3ff0">
    <w:name w:val="Подзаголовок3"/>
    <w:basedOn w:val="a3"/>
    <w:rsid w:val="002F3BC2"/>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F3BC2"/>
    <w:rPr>
      <w:rFonts w:ascii="Courier New" w:hAnsi="Courier New"/>
      <w:sz w:val="20"/>
    </w:rPr>
  </w:style>
  <w:style w:type="character" w:customStyle="1" w:styleId="3311">
    <w:name w:val="Знак3 Знак Знак Знак31"/>
    <w:locked/>
    <w:rsid w:val="002F3BC2"/>
    <w:rPr>
      <w:rFonts w:ascii="Arial" w:hAnsi="Arial"/>
      <w:b/>
      <w:kern w:val="32"/>
      <w:sz w:val="32"/>
    </w:rPr>
  </w:style>
  <w:style w:type="character" w:customStyle="1" w:styleId="353">
    <w:name w:val="Знак3 Знак Знак5 Знак Знак"/>
    <w:semiHidden/>
    <w:locked/>
    <w:rsid w:val="002F3BC2"/>
    <w:rPr>
      <w:rFonts w:ascii="Courier New" w:hAnsi="Courier New"/>
      <w:color w:val="000000"/>
      <w:sz w:val="24"/>
    </w:rPr>
  </w:style>
  <w:style w:type="paragraph" w:customStyle="1" w:styleId="3ff1">
    <w:name w:val="Без интервала3"/>
    <w:rsid w:val="002F3BC2"/>
    <w:pPr>
      <w:spacing w:after="0" w:line="240" w:lineRule="auto"/>
    </w:pPr>
    <w:rPr>
      <w:rFonts w:ascii="Calibri" w:eastAsia="Times New Roman" w:hAnsi="Calibri" w:cs="Times New Roman"/>
      <w:lang w:val="en-US"/>
    </w:rPr>
  </w:style>
  <w:style w:type="character" w:customStyle="1" w:styleId="172">
    <w:name w:val="Знак Знак172"/>
    <w:locked/>
    <w:rsid w:val="002F3BC2"/>
    <w:rPr>
      <w:sz w:val="16"/>
    </w:rPr>
  </w:style>
  <w:style w:type="paragraph" w:customStyle="1" w:styleId="233">
    <w:name w:val="Основной текст 23"/>
    <w:basedOn w:val="a3"/>
    <w:rsid w:val="002F3BC2"/>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F3BC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F3BC2"/>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F3BC2"/>
    <w:rPr>
      <w:rFonts w:ascii="Times New Roman" w:hAnsi="Times New Roman"/>
      <w:b/>
      <w:i/>
      <w:sz w:val="26"/>
    </w:rPr>
  </w:style>
  <w:style w:type="character" w:customStyle="1" w:styleId="Heading6Char1">
    <w:name w:val="Heading 6 Char1"/>
    <w:locked/>
    <w:rsid w:val="002F3BC2"/>
    <w:rPr>
      <w:rFonts w:ascii="Times New Roman" w:hAnsi="Times New Roman"/>
      <w:b/>
      <w:lang w:eastAsia="ru-RU"/>
    </w:rPr>
  </w:style>
  <w:style w:type="character" w:customStyle="1" w:styleId="Heading7Char1">
    <w:name w:val="Heading 7 Char1"/>
    <w:locked/>
    <w:rsid w:val="002F3BC2"/>
    <w:rPr>
      <w:rFonts w:ascii="Times New Roman" w:hAnsi="Times New Roman"/>
      <w:sz w:val="20"/>
      <w:lang w:eastAsia="ru-RU"/>
    </w:rPr>
  </w:style>
  <w:style w:type="character" w:customStyle="1" w:styleId="Heading8Char1">
    <w:name w:val="Heading 8 Char1"/>
    <w:locked/>
    <w:rsid w:val="002F3BC2"/>
    <w:rPr>
      <w:rFonts w:ascii="Calibri" w:hAnsi="Calibri"/>
      <w:i/>
      <w:sz w:val="24"/>
    </w:rPr>
  </w:style>
  <w:style w:type="character" w:customStyle="1" w:styleId="Heading9Char1">
    <w:name w:val="Heading 9 Char1"/>
    <w:locked/>
    <w:rsid w:val="002F3BC2"/>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F3BC2"/>
    <w:rPr>
      <w:rFonts w:ascii="Times New Roman" w:hAnsi="Times New Roman"/>
      <w:sz w:val="24"/>
    </w:rPr>
  </w:style>
  <w:style w:type="character" w:customStyle="1" w:styleId="BodyText3Char2">
    <w:name w:val="Body Text 3 Char2"/>
    <w:aliases w:val="Знак5 Char2"/>
    <w:locked/>
    <w:rsid w:val="002F3BC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F3BC2"/>
    <w:rPr>
      <w:rFonts w:ascii="Courier New" w:hAnsi="Courier New"/>
      <w:color w:val="000000"/>
      <w:sz w:val="24"/>
    </w:rPr>
  </w:style>
  <w:style w:type="character" w:customStyle="1" w:styleId="BodyTextFirstIndent2Char2">
    <w:name w:val="Body Text First Indent 2 Char2"/>
    <w:locked/>
    <w:rsid w:val="002F3BC2"/>
    <w:rPr>
      <w:rFonts w:ascii="Times New Roman" w:hAnsi="Times New Roman"/>
      <w:sz w:val="24"/>
      <w:lang w:eastAsia="ru-RU"/>
    </w:rPr>
  </w:style>
  <w:style w:type="character" w:customStyle="1" w:styleId="HTMLPreformattedChar1">
    <w:name w:val="HTML Preformatted Char1"/>
    <w:locked/>
    <w:rsid w:val="002F3BC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F3BC2"/>
    <w:rPr>
      <w:rFonts w:ascii="Cambria" w:hAnsi="Cambria"/>
      <w:b/>
      <w:kern w:val="32"/>
      <w:sz w:val="32"/>
    </w:rPr>
  </w:style>
  <w:style w:type="character" w:customStyle="1" w:styleId="Heading3Char2">
    <w:name w:val="Heading 3 Char2"/>
    <w:aliases w:val="Знак2 Char3,Heading 3 Char21"/>
    <w:locked/>
    <w:rsid w:val="002F3BC2"/>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F3BC2"/>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F3BC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F3BC2"/>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F3BC2"/>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F3BC2"/>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F3BC2"/>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F3BC2"/>
    <w:rPr>
      <w:sz w:val="24"/>
    </w:rPr>
  </w:style>
  <w:style w:type="character" w:customStyle="1" w:styleId="3120">
    <w:name w:val="Основной текст 3 Знак12"/>
    <w:aliases w:val="Знак5 Знак11"/>
    <w:rsid w:val="002F3BC2"/>
    <w:rPr>
      <w:sz w:val="16"/>
    </w:rPr>
  </w:style>
  <w:style w:type="character" w:customStyle="1" w:styleId="3140">
    <w:name w:val="Основной текст 3 Знак14"/>
    <w:aliases w:val="Знак5 Знак12,Знак5 Знак13"/>
    <w:semiHidden/>
    <w:rsid w:val="002F3BC2"/>
    <w:rPr>
      <w:sz w:val="16"/>
    </w:rPr>
  </w:style>
  <w:style w:type="character" w:customStyle="1" w:styleId="CommentSubjectChar3">
    <w:name w:val="Comment Subject Char3"/>
    <w:locked/>
    <w:rsid w:val="002F3BC2"/>
    <w:rPr>
      <w:sz w:val="16"/>
    </w:rPr>
  </w:style>
  <w:style w:type="character" w:customStyle="1" w:styleId="1200">
    <w:name w:val="Тема примечания Знак120"/>
    <w:semiHidden/>
    <w:rsid w:val="002F3BC2"/>
    <w:rPr>
      <w:rFonts w:ascii="Times New Roman" w:hAnsi="Times New Roman"/>
      <w:b/>
      <w:sz w:val="20"/>
      <w:lang w:val="ru-RU" w:eastAsia="ru-RU"/>
    </w:rPr>
  </w:style>
  <w:style w:type="character" w:customStyle="1" w:styleId="1190">
    <w:name w:val="Тема примечания Знак119"/>
    <w:semiHidden/>
    <w:rsid w:val="002F3BC2"/>
    <w:rPr>
      <w:rFonts w:ascii="Times New Roman" w:hAnsi="Times New Roman"/>
      <w:b/>
      <w:sz w:val="20"/>
      <w:lang w:val="ru-RU" w:eastAsia="ru-RU"/>
    </w:rPr>
  </w:style>
  <w:style w:type="character" w:customStyle="1" w:styleId="1180">
    <w:name w:val="Тема примечания Знак118"/>
    <w:semiHidden/>
    <w:rsid w:val="002F3BC2"/>
    <w:rPr>
      <w:rFonts w:ascii="Times New Roman" w:hAnsi="Times New Roman"/>
      <w:b/>
      <w:sz w:val="20"/>
      <w:lang w:val="ru-RU" w:eastAsia="ru-RU"/>
    </w:rPr>
  </w:style>
  <w:style w:type="character" w:customStyle="1" w:styleId="1170">
    <w:name w:val="Тема примечания Знак117"/>
    <w:rsid w:val="002F3BC2"/>
    <w:rPr>
      <w:rFonts w:ascii="Times New Roman" w:hAnsi="Times New Roman"/>
      <w:b/>
      <w:sz w:val="20"/>
      <w:lang w:val="ru-RU" w:eastAsia="ru-RU"/>
    </w:rPr>
  </w:style>
  <w:style w:type="character" w:customStyle="1" w:styleId="1160">
    <w:name w:val="Тема примечания Знак116"/>
    <w:semiHidden/>
    <w:rsid w:val="002F3BC2"/>
    <w:rPr>
      <w:rFonts w:ascii="Times New Roman" w:hAnsi="Times New Roman"/>
      <w:b/>
      <w:sz w:val="20"/>
      <w:lang w:val="ru-RU" w:eastAsia="ru-RU"/>
    </w:rPr>
  </w:style>
  <w:style w:type="character" w:customStyle="1" w:styleId="1150">
    <w:name w:val="Тема примечания Знак115"/>
    <w:semiHidden/>
    <w:rsid w:val="002F3BC2"/>
    <w:rPr>
      <w:rFonts w:ascii="Times New Roman" w:hAnsi="Times New Roman"/>
      <w:b/>
      <w:sz w:val="20"/>
      <w:lang w:val="ru-RU" w:eastAsia="ru-RU"/>
    </w:rPr>
  </w:style>
  <w:style w:type="character" w:customStyle="1" w:styleId="1140">
    <w:name w:val="Тема примечания Знак114"/>
    <w:semiHidden/>
    <w:rsid w:val="002F3BC2"/>
    <w:rPr>
      <w:rFonts w:ascii="Times New Roman" w:hAnsi="Times New Roman"/>
      <w:b/>
      <w:sz w:val="20"/>
      <w:lang w:val="ru-RU" w:eastAsia="ru-RU"/>
    </w:rPr>
  </w:style>
  <w:style w:type="character" w:customStyle="1" w:styleId="1130">
    <w:name w:val="Тема примечания Знак113"/>
    <w:semiHidden/>
    <w:rsid w:val="002F3BC2"/>
    <w:rPr>
      <w:rFonts w:ascii="Times New Roman" w:hAnsi="Times New Roman"/>
      <w:b/>
      <w:sz w:val="20"/>
      <w:lang w:val="ru-RU" w:eastAsia="ru-RU"/>
    </w:rPr>
  </w:style>
  <w:style w:type="character" w:customStyle="1" w:styleId="1120">
    <w:name w:val="Тема примечания Знак112"/>
    <w:semiHidden/>
    <w:rsid w:val="002F3BC2"/>
    <w:rPr>
      <w:rFonts w:ascii="Times New Roman" w:hAnsi="Times New Roman"/>
      <w:b/>
      <w:sz w:val="20"/>
      <w:lang w:val="ru-RU" w:eastAsia="ru-RU"/>
    </w:rPr>
  </w:style>
  <w:style w:type="character" w:customStyle="1" w:styleId="1112">
    <w:name w:val="Тема примечания Знак111"/>
    <w:rsid w:val="002F3BC2"/>
    <w:rPr>
      <w:rFonts w:ascii="Times New Roman" w:hAnsi="Times New Roman"/>
      <w:b/>
      <w:sz w:val="20"/>
      <w:lang w:val="ru-RU" w:eastAsia="ru-RU"/>
    </w:rPr>
  </w:style>
  <w:style w:type="character" w:customStyle="1" w:styleId="1101">
    <w:name w:val="Тема примечания Знак110"/>
    <w:semiHidden/>
    <w:rsid w:val="002F3BC2"/>
    <w:rPr>
      <w:rFonts w:ascii="Times New Roman" w:hAnsi="Times New Roman"/>
      <w:b/>
      <w:sz w:val="20"/>
      <w:lang w:val="ru-RU" w:eastAsia="ru-RU"/>
    </w:rPr>
  </w:style>
  <w:style w:type="character" w:customStyle="1" w:styleId="192">
    <w:name w:val="Тема примечания Знак19"/>
    <w:rsid w:val="002F3BC2"/>
    <w:rPr>
      <w:rFonts w:ascii="Times New Roman" w:hAnsi="Times New Roman"/>
      <w:b/>
      <w:sz w:val="20"/>
      <w:lang w:val="ru-RU" w:eastAsia="ru-RU"/>
    </w:rPr>
  </w:style>
  <w:style w:type="character" w:customStyle="1" w:styleId="182">
    <w:name w:val="Тема примечания Знак18"/>
    <w:semiHidden/>
    <w:rsid w:val="002F3BC2"/>
    <w:rPr>
      <w:rFonts w:ascii="Times New Roman" w:hAnsi="Times New Roman"/>
      <w:b/>
      <w:sz w:val="20"/>
      <w:lang w:val="ru-RU" w:eastAsia="ru-RU"/>
    </w:rPr>
  </w:style>
  <w:style w:type="character" w:customStyle="1" w:styleId="173">
    <w:name w:val="Тема примечания Знак17"/>
    <w:semiHidden/>
    <w:rsid w:val="002F3BC2"/>
    <w:rPr>
      <w:rFonts w:ascii="Times New Roman" w:hAnsi="Times New Roman"/>
      <w:b/>
      <w:sz w:val="20"/>
      <w:lang w:val="ru-RU" w:eastAsia="ru-RU"/>
    </w:rPr>
  </w:style>
  <w:style w:type="character" w:customStyle="1" w:styleId="163">
    <w:name w:val="Тема примечания Знак16"/>
    <w:semiHidden/>
    <w:rsid w:val="002F3BC2"/>
    <w:rPr>
      <w:rFonts w:ascii="Times New Roman" w:hAnsi="Times New Roman"/>
      <w:b/>
      <w:sz w:val="20"/>
      <w:lang w:val="ru-RU" w:eastAsia="ru-RU"/>
    </w:rPr>
  </w:style>
  <w:style w:type="character" w:customStyle="1" w:styleId="152">
    <w:name w:val="Тема примечания Знак15"/>
    <w:rsid w:val="002F3BC2"/>
    <w:rPr>
      <w:rFonts w:ascii="Times New Roman" w:hAnsi="Times New Roman"/>
      <w:b/>
      <w:sz w:val="20"/>
      <w:lang w:val="ru-RU" w:eastAsia="ru-RU"/>
    </w:rPr>
  </w:style>
  <w:style w:type="character" w:customStyle="1" w:styleId="146">
    <w:name w:val="Тема примечания Знак14"/>
    <w:semiHidden/>
    <w:rsid w:val="002F3BC2"/>
    <w:rPr>
      <w:rFonts w:ascii="Times New Roman" w:hAnsi="Times New Roman"/>
      <w:b/>
      <w:sz w:val="20"/>
      <w:lang w:val="ru-RU" w:eastAsia="ru-RU"/>
    </w:rPr>
  </w:style>
  <w:style w:type="character" w:customStyle="1" w:styleId="138">
    <w:name w:val="Тема примечания Знак13"/>
    <w:semiHidden/>
    <w:rsid w:val="002F3BC2"/>
    <w:rPr>
      <w:rFonts w:ascii="Times New Roman" w:hAnsi="Times New Roman"/>
      <w:b/>
      <w:sz w:val="20"/>
      <w:lang w:val="ru-RU" w:eastAsia="ru-RU"/>
    </w:rPr>
  </w:style>
  <w:style w:type="character" w:customStyle="1" w:styleId="12e">
    <w:name w:val="Тема примечания Знак12"/>
    <w:rsid w:val="002F3BC2"/>
    <w:rPr>
      <w:rFonts w:ascii="Times New Roman" w:hAnsi="Times New Roman"/>
      <w:b/>
      <w:sz w:val="20"/>
      <w:lang w:val="ru-RU" w:eastAsia="ru-RU"/>
    </w:rPr>
  </w:style>
  <w:style w:type="character" w:customStyle="1" w:styleId="11f2">
    <w:name w:val="Тема примечания Знак11"/>
    <w:rsid w:val="002F3BC2"/>
    <w:rPr>
      <w:b/>
      <w:lang w:val="ru-RU" w:eastAsia="ru-RU"/>
    </w:rPr>
  </w:style>
  <w:style w:type="character" w:customStyle="1" w:styleId="HTMLAddressChar2">
    <w:name w:val="HTML Address Char2"/>
    <w:locked/>
    <w:rsid w:val="002F3BC2"/>
    <w:rPr>
      <w:i/>
      <w:sz w:val="24"/>
      <w:lang w:eastAsia="ru-RU"/>
    </w:rPr>
  </w:style>
  <w:style w:type="character" w:customStyle="1" w:styleId="HTML120">
    <w:name w:val="Адрес HTML Знак120"/>
    <w:semiHidden/>
    <w:rsid w:val="002F3BC2"/>
    <w:rPr>
      <w:i/>
      <w:sz w:val="24"/>
    </w:rPr>
  </w:style>
  <w:style w:type="character" w:customStyle="1" w:styleId="HTML119">
    <w:name w:val="Адрес HTML Знак119"/>
    <w:semiHidden/>
    <w:rsid w:val="002F3BC2"/>
    <w:rPr>
      <w:i/>
      <w:sz w:val="24"/>
    </w:rPr>
  </w:style>
  <w:style w:type="character" w:customStyle="1" w:styleId="HTML118">
    <w:name w:val="Адрес HTML Знак118"/>
    <w:semiHidden/>
    <w:rsid w:val="002F3BC2"/>
    <w:rPr>
      <w:i/>
      <w:sz w:val="24"/>
    </w:rPr>
  </w:style>
  <w:style w:type="character" w:customStyle="1" w:styleId="HTML117">
    <w:name w:val="Адрес HTML Знак117"/>
    <w:rsid w:val="002F3BC2"/>
    <w:rPr>
      <w:i/>
      <w:sz w:val="24"/>
    </w:rPr>
  </w:style>
  <w:style w:type="character" w:customStyle="1" w:styleId="HTML116">
    <w:name w:val="Адрес HTML Знак116"/>
    <w:semiHidden/>
    <w:rsid w:val="002F3BC2"/>
    <w:rPr>
      <w:i/>
      <w:sz w:val="24"/>
    </w:rPr>
  </w:style>
  <w:style w:type="character" w:customStyle="1" w:styleId="HTML115">
    <w:name w:val="Адрес HTML Знак115"/>
    <w:semiHidden/>
    <w:rsid w:val="002F3BC2"/>
    <w:rPr>
      <w:i/>
      <w:sz w:val="24"/>
    </w:rPr>
  </w:style>
  <w:style w:type="character" w:customStyle="1" w:styleId="HTML114">
    <w:name w:val="Адрес HTML Знак114"/>
    <w:semiHidden/>
    <w:rsid w:val="002F3BC2"/>
    <w:rPr>
      <w:i/>
      <w:sz w:val="24"/>
    </w:rPr>
  </w:style>
  <w:style w:type="character" w:customStyle="1" w:styleId="HTML113">
    <w:name w:val="Адрес HTML Знак113"/>
    <w:semiHidden/>
    <w:rsid w:val="002F3BC2"/>
    <w:rPr>
      <w:i/>
      <w:sz w:val="24"/>
    </w:rPr>
  </w:style>
  <w:style w:type="character" w:customStyle="1" w:styleId="HTML112">
    <w:name w:val="Адрес HTML Знак112"/>
    <w:semiHidden/>
    <w:rsid w:val="002F3BC2"/>
    <w:rPr>
      <w:i/>
      <w:sz w:val="24"/>
    </w:rPr>
  </w:style>
  <w:style w:type="character" w:customStyle="1" w:styleId="HTML111">
    <w:name w:val="Адрес HTML Знак111"/>
    <w:rsid w:val="002F3BC2"/>
    <w:rPr>
      <w:i/>
      <w:sz w:val="24"/>
    </w:rPr>
  </w:style>
  <w:style w:type="character" w:customStyle="1" w:styleId="HTML110">
    <w:name w:val="Адрес HTML Знак110"/>
    <w:semiHidden/>
    <w:rsid w:val="002F3BC2"/>
    <w:rPr>
      <w:i/>
      <w:sz w:val="24"/>
    </w:rPr>
  </w:style>
  <w:style w:type="character" w:customStyle="1" w:styleId="HTML19">
    <w:name w:val="Адрес HTML Знак19"/>
    <w:rsid w:val="002F3BC2"/>
    <w:rPr>
      <w:i/>
      <w:sz w:val="24"/>
    </w:rPr>
  </w:style>
  <w:style w:type="character" w:customStyle="1" w:styleId="HTML18">
    <w:name w:val="Адрес HTML Знак18"/>
    <w:semiHidden/>
    <w:rsid w:val="002F3BC2"/>
    <w:rPr>
      <w:i/>
      <w:sz w:val="24"/>
    </w:rPr>
  </w:style>
  <w:style w:type="character" w:customStyle="1" w:styleId="HTML17">
    <w:name w:val="Адрес HTML Знак17"/>
    <w:semiHidden/>
    <w:rsid w:val="002F3BC2"/>
    <w:rPr>
      <w:i/>
      <w:sz w:val="24"/>
    </w:rPr>
  </w:style>
  <w:style w:type="character" w:customStyle="1" w:styleId="HTML16">
    <w:name w:val="Адрес HTML Знак16"/>
    <w:semiHidden/>
    <w:rsid w:val="002F3BC2"/>
    <w:rPr>
      <w:i/>
      <w:sz w:val="24"/>
    </w:rPr>
  </w:style>
  <w:style w:type="character" w:customStyle="1" w:styleId="HTML15">
    <w:name w:val="Адрес HTML Знак15"/>
    <w:rsid w:val="002F3BC2"/>
    <w:rPr>
      <w:i/>
      <w:sz w:val="24"/>
    </w:rPr>
  </w:style>
  <w:style w:type="character" w:customStyle="1" w:styleId="HTML14">
    <w:name w:val="Адрес HTML Знак14"/>
    <w:semiHidden/>
    <w:rsid w:val="002F3BC2"/>
    <w:rPr>
      <w:i/>
      <w:sz w:val="24"/>
    </w:rPr>
  </w:style>
  <w:style w:type="character" w:customStyle="1" w:styleId="HTML130">
    <w:name w:val="Адрес HTML Знак13"/>
    <w:semiHidden/>
    <w:rsid w:val="002F3BC2"/>
    <w:rPr>
      <w:i/>
      <w:sz w:val="24"/>
    </w:rPr>
  </w:style>
  <w:style w:type="character" w:customStyle="1" w:styleId="HTML121">
    <w:name w:val="Адрес HTML Знак12"/>
    <w:rsid w:val="002F3BC2"/>
    <w:rPr>
      <w:i/>
      <w:sz w:val="22"/>
    </w:rPr>
  </w:style>
  <w:style w:type="character" w:customStyle="1" w:styleId="1220">
    <w:name w:val="Знак1 Знак Знак22"/>
    <w:locked/>
    <w:rsid w:val="002F3BC2"/>
    <w:rPr>
      <w:sz w:val="24"/>
    </w:rPr>
  </w:style>
  <w:style w:type="character" w:customStyle="1" w:styleId="IntenseQuoteChar7">
    <w:name w:val="Intense Quote Char7"/>
    <w:locked/>
    <w:rsid w:val="002F3BC2"/>
    <w:rPr>
      <w:rFonts w:ascii="Calibri" w:hAnsi="Calibri"/>
      <w:b/>
      <w:i/>
      <w:color w:val="4F81BD"/>
      <w:sz w:val="24"/>
    </w:rPr>
  </w:style>
  <w:style w:type="character" w:customStyle="1" w:styleId="1250">
    <w:name w:val="Знак1 Знак Знак25"/>
    <w:locked/>
    <w:rsid w:val="002F3BC2"/>
    <w:rPr>
      <w:sz w:val="24"/>
    </w:rPr>
  </w:style>
  <w:style w:type="character" w:customStyle="1" w:styleId="1240">
    <w:name w:val="Знак1 Знак Знак24"/>
    <w:locked/>
    <w:rsid w:val="002F3BC2"/>
    <w:rPr>
      <w:sz w:val="24"/>
    </w:rPr>
  </w:style>
  <w:style w:type="character" w:customStyle="1" w:styleId="1230">
    <w:name w:val="Знак1 Знак Знак23"/>
    <w:locked/>
    <w:rsid w:val="002F3BC2"/>
    <w:rPr>
      <w:sz w:val="24"/>
    </w:rPr>
  </w:style>
  <w:style w:type="character" w:customStyle="1" w:styleId="1201">
    <w:name w:val="Выделенная цитата Знак120"/>
    <w:rsid w:val="002F3BC2"/>
    <w:rPr>
      <w:i/>
      <w:color w:val="5B9BD5"/>
      <w:sz w:val="24"/>
    </w:rPr>
  </w:style>
  <w:style w:type="character" w:customStyle="1" w:styleId="1191">
    <w:name w:val="Выделенная цитата Знак119"/>
    <w:rsid w:val="002F3BC2"/>
    <w:rPr>
      <w:i/>
      <w:color w:val="5B9BD5"/>
      <w:sz w:val="24"/>
    </w:rPr>
  </w:style>
  <w:style w:type="character" w:customStyle="1" w:styleId="1181">
    <w:name w:val="Выделенная цитата Знак118"/>
    <w:rsid w:val="002F3BC2"/>
    <w:rPr>
      <w:i/>
      <w:color w:val="5B9BD5"/>
      <w:sz w:val="24"/>
    </w:rPr>
  </w:style>
  <w:style w:type="character" w:customStyle="1" w:styleId="1171">
    <w:name w:val="Выделенная цитата Знак117"/>
    <w:rsid w:val="002F3BC2"/>
    <w:rPr>
      <w:i/>
      <w:color w:val="5B9BD5"/>
      <w:sz w:val="24"/>
    </w:rPr>
  </w:style>
  <w:style w:type="character" w:customStyle="1" w:styleId="1161">
    <w:name w:val="Выделенная цитата Знак116"/>
    <w:rsid w:val="002F3BC2"/>
    <w:rPr>
      <w:i/>
      <w:color w:val="5B9BD5"/>
      <w:sz w:val="24"/>
    </w:rPr>
  </w:style>
  <w:style w:type="character" w:customStyle="1" w:styleId="1151">
    <w:name w:val="Выделенная цитата Знак115"/>
    <w:rsid w:val="002F3BC2"/>
    <w:rPr>
      <w:i/>
      <w:color w:val="5B9BD5"/>
      <w:sz w:val="24"/>
    </w:rPr>
  </w:style>
  <w:style w:type="character" w:customStyle="1" w:styleId="1141">
    <w:name w:val="Выделенная цитата Знак114"/>
    <w:rsid w:val="002F3BC2"/>
    <w:rPr>
      <w:i/>
      <w:color w:val="5B9BD5"/>
      <w:sz w:val="24"/>
    </w:rPr>
  </w:style>
  <w:style w:type="character" w:customStyle="1" w:styleId="1131">
    <w:name w:val="Выделенная цитата Знак113"/>
    <w:rsid w:val="002F3BC2"/>
    <w:rPr>
      <w:i/>
      <w:color w:val="5B9BD5"/>
      <w:sz w:val="24"/>
    </w:rPr>
  </w:style>
  <w:style w:type="character" w:customStyle="1" w:styleId="1121">
    <w:name w:val="Выделенная цитата Знак112"/>
    <w:rsid w:val="002F3BC2"/>
    <w:rPr>
      <w:i/>
      <w:color w:val="5B9BD5"/>
      <w:sz w:val="24"/>
    </w:rPr>
  </w:style>
  <w:style w:type="character" w:customStyle="1" w:styleId="1113">
    <w:name w:val="Выделенная цитата Знак111"/>
    <w:rsid w:val="002F3BC2"/>
    <w:rPr>
      <w:i/>
      <w:color w:val="5B9BD5"/>
      <w:sz w:val="24"/>
    </w:rPr>
  </w:style>
  <w:style w:type="character" w:customStyle="1" w:styleId="1102">
    <w:name w:val="Выделенная цитата Знак110"/>
    <w:rsid w:val="002F3BC2"/>
    <w:rPr>
      <w:i/>
      <w:color w:val="5B9BD5"/>
      <w:sz w:val="24"/>
    </w:rPr>
  </w:style>
  <w:style w:type="character" w:customStyle="1" w:styleId="193">
    <w:name w:val="Выделенная цитата Знак19"/>
    <w:rsid w:val="002F3BC2"/>
    <w:rPr>
      <w:i/>
      <w:color w:val="5B9BD5"/>
      <w:sz w:val="24"/>
    </w:rPr>
  </w:style>
  <w:style w:type="character" w:customStyle="1" w:styleId="183">
    <w:name w:val="Выделенная цитата Знак18"/>
    <w:rsid w:val="002F3BC2"/>
    <w:rPr>
      <w:i/>
      <w:color w:val="5B9BD5"/>
      <w:sz w:val="24"/>
    </w:rPr>
  </w:style>
  <w:style w:type="character" w:customStyle="1" w:styleId="174">
    <w:name w:val="Выделенная цитата Знак17"/>
    <w:rsid w:val="002F3BC2"/>
    <w:rPr>
      <w:i/>
      <w:color w:val="5B9BD5"/>
      <w:sz w:val="24"/>
    </w:rPr>
  </w:style>
  <w:style w:type="character" w:customStyle="1" w:styleId="164">
    <w:name w:val="Выделенная цитата Знак16"/>
    <w:rsid w:val="002F3BC2"/>
    <w:rPr>
      <w:i/>
      <w:color w:val="5B9BD5"/>
      <w:sz w:val="24"/>
    </w:rPr>
  </w:style>
  <w:style w:type="character" w:customStyle="1" w:styleId="153">
    <w:name w:val="Выделенная цитата Знак15"/>
    <w:rsid w:val="002F3BC2"/>
    <w:rPr>
      <w:i/>
      <w:color w:val="5B9BD5"/>
      <w:sz w:val="24"/>
    </w:rPr>
  </w:style>
  <w:style w:type="character" w:customStyle="1" w:styleId="147">
    <w:name w:val="Выделенная цитата Знак14"/>
    <w:rsid w:val="002F3BC2"/>
    <w:rPr>
      <w:i/>
      <w:color w:val="5B9BD5"/>
      <w:sz w:val="24"/>
    </w:rPr>
  </w:style>
  <w:style w:type="character" w:customStyle="1" w:styleId="139">
    <w:name w:val="Выделенная цитата Знак13"/>
    <w:rsid w:val="002F3BC2"/>
    <w:rPr>
      <w:i/>
      <w:color w:val="5B9BD5"/>
      <w:sz w:val="24"/>
    </w:rPr>
  </w:style>
  <w:style w:type="character" w:customStyle="1" w:styleId="12f">
    <w:name w:val="Выделенная цитата Знак12"/>
    <w:rsid w:val="002F3BC2"/>
    <w:rPr>
      <w:i/>
      <w:color w:val="5B9BD5"/>
      <w:sz w:val="24"/>
    </w:rPr>
  </w:style>
  <w:style w:type="character" w:customStyle="1" w:styleId="3113">
    <w:name w:val="Основной текст 3 Знак11"/>
    <w:aliases w:val="Знак5 Знак25"/>
    <w:locked/>
    <w:rsid w:val="002F3BC2"/>
    <w:rPr>
      <w:rFonts w:ascii="Times New Roman" w:hAnsi="Times New Roman"/>
      <w:sz w:val="16"/>
      <w:lang w:val="ru-RU" w:eastAsia="ru-RU"/>
    </w:rPr>
  </w:style>
  <w:style w:type="character" w:customStyle="1" w:styleId="HTML11a">
    <w:name w:val="Адрес HTML Знак11"/>
    <w:rsid w:val="002F3BC2"/>
    <w:rPr>
      <w:rFonts w:ascii="Times New Roman" w:hAnsi="Times New Roman"/>
      <w:i/>
      <w:sz w:val="24"/>
    </w:rPr>
  </w:style>
  <w:style w:type="character" w:customStyle="1" w:styleId="1ffffffc">
    <w:name w:val="Без интервала Знак1"/>
    <w:link w:val="4d"/>
    <w:locked/>
    <w:rsid w:val="002F3BC2"/>
  </w:style>
  <w:style w:type="paragraph" w:customStyle="1" w:styleId="4d">
    <w:name w:val="Без интервала4"/>
    <w:link w:val="1ffffffc"/>
    <w:rsid w:val="002F3BC2"/>
    <w:pPr>
      <w:spacing w:after="0" w:line="240" w:lineRule="auto"/>
    </w:pPr>
  </w:style>
  <w:style w:type="character" w:customStyle="1" w:styleId="3114">
    <w:name w:val="Знак3 Знак Знак11"/>
    <w:aliases w:val="Знак3 Знак Знак Знак12"/>
    <w:locked/>
    <w:rsid w:val="002F3BC2"/>
    <w:rPr>
      <w:rFonts w:ascii="Arial" w:hAnsi="Arial"/>
      <w:b/>
      <w:i/>
      <w:sz w:val="28"/>
      <w:lang w:val="ru-RU" w:eastAsia="en-US"/>
    </w:rPr>
  </w:style>
  <w:style w:type="character" w:customStyle="1" w:styleId="11f3">
    <w:name w:val="Выделенная цитата Знак11"/>
    <w:rsid w:val="002F3BC2"/>
    <w:rPr>
      <w:b/>
      <w:i/>
      <w:color w:val="4F81BD"/>
      <w:sz w:val="24"/>
    </w:rPr>
  </w:style>
  <w:style w:type="character" w:customStyle="1" w:styleId="2115">
    <w:name w:val="Цитата 2 Знак11"/>
    <w:rsid w:val="002F3BC2"/>
    <w:rPr>
      <w:i/>
      <w:color w:val="404040"/>
      <w:sz w:val="24"/>
    </w:rPr>
  </w:style>
  <w:style w:type="character" w:customStyle="1" w:styleId="1ffffffd">
    <w:name w:val="Абзац списка Знак1"/>
    <w:locked/>
    <w:rsid w:val="002F3BC2"/>
    <w:rPr>
      <w:rFonts w:ascii="Times New Roman" w:hAnsi="Times New Roman"/>
      <w:sz w:val="24"/>
    </w:rPr>
  </w:style>
  <w:style w:type="character" w:customStyle="1" w:styleId="202">
    <w:name w:val="Знак Знак202"/>
    <w:rsid w:val="002F3BC2"/>
    <w:rPr>
      <w:rFonts w:ascii="Arial" w:hAnsi="Arial"/>
      <w:sz w:val="22"/>
    </w:rPr>
  </w:style>
  <w:style w:type="paragraph" w:customStyle="1" w:styleId="3ff2">
    <w:name w:val="Знак Знак Знак Знак Знак Знак3"/>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F3BC2"/>
    <w:rPr>
      <w:b/>
      <w:sz w:val="27"/>
      <w:lang w:val="ru-RU" w:eastAsia="ru-RU"/>
    </w:rPr>
  </w:style>
  <w:style w:type="character" w:customStyle="1" w:styleId="102">
    <w:name w:val="Знак Знак102"/>
    <w:locked/>
    <w:rsid w:val="002F3BC2"/>
    <w:rPr>
      <w:sz w:val="16"/>
      <w:lang w:val="ru-RU" w:eastAsia="ru-RU"/>
    </w:rPr>
  </w:style>
  <w:style w:type="character" w:customStyle="1" w:styleId="6120">
    <w:name w:val="Знак Знак612"/>
    <w:rsid w:val="002F3BC2"/>
    <w:rPr>
      <w:rFonts w:ascii="Arial" w:hAnsi="Arial"/>
      <w:b/>
      <w:i/>
      <w:sz w:val="28"/>
      <w:lang w:val="ru-RU" w:eastAsia="en-US"/>
    </w:rPr>
  </w:style>
  <w:style w:type="character" w:customStyle="1" w:styleId="1630">
    <w:name w:val="Знак Знак163"/>
    <w:locked/>
    <w:rsid w:val="002F3BC2"/>
    <w:rPr>
      <w:b/>
      <w:caps/>
      <w:sz w:val="24"/>
      <w:lang w:val="ru-RU" w:eastAsia="ru-RU"/>
    </w:rPr>
  </w:style>
  <w:style w:type="character" w:customStyle="1" w:styleId="4e">
    <w:name w:val="Знак Знак Знак4"/>
    <w:rsid w:val="002F3BC2"/>
    <w:rPr>
      <w:rFonts w:ascii="Times New Roman" w:hAnsi="Times New Roman"/>
      <w:b/>
      <w:caps/>
      <w:sz w:val="28"/>
    </w:rPr>
  </w:style>
  <w:style w:type="character" w:customStyle="1" w:styleId="2520">
    <w:name w:val="Знак Знак252"/>
    <w:rsid w:val="002F3BC2"/>
    <w:rPr>
      <w:rFonts w:ascii="Times New Roman" w:hAnsi="Times New Roman"/>
      <w:b/>
      <w:sz w:val="28"/>
    </w:rPr>
  </w:style>
  <w:style w:type="character" w:customStyle="1" w:styleId="2220">
    <w:name w:val="Знак Знак222"/>
    <w:rsid w:val="002F3BC2"/>
    <w:rPr>
      <w:rFonts w:ascii="Times New Roman" w:hAnsi="Times New Roman"/>
      <w:sz w:val="24"/>
    </w:rPr>
  </w:style>
  <w:style w:type="character" w:customStyle="1" w:styleId="1920">
    <w:name w:val="Знак Знак192"/>
    <w:rsid w:val="002F3BC2"/>
    <w:rPr>
      <w:rFonts w:ascii="Times New Roman" w:hAnsi="Times New Roman"/>
      <w:sz w:val="16"/>
      <w:lang w:eastAsia="ru-RU"/>
    </w:rPr>
  </w:style>
  <w:style w:type="character" w:customStyle="1" w:styleId="1820">
    <w:name w:val="Знак Знак182"/>
    <w:rsid w:val="002F3BC2"/>
    <w:rPr>
      <w:rFonts w:ascii="Courier New" w:hAnsi="Courier New"/>
    </w:rPr>
  </w:style>
  <w:style w:type="character" w:customStyle="1" w:styleId="1520">
    <w:name w:val="Знак Знак152"/>
    <w:rsid w:val="002F3BC2"/>
    <w:rPr>
      <w:b/>
      <w:sz w:val="28"/>
    </w:rPr>
  </w:style>
  <w:style w:type="character" w:customStyle="1" w:styleId="4120">
    <w:name w:val="Знак Знак412"/>
    <w:locked/>
    <w:rsid w:val="002F3BC2"/>
    <w:rPr>
      <w:rFonts w:ascii="Arial" w:hAnsi="Arial"/>
      <w:b/>
      <w:i/>
      <w:sz w:val="28"/>
      <w:lang w:val="ru-RU" w:eastAsia="en-US"/>
    </w:rPr>
  </w:style>
  <w:style w:type="character" w:customStyle="1" w:styleId="2330">
    <w:name w:val="Знак Знак23 Знак3"/>
    <w:aliases w:val="Знак Знак3 Знак3"/>
    <w:locked/>
    <w:rsid w:val="002F3BC2"/>
    <w:rPr>
      <w:rFonts w:ascii="Tahoma" w:hAnsi="Tahoma"/>
      <w:sz w:val="16"/>
    </w:rPr>
  </w:style>
  <w:style w:type="paragraph" w:customStyle="1" w:styleId="4f">
    <w:name w:val="Знак Знак Знак Знак Знак Знак Знак Знак Знак Знак Знак Знак Знак4"/>
    <w:basedOn w:val="a3"/>
    <w:rsid w:val="002F3BC2"/>
    <w:pPr>
      <w:spacing w:after="160" w:line="240" w:lineRule="exact"/>
    </w:pPr>
    <w:rPr>
      <w:rFonts w:ascii="Verdana" w:hAnsi="Verdana"/>
      <w:lang w:val="en-US" w:eastAsia="en-US"/>
    </w:rPr>
  </w:style>
  <w:style w:type="paragraph" w:customStyle="1" w:styleId="32a">
    <w:name w:val="Знак32"/>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F3BC2"/>
    <w:rPr>
      <w:b/>
      <w:caps/>
      <w:sz w:val="24"/>
      <w:lang w:val="ru-RU" w:eastAsia="ru-RU"/>
    </w:rPr>
  </w:style>
  <w:style w:type="character" w:customStyle="1" w:styleId="2ffff5">
    <w:name w:val="Без интервала Знак2"/>
    <w:locked/>
    <w:rsid w:val="002F3BC2"/>
    <w:rPr>
      <w:sz w:val="24"/>
      <w:lang w:eastAsia="en-US"/>
    </w:rPr>
  </w:style>
  <w:style w:type="character" w:customStyle="1" w:styleId="1122">
    <w:name w:val="Знак1 Знак Знак12"/>
    <w:locked/>
    <w:rsid w:val="002F3BC2"/>
    <w:rPr>
      <w:rFonts w:ascii="Times New Roman" w:hAnsi="Times New Roman"/>
      <w:sz w:val="24"/>
      <w:lang w:eastAsia="ru-RU"/>
    </w:rPr>
  </w:style>
  <w:style w:type="character" w:customStyle="1" w:styleId="462">
    <w:name w:val="Знак Знак462"/>
    <w:locked/>
    <w:rsid w:val="002F3BC2"/>
    <w:rPr>
      <w:b/>
      <w:sz w:val="27"/>
      <w:lang w:val="ru-RU" w:eastAsia="ru-RU"/>
    </w:rPr>
  </w:style>
  <w:style w:type="character" w:customStyle="1" w:styleId="482">
    <w:name w:val="Знак Знак482"/>
    <w:locked/>
    <w:rsid w:val="002F3BC2"/>
    <w:rPr>
      <w:b/>
      <w:sz w:val="27"/>
      <w:lang w:val="ru-RU" w:eastAsia="ru-RU"/>
    </w:rPr>
  </w:style>
  <w:style w:type="character" w:customStyle="1" w:styleId="442">
    <w:name w:val="Знак Знак442"/>
    <w:locked/>
    <w:rsid w:val="002F3BC2"/>
    <w:rPr>
      <w:sz w:val="24"/>
    </w:rPr>
  </w:style>
  <w:style w:type="character" w:customStyle="1" w:styleId="5120">
    <w:name w:val="Знак Знак512"/>
    <w:locked/>
    <w:rsid w:val="002F3BC2"/>
    <w:rPr>
      <w:b/>
      <w:sz w:val="27"/>
      <w:lang w:val="ru-RU" w:eastAsia="ru-RU"/>
    </w:rPr>
  </w:style>
  <w:style w:type="character" w:customStyle="1" w:styleId="432">
    <w:name w:val="Знак Знак432"/>
    <w:locked/>
    <w:rsid w:val="002F3BC2"/>
    <w:rPr>
      <w:color w:val="000000"/>
      <w:sz w:val="24"/>
      <w:lang w:eastAsia="ru-RU"/>
    </w:rPr>
  </w:style>
  <w:style w:type="character" w:customStyle="1" w:styleId="4220">
    <w:name w:val="Знак Знак422"/>
    <w:rsid w:val="002F3BC2"/>
    <w:rPr>
      <w:rFonts w:ascii="Times New Roman" w:hAnsi="Times New Roman"/>
      <w:sz w:val="16"/>
    </w:rPr>
  </w:style>
  <w:style w:type="character" w:customStyle="1" w:styleId="4920">
    <w:name w:val="Знак Знак492"/>
    <w:rsid w:val="002F3BC2"/>
    <w:rPr>
      <w:rFonts w:ascii="Times New Roman" w:hAnsi="Times New Roman"/>
      <w:b/>
      <w:caps/>
      <w:sz w:val="24"/>
      <w:lang w:eastAsia="ru-RU"/>
    </w:rPr>
  </w:style>
  <w:style w:type="character" w:customStyle="1" w:styleId="472">
    <w:name w:val="Знак Знак472"/>
    <w:rsid w:val="002F3BC2"/>
    <w:rPr>
      <w:rFonts w:ascii="Times New Roman" w:hAnsi="Times New Roman"/>
      <w:b/>
      <w:sz w:val="27"/>
      <w:lang w:eastAsia="ru-RU"/>
    </w:rPr>
  </w:style>
  <w:style w:type="character" w:customStyle="1" w:styleId="452">
    <w:name w:val="Знак Знак452"/>
    <w:rsid w:val="002F3BC2"/>
    <w:rPr>
      <w:rFonts w:ascii="Times New Roman" w:hAnsi="Times New Roman"/>
      <w:b/>
      <w:i/>
      <w:sz w:val="26"/>
      <w:lang w:eastAsia="ru-RU"/>
    </w:rPr>
  </w:style>
  <w:style w:type="character" w:customStyle="1" w:styleId="5020">
    <w:name w:val="Знак Знак502"/>
    <w:locked/>
    <w:rsid w:val="002F3BC2"/>
    <w:rPr>
      <w:b/>
      <w:sz w:val="28"/>
      <w:lang w:val="ru-RU" w:eastAsia="ru-RU"/>
    </w:rPr>
  </w:style>
  <w:style w:type="character" w:customStyle="1" w:styleId="522">
    <w:name w:val="Знак Знак522"/>
    <w:rsid w:val="002F3BC2"/>
    <w:rPr>
      <w:rFonts w:ascii="Arial" w:hAnsi="Arial"/>
      <w:b/>
      <w:i/>
      <w:sz w:val="28"/>
    </w:rPr>
  </w:style>
  <w:style w:type="character" w:customStyle="1" w:styleId="5121">
    <w:name w:val="Знак5 Знак Знак12"/>
    <w:locked/>
    <w:rsid w:val="002F3BC2"/>
    <w:rPr>
      <w:sz w:val="16"/>
      <w:lang w:val="ru-RU" w:eastAsia="ru-RU"/>
    </w:rPr>
  </w:style>
  <w:style w:type="character" w:customStyle="1" w:styleId="624">
    <w:name w:val="Знак6 Знак Знак2"/>
    <w:rsid w:val="002F3BC2"/>
    <w:rPr>
      <w:sz w:val="24"/>
      <w:lang w:val="ru-RU" w:eastAsia="ru-RU"/>
    </w:rPr>
  </w:style>
  <w:style w:type="character" w:customStyle="1" w:styleId="UnresolvedMention">
    <w:name w:val="Unresolved Mention"/>
    <w:semiHidden/>
    <w:rsid w:val="002F3BC2"/>
    <w:rPr>
      <w:color w:val="605E5C"/>
      <w:shd w:val="clear" w:color="auto" w:fill="E1DFDD"/>
    </w:rPr>
  </w:style>
  <w:style w:type="character" w:customStyle="1" w:styleId="203">
    <w:name w:val="Знак Знак203"/>
    <w:rsid w:val="002F3BC2"/>
    <w:rPr>
      <w:rFonts w:ascii="Arial" w:hAnsi="Arial"/>
      <w:sz w:val="22"/>
    </w:rPr>
  </w:style>
  <w:style w:type="paragraph" w:customStyle="1" w:styleId="4f0">
    <w:name w:val="Знак Знак Знак Знак Знак Знак4"/>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F3BC2"/>
    <w:rPr>
      <w:sz w:val="16"/>
      <w:lang w:val="ru-RU" w:eastAsia="ru-RU"/>
    </w:rPr>
  </w:style>
  <w:style w:type="character" w:customStyle="1" w:styleId="1430">
    <w:name w:val="Знак Знак143"/>
    <w:locked/>
    <w:rsid w:val="002F3BC2"/>
    <w:rPr>
      <w:b/>
      <w:sz w:val="27"/>
      <w:lang w:val="ru-RU" w:eastAsia="ru-RU"/>
    </w:rPr>
  </w:style>
  <w:style w:type="character" w:customStyle="1" w:styleId="103">
    <w:name w:val="Знак Знак103"/>
    <w:locked/>
    <w:rsid w:val="002F3BC2"/>
    <w:rPr>
      <w:sz w:val="16"/>
      <w:lang w:val="ru-RU" w:eastAsia="ru-RU"/>
    </w:rPr>
  </w:style>
  <w:style w:type="character" w:customStyle="1" w:styleId="6130">
    <w:name w:val="Знак Знак613"/>
    <w:rsid w:val="002F3BC2"/>
    <w:rPr>
      <w:rFonts w:ascii="Arial" w:hAnsi="Arial"/>
      <w:b/>
      <w:i/>
      <w:sz w:val="28"/>
      <w:lang w:val="ru-RU" w:eastAsia="en-US"/>
    </w:rPr>
  </w:style>
  <w:style w:type="character" w:customStyle="1" w:styleId="1640">
    <w:name w:val="Знак Знак164"/>
    <w:locked/>
    <w:rsid w:val="002F3BC2"/>
    <w:rPr>
      <w:b/>
      <w:caps/>
      <w:sz w:val="24"/>
      <w:lang w:val="ru-RU" w:eastAsia="ru-RU"/>
    </w:rPr>
  </w:style>
  <w:style w:type="character" w:customStyle="1" w:styleId="5b">
    <w:name w:val="Знак Знак Знак5"/>
    <w:rsid w:val="002F3BC2"/>
    <w:rPr>
      <w:rFonts w:ascii="Times New Roman" w:hAnsi="Times New Roman"/>
      <w:b/>
      <w:caps/>
      <w:sz w:val="28"/>
    </w:rPr>
  </w:style>
  <w:style w:type="character" w:customStyle="1" w:styleId="253">
    <w:name w:val="Знак Знак253"/>
    <w:rsid w:val="002F3BC2"/>
    <w:rPr>
      <w:rFonts w:ascii="Times New Roman" w:hAnsi="Times New Roman"/>
      <w:b/>
      <w:sz w:val="28"/>
    </w:rPr>
  </w:style>
  <w:style w:type="character" w:customStyle="1" w:styleId="2230">
    <w:name w:val="Знак Знак223"/>
    <w:rsid w:val="002F3BC2"/>
    <w:rPr>
      <w:rFonts w:ascii="Times New Roman" w:hAnsi="Times New Roman"/>
      <w:sz w:val="24"/>
    </w:rPr>
  </w:style>
  <w:style w:type="character" w:customStyle="1" w:styleId="1930">
    <w:name w:val="Знак Знак193"/>
    <w:rsid w:val="002F3BC2"/>
    <w:rPr>
      <w:rFonts w:ascii="Times New Roman" w:hAnsi="Times New Roman"/>
      <w:sz w:val="16"/>
      <w:lang w:eastAsia="ru-RU"/>
    </w:rPr>
  </w:style>
  <w:style w:type="character" w:customStyle="1" w:styleId="1830">
    <w:name w:val="Знак Знак183"/>
    <w:rsid w:val="002F3BC2"/>
    <w:rPr>
      <w:rFonts w:ascii="Courier New" w:hAnsi="Courier New"/>
    </w:rPr>
  </w:style>
  <w:style w:type="character" w:customStyle="1" w:styleId="1730">
    <w:name w:val="Знак Знак173"/>
    <w:rsid w:val="002F3BC2"/>
    <w:rPr>
      <w:rFonts w:ascii="Times New Roman" w:hAnsi="Times New Roman"/>
      <w:sz w:val="24"/>
    </w:rPr>
  </w:style>
  <w:style w:type="character" w:customStyle="1" w:styleId="1530">
    <w:name w:val="Знак Знак153"/>
    <w:rsid w:val="002F3BC2"/>
    <w:rPr>
      <w:b/>
      <w:sz w:val="28"/>
    </w:rPr>
  </w:style>
  <w:style w:type="character" w:customStyle="1" w:styleId="4130">
    <w:name w:val="Знак Знак413"/>
    <w:locked/>
    <w:rsid w:val="002F3BC2"/>
    <w:rPr>
      <w:rFonts w:ascii="Arial" w:hAnsi="Arial"/>
      <w:b/>
      <w:i/>
      <w:sz w:val="28"/>
      <w:lang w:val="ru-RU" w:eastAsia="en-US"/>
    </w:rPr>
  </w:style>
  <w:style w:type="character" w:customStyle="1" w:styleId="2340">
    <w:name w:val="Знак Знак23 Знак4"/>
    <w:aliases w:val="Знак Знак3 Знак4"/>
    <w:locked/>
    <w:rsid w:val="002F3BC2"/>
    <w:rPr>
      <w:rFonts w:ascii="Tahoma" w:hAnsi="Tahoma"/>
      <w:sz w:val="16"/>
    </w:rPr>
  </w:style>
  <w:style w:type="paragraph" w:customStyle="1" w:styleId="5c">
    <w:name w:val="Знак Знак Знак Знак Знак Знак Знак Знак Знак Знак Знак Знак Знак5"/>
    <w:basedOn w:val="a3"/>
    <w:rsid w:val="002F3BC2"/>
    <w:pPr>
      <w:spacing w:after="160" w:line="240" w:lineRule="exact"/>
    </w:pPr>
    <w:rPr>
      <w:rFonts w:ascii="Verdana" w:hAnsi="Verdana"/>
      <w:lang w:val="en-US" w:eastAsia="en-US"/>
    </w:rPr>
  </w:style>
  <w:style w:type="paragraph" w:customStyle="1" w:styleId="332">
    <w:name w:val="Знак33"/>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F3BC2"/>
    <w:rPr>
      <w:b/>
      <w:caps/>
      <w:sz w:val="24"/>
      <w:lang w:val="ru-RU" w:eastAsia="ru-RU"/>
    </w:rPr>
  </w:style>
  <w:style w:type="character" w:customStyle="1" w:styleId="3ff3">
    <w:name w:val="Без интервала Знак3"/>
    <w:locked/>
    <w:rsid w:val="002F3BC2"/>
    <w:rPr>
      <w:sz w:val="24"/>
      <w:lang w:eastAsia="en-US"/>
    </w:rPr>
  </w:style>
  <w:style w:type="character" w:customStyle="1" w:styleId="1132">
    <w:name w:val="Знак1 Знак Знак13"/>
    <w:locked/>
    <w:rsid w:val="002F3BC2"/>
    <w:rPr>
      <w:rFonts w:ascii="Times New Roman" w:hAnsi="Times New Roman"/>
      <w:sz w:val="24"/>
      <w:lang w:eastAsia="ru-RU"/>
    </w:rPr>
  </w:style>
  <w:style w:type="character" w:customStyle="1" w:styleId="463">
    <w:name w:val="Знак Знак463"/>
    <w:locked/>
    <w:rsid w:val="002F3BC2"/>
    <w:rPr>
      <w:b/>
      <w:sz w:val="27"/>
      <w:lang w:val="ru-RU" w:eastAsia="ru-RU"/>
    </w:rPr>
  </w:style>
  <w:style w:type="character" w:customStyle="1" w:styleId="483">
    <w:name w:val="Знак Знак483"/>
    <w:locked/>
    <w:rsid w:val="002F3BC2"/>
    <w:rPr>
      <w:b/>
      <w:sz w:val="27"/>
      <w:lang w:val="ru-RU" w:eastAsia="ru-RU"/>
    </w:rPr>
  </w:style>
  <w:style w:type="character" w:customStyle="1" w:styleId="443">
    <w:name w:val="Знак Знак443"/>
    <w:locked/>
    <w:rsid w:val="002F3BC2"/>
    <w:rPr>
      <w:sz w:val="24"/>
    </w:rPr>
  </w:style>
  <w:style w:type="character" w:customStyle="1" w:styleId="5130">
    <w:name w:val="Знак Знак513"/>
    <w:locked/>
    <w:rsid w:val="002F3BC2"/>
    <w:rPr>
      <w:b/>
      <w:sz w:val="27"/>
      <w:lang w:val="ru-RU" w:eastAsia="ru-RU"/>
    </w:rPr>
  </w:style>
  <w:style w:type="character" w:customStyle="1" w:styleId="433">
    <w:name w:val="Знак Знак433"/>
    <w:locked/>
    <w:rsid w:val="002F3BC2"/>
    <w:rPr>
      <w:color w:val="000000"/>
      <w:sz w:val="24"/>
      <w:lang w:eastAsia="ru-RU"/>
    </w:rPr>
  </w:style>
  <w:style w:type="character" w:customStyle="1" w:styleId="423">
    <w:name w:val="Знак Знак423"/>
    <w:rsid w:val="002F3BC2"/>
    <w:rPr>
      <w:rFonts w:ascii="Times New Roman" w:hAnsi="Times New Roman"/>
      <w:sz w:val="16"/>
    </w:rPr>
  </w:style>
  <w:style w:type="character" w:customStyle="1" w:styleId="493">
    <w:name w:val="Знак Знак493"/>
    <w:rsid w:val="002F3BC2"/>
    <w:rPr>
      <w:rFonts w:ascii="Times New Roman" w:hAnsi="Times New Roman"/>
      <w:b/>
      <w:caps/>
      <w:sz w:val="24"/>
      <w:lang w:eastAsia="ru-RU"/>
    </w:rPr>
  </w:style>
  <w:style w:type="character" w:customStyle="1" w:styleId="473">
    <w:name w:val="Знак Знак473"/>
    <w:rsid w:val="002F3BC2"/>
    <w:rPr>
      <w:rFonts w:ascii="Times New Roman" w:hAnsi="Times New Roman"/>
      <w:b/>
      <w:sz w:val="27"/>
      <w:lang w:eastAsia="ru-RU"/>
    </w:rPr>
  </w:style>
  <w:style w:type="character" w:customStyle="1" w:styleId="453">
    <w:name w:val="Знак Знак453"/>
    <w:rsid w:val="002F3BC2"/>
    <w:rPr>
      <w:rFonts w:ascii="Times New Roman" w:hAnsi="Times New Roman"/>
      <w:b/>
      <w:i/>
      <w:sz w:val="26"/>
      <w:lang w:eastAsia="ru-RU"/>
    </w:rPr>
  </w:style>
  <w:style w:type="character" w:customStyle="1" w:styleId="503">
    <w:name w:val="Знак Знак503"/>
    <w:locked/>
    <w:rsid w:val="002F3BC2"/>
    <w:rPr>
      <w:b/>
      <w:sz w:val="28"/>
      <w:lang w:val="ru-RU" w:eastAsia="ru-RU"/>
    </w:rPr>
  </w:style>
  <w:style w:type="character" w:customStyle="1" w:styleId="523">
    <w:name w:val="Знак Знак523"/>
    <w:rsid w:val="002F3BC2"/>
    <w:rPr>
      <w:rFonts w:ascii="Arial" w:hAnsi="Arial"/>
      <w:b/>
      <w:i/>
      <w:sz w:val="28"/>
    </w:rPr>
  </w:style>
  <w:style w:type="character" w:customStyle="1" w:styleId="5131">
    <w:name w:val="Знак5 Знак Знак13"/>
    <w:locked/>
    <w:rsid w:val="002F3BC2"/>
    <w:rPr>
      <w:sz w:val="16"/>
      <w:lang w:val="ru-RU" w:eastAsia="ru-RU"/>
    </w:rPr>
  </w:style>
  <w:style w:type="character" w:customStyle="1" w:styleId="632">
    <w:name w:val="Знак6 Знак Знак3"/>
    <w:rsid w:val="002F3BC2"/>
    <w:rPr>
      <w:sz w:val="24"/>
      <w:lang w:val="ru-RU" w:eastAsia="ru-RU"/>
    </w:rPr>
  </w:style>
  <w:style w:type="paragraph" w:customStyle="1" w:styleId="5d">
    <w:name w:val="Знак Знак Знак Знак Знак Знак5"/>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F3BC2"/>
    <w:rPr>
      <w:sz w:val="16"/>
      <w:lang w:val="ru-RU" w:eastAsia="ru-RU"/>
    </w:rPr>
  </w:style>
  <w:style w:type="character" w:customStyle="1" w:styleId="1440">
    <w:name w:val="Знак Знак144"/>
    <w:locked/>
    <w:rsid w:val="002F3BC2"/>
    <w:rPr>
      <w:b/>
      <w:sz w:val="27"/>
      <w:lang w:val="ru-RU" w:eastAsia="ru-RU"/>
    </w:rPr>
  </w:style>
  <w:style w:type="character" w:customStyle="1" w:styleId="104">
    <w:name w:val="Знак Знак104"/>
    <w:locked/>
    <w:rsid w:val="002F3BC2"/>
    <w:rPr>
      <w:sz w:val="16"/>
      <w:lang w:val="ru-RU" w:eastAsia="ru-RU"/>
    </w:rPr>
  </w:style>
  <w:style w:type="character" w:customStyle="1" w:styleId="6140">
    <w:name w:val="Знак Знак614"/>
    <w:rsid w:val="002F3BC2"/>
    <w:rPr>
      <w:rFonts w:ascii="Arial" w:hAnsi="Arial"/>
      <w:b/>
      <w:i/>
      <w:sz w:val="28"/>
      <w:lang w:val="ru-RU" w:eastAsia="en-US"/>
    </w:rPr>
  </w:style>
  <w:style w:type="character" w:customStyle="1" w:styleId="165">
    <w:name w:val="Знак Знак165"/>
    <w:locked/>
    <w:rsid w:val="002F3BC2"/>
    <w:rPr>
      <w:b/>
      <w:caps/>
      <w:sz w:val="24"/>
      <w:lang w:val="ru-RU" w:eastAsia="ru-RU"/>
    </w:rPr>
  </w:style>
  <w:style w:type="character" w:customStyle="1" w:styleId="6d">
    <w:name w:val="Знак Знак Знак6"/>
    <w:rsid w:val="002F3BC2"/>
    <w:rPr>
      <w:rFonts w:ascii="Times New Roman" w:hAnsi="Times New Roman"/>
      <w:b/>
      <w:caps/>
      <w:sz w:val="28"/>
    </w:rPr>
  </w:style>
  <w:style w:type="character" w:customStyle="1" w:styleId="254">
    <w:name w:val="Знак Знак254"/>
    <w:rsid w:val="002F3BC2"/>
    <w:rPr>
      <w:rFonts w:ascii="Times New Roman" w:hAnsi="Times New Roman"/>
      <w:b/>
      <w:sz w:val="28"/>
    </w:rPr>
  </w:style>
  <w:style w:type="character" w:customStyle="1" w:styleId="2240">
    <w:name w:val="Знак Знак224"/>
    <w:rsid w:val="002F3BC2"/>
    <w:rPr>
      <w:rFonts w:ascii="Times New Roman" w:hAnsi="Times New Roman"/>
      <w:sz w:val="24"/>
    </w:rPr>
  </w:style>
  <w:style w:type="character" w:customStyle="1" w:styleId="204">
    <w:name w:val="Знак Знак204"/>
    <w:rsid w:val="002F3BC2"/>
    <w:rPr>
      <w:rFonts w:ascii="Arial" w:hAnsi="Arial"/>
      <w:sz w:val="22"/>
    </w:rPr>
  </w:style>
  <w:style w:type="character" w:customStyle="1" w:styleId="194">
    <w:name w:val="Знак Знак194"/>
    <w:rsid w:val="002F3BC2"/>
    <w:rPr>
      <w:rFonts w:ascii="Times New Roman" w:hAnsi="Times New Roman"/>
      <w:sz w:val="16"/>
      <w:lang w:eastAsia="ru-RU"/>
    </w:rPr>
  </w:style>
  <w:style w:type="character" w:customStyle="1" w:styleId="184">
    <w:name w:val="Знак Знак184"/>
    <w:rsid w:val="002F3BC2"/>
    <w:rPr>
      <w:rFonts w:ascii="Courier New" w:hAnsi="Courier New"/>
    </w:rPr>
  </w:style>
  <w:style w:type="character" w:customStyle="1" w:styleId="1740">
    <w:name w:val="Знак Знак174"/>
    <w:rsid w:val="002F3BC2"/>
    <w:rPr>
      <w:rFonts w:ascii="Times New Roman" w:hAnsi="Times New Roman"/>
      <w:sz w:val="24"/>
    </w:rPr>
  </w:style>
  <w:style w:type="character" w:customStyle="1" w:styleId="154">
    <w:name w:val="Знак Знак154"/>
    <w:rsid w:val="002F3BC2"/>
    <w:rPr>
      <w:b/>
      <w:sz w:val="28"/>
    </w:rPr>
  </w:style>
  <w:style w:type="character" w:customStyle="1" w:styleId="4140">
    <w:name w:val="Знак Знак414"/>
    <w:locked/>
    <w:rsid w:val="002F3BC2"/>
    <w:rPr>
      <w:rFonts w:ascii="Arial" w:hAnsi="Arial"/>
      <w:b/>
      <w:i/>
      <w:sz w:val="28"/>
      <w:lang w:val="ru-RU" w:eastAsia="en-US"/>
    </w:rPr>
  </w:style>
  <w:style w:type="character" w:customStyle="1" w:styleId="235">
    <w:name w:val="Знак Знак23 Знак5"/>
    <w:aliases w:val="Знак Знак3 Знак5"/>
    <w:locked/>
    <w:rsid w:val="002F3BC2"/>
    <w:rPr>
      <w:rFonts w:ascii="Tahoma" w:hAnsi="Tahoma"/>
      <w:sz w:val="16"/>
    </w:rPr>
  </w:style>
  <w:style w:type="paragraph" w:customStyle="1" w:styleId="6e">
    <w:name w:val="Знак Знак Знак Знак Знак Знак Знак Знак Знак Знак Знак Знак Знак6"/>
    <w:basedOn w:val="a3"/>
    <w:rsid w:val="002F3BC2"/>
    <w:pPr>
      <w:spacing w:after="160" w:line="240" w:lineRule="exact"/>
    </w:pPr>
    <w:rPr>
      <w:rFonts w:ascii="Verdana" w:hAnsi="Verdana"/>
      <w:lang w:val="en-US" w:eastAsia="en-US"/>
    </w:rPr>
  </w:style>
  <w:style w:type="paragraph" w:customStyle="1" w:styleId="344">
    <w:name w:val="Знак34"/>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F3BC2"/>
    <w:rPr>
      <w:b/>
      <w:caps/>
      <w:sz w:val="24"/>
      <w:lang w:val="ru-RU" w:eastAsia="ru-RU"/>
    </w:rPr>
  </w:style>
  <w:style w:type="character" w:customStyle="1" w:styleId="4f1">
    <w:name w:val="Без интервала Знак4"/>
    <w:locked/>
    <w:rsid w:val="002F3BC2"/>
    <w:rPr>
      <w:sz w:val="24"/>
      <w:lang w:eastAsia="en-US"/>
    </w:rPr>
  </w:style>
  <w:style w:type="character" w:customStyle="1" w:styleId="1142">
    <w:name w:val="Знак1 Знак Знак14"/>
    <w:locked/>
    <w:rsid w:val="002F3BC2"/>
    <w:rPr>
      <w:rFonts w:ascii="Times New Roman" w:hAnsi="Times New Roman"/>
      <w:sz w:val="24"/>
      <w:lang w:eastAsia="ru-RU"/>
    </w:rPr>
  </w:style>
  <w:style w:type="character" w:customStyle="1" w:styleId="464">
    <w:name w:val="Знак Знак464"/>
    <w:locked/>
    <w:rsid w:val="002F3BC2"/>
    <w:rPr>
      <w:b/>
      <w:sz w:val="27"/>
      <w:lang w:val="ru-RU" w:eastAsia="ru-RU"/>
    </w:rPr>
  </w:style>
  <w:style w:type="character" w:customStyle="1" w:styleId="484">
    <w:name w:val="Знак Знак484"/>
    <w:locked/>
    <w:rsid w:val="002F3BC2"/>
    <w:rPr>
      <w:b/>
      <w:sz w:val="27"/>
      <w:lang w:val="ru-RU" w:eastAsia="ru-RU"/>
    </w:rPr>
  </w:style>
  <w:style w:type="character" w:customStyle="1" w:styleId="444">
    <w:name w:val="Знак Знак444"/>
    <w:locked/>
    <w:rsid w:val="002F3BC2"/>
    <w:rPr>
      <w:sz w:val="24"/>
    </w:rPr>
  </w:style>
  <w:style w:type="character" w:customStyle="1" w:styleId="5140">
    <w:name w:val="Знак Знак514"/>
    <w:locked/>
    <w:rsid w:val="002F3BC2"/>
    <w:rPr>
      <w:b/>
      <w:sz w:val="27"/>
      <w:lang w:val="ru-RU" w:eastAsia="ru-RU"/>
    </w:rPr>
  </w:style>
  <w:style w:type="character" w:customStyle="1" w:styleId="434">
    <w:name w:val="Знак Знак434"/>
    <w:locked/>
    <w:rsid w:val="002F3BC2"/>
    <w:rPr>
      <w:color w:val="000000"/>
      <w:sz w:val="24"/>
      <w:lang w:eastAsia="ru-RU"/>
    </w:rPr>
  </w:style>
  <w:style w:type="character" w:customStyle="1" w:styleId="424">
    <w:name w:val="Знак Знак424"/>
    <w:rsid w:val="002F3BC2"/>
    <w:rPr>
      <w:rFonts w:ascii="Times New Roman" w:hAnsi="Times New Roman"/>
      <w:sz w:val="16"/>
    </w:rPr>
  </w:style>
  <w:style w:type="character" w:customStyle="1" w:styleId="494">
    <w:name w:val="Знак Знак494"/>
    <w:rsid w:val="002F3BC2"/>
    <w:rPr>
      <w:rFonts w:ascii="Times New Roman" w:hAnsi="Times New Roman"/>
      <w:b/>
      <w:caps/>
      <w:sz w:val="24"/>
      <w:lang w:eastAsia="ru-RU"/>
    </w:rPr>
  </w:style>
  <w:style w:type="character" w:customStyle="1" w:styleId="474">
    <w:name w:val="Знак Знак474"/>
    <w:rsid w:val="002F3BC2"/>
    <w:rPr>
      <w:rFonts w:ascii="Times New Roman" w:hAnsi="Times New Roman"/>
      <w:b/>
      <w:sz w:val="27"/>
      <w:lang w:eastAsia="ru-RU"/>
    </w:rPr>
  </w:style>
  <w:style w:type="character" w:customStyle="1" w:styleId="454">
    <w:name w:val="Знак Знак454"/>
    <w:rsid w:val="002F3BC2"/>
    <w:rPr>
      <w:rFonts w:ascii="Times New Roman" w:hAnsi="Times New Roman"/>
      <w:b/>
      <w:i/>
      <w:sz w:val="26"/>
      <w:lang w:eastAsia="ru-RU"/>
    </w:rPr>
  </w:style>
  <w:style w:type="character" w:customStyle="1" w:styleId="552">
    <w:name w:val="Знак5 Знак Знак5"/>
    <w:locked/>
    <w:rsid w:val="002F3BC2"/>
    <w:rPr>
      <w:sz w:val="16"/>
    </w:rPr>
  </w:style>
  <w:style w:type="character" w:customStyle="1" w:styleId="504">
    <w:name w:val="Знак Знак504"/>
    <w:locked/>
    <w:rsid w:val="002F3BC2"/>
    <w:rPr>
      <w:b/>
      <w:sz w:val="28"/>
      <w:lang w:val="ru-RU" w:eastAsia="ru-RU"/>
    </w:rPr>
  </w:style>
  <w:style w:type="character" w:customStyle="1" w:styleId="524">
    <w:name w:val="Знак Знак524"/>
    <w:rsid w:val="002F3BC2"/>
    <w:rPr>
      <w:rFonts w:ascii="Arial" w:hAnsi="Arial"/>
      <w:b/>
      <w:i/>
      <w:sz w:val="28"/>
    </w:rPr>
  </w:style>
  <w:style w:type="character" w:customStyle="1" w:styleId="5141">
    <w:name w:val="Знак5 Знак Знак14"/>
    <w:locked/>
    <w:rsid w:val="002F3BC2"/>
    <w:rPr>
      <w:sz w:val="16"/>
      <w:lang w:val="ru-RU" w:eastAsia="ru-RU"/>
    </w:rPr>
  </w:style>
  <w:style w:type="character" w:customStyle="1" w:styleId="642">
    <w:name w:val="Знак6 Знак Знак4"/>
    <w:rsid w:val="002F3BC2"/>
    <w:rPr>
      <w:sz w:val="24"/>
      <w:lang w:val="ru-RU" w:eastAsia="ru-RU"/>
    </w:rPr>
  </w:style>
  <w:style w:type="character" w:customStyle="1" w:styleId="205">
    <w:name w:val="Знак Знак205"/>
    <w:rsid w:val="002F3BC2"/>
    <w:rPr>
      <w:rFonts w:ascii="Arial" w:hAnsi="Arial"/>
      <w:sz w:val="22"/>
    </w:rPr>
  </w:style>
  <w:style w:type="character" w:customStyle="1" w:styleId="206">
    <w:name w:val="Знак Знак206"/>
    <w:rsid w:val="002F3BC2"/>
    <w:rPr>
      <w:rFonts w:ascii="Arial" w:hAnsi="Arial"/>
      <w:sz w:val="22"/>
    </w:rPr>
  </w:style>
  <w:style w:type="paragraph" w:customStyle="1" w:styleId="6f">
    <w:name w:val="Знак Знак Знак Знак Знак Знак6"/>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F3BC2"/>
    <w:rPr>
      <w:sz w:val="16"/>
      <w:lang w:val="ru-RU" w:eastAsia="ru-RU"/>
    </w:rPr>
  </w:style>
  <w:style w:type="character" w:customStyle="1" w:styleId="1450">
    <w:name w:val="Знак Знак145"/>
    <w:locked/>
    <w:rsid w:val="002F3BC2"/>
    <w:rPr>
      <w:b/>
      <w:sz w:val="27"/>
      <w:lang w:val="ru-RU" w:eastAsia="ru-RU"/>
    </w:rPr>
  </w:style>
  <w:style w:type="character" w:customStyle="1" w:styleId="105">
    <w:name w:val="Знак Знак105"/>
    <w:locked/>
    <w:rsid w:val="002F3BC2"/>
    <w:rPr>
      <w:sz w:val="16"/>
      <w:lang w:val="ru-RU" w:eastAsia="ru-RU"/>
    </w:rPr>
  </w:style>
  <w:style w:type="character" w:customStyle="1" w:styleId="6150">
    <w:name w:val="Знак Знак615"/>
    <w:rsid w:val="002F3BC2"/>
    <w:rPr>
      <w:rFonts w:ascii="Arial" w:hAnsi="Arial"/>
      <w:b/>
      <w:i/>
      <w:sz w:val="28"/>
      <w:lang w:val="ru-RU" w:eastAsia="en-US"/>
    </w:rPr>
  </w:style>
  <w:style w:type="character" w:customStyle="1" w:styleId="166">
    <w:name w:val="Знак Знак166"/>
    <w:locked/>
    <w:rsid w:val="002F3BC2"/>
    <w:rPr>
      <w:b/>
      <w:caps/>
      <w:sz w:val="24"/>
      <w:lang w:val="ru-RU" w:eastAsia="ru-RU"/>
    </w:rPr>
  </w:style>
  <w:style w:type="character" w:customStyle="1" w:styleId="78">
    <w:name w:val="Знак Знак Знак7"/>
    <w:rsid w:val="002F3BC2"/>
    <w:rPr>
      <w:rFonts w:ascii="Times New Roman" w:hAnsi="Times New Roman"/>
      <w:b/>
      <w:caps/>
      <w:sz w:val="28"/>
    </w:rPr>
  </w:style>
  <w:style w:type="character" w:customStyle="1" w:styleId="255">
    <w:name w:val="Знак Знак255"/>
    <w:rsid w:val="002F3BC2"/>
    <w:rPr>
      <w:rFonts w:ascii="Times New Roman" w:hAnsi="Times New Roman"/>
      <w:b/>
      <w:sz w:val="28"/>
    </w:rPr>
  </w:style>
  <w:style w:type="character" w:customStyle="1" w:styleId="2250">
    <w:name w:val="Знак Знак225"/>
    <w:rsid w:val="002F3BC2"/>
    <w:rPr>
      <w:rFonts w:ascii="Times New Roman" w:hAnsi="Times New Roman"/>
      <w:sz w:val="24"/>
    </w:rPr>
  </w:style>
  <w:style w:type="character" w:customStyle="1" w:styleId="195">
    <w:name w:val="Знак Знак195"/>
    <w:rsid w:val="002F3BC2"/>
    <w:rPr>
      <w:rFonts w:ascii="Times New Roman" w:hAnsi="Times New Roman"/>
      <w:sz w:val="16"/>
      <w:lang w:eastAsia="ru-RU"/>
    </w:rPr>
  </w:style>
  <w:style w:type="character" w:customStyle="1" w:styleId="185">
    <w:name w:val="Знак Знак185"/>
    <w:rsid w:val="002F3BC2"/>
    <w:rPr>
      <w:rFonts w:ascii="Courier New" w:hAnsi="Courier New"/>
    </w:rPr>
  </w:style>
  <w:style w:type="character" w:customStyle="1" w:styleId="175">
    <w:name w:val="Знак Знак175"/>
    <w:rsid w:val="002F3BC2"/>
    <w:rPr>
      <w:rFonts w:ascii="Times New Roman" w:hAnsi="Times New Roman"/>
      <w:sz w:val="24"/>
    </w:rPr>
  </w:style>
  <w:style w:type="character" w:customStyle="1" w:styleId="155">
    <w:name w:val="Знак Знак155"/>
    <w:rsid w:val="002F3BC2"/>
    <w:rPr>
      <w:b/>
      <w:sz w:val="28"/>
    </w:rPr>
  </w:style>
  <w:style w:type="character" w:customStyle="1" w:styleId="4150">
    <w:name w:val="Знак Знак415"/>
    <w:locked/>
    <w:rsid w:val="002F3BC2"/>
    <w:rPr>
      <w:rFonts w:ascii="Arial" w:hAnsi="Arial"/>
      <w:b/>
      <w:i/>
      <w:sz w:val="28"/>
      <w:lang w:val="ru-RU" w:eastAsia="en-US"/>
    </w:rPr>
  </w:style>
  <w:style w:type="character" w:customStyle="1" w:styleId="236">
    <w:name w:val="Знак Знак23 Знак6"/>
    <w:aliases w:val="Знак Знак3 Знак6"/>
    <w:locked/>
    <w:rsid w:val="002F3BC2"/>
    <w:rPr>
      <w:rFonts w:ascii="Tahoma" w:hAnsi="Tahoma"/>
      <w:sz w:val="16"/>
    </w:rPr>
  </w:style>
  <w:style w:type="paragraph" w:customStyle="1" w:styleId="7a">
    <w:name w:val="Знак Знак Знак Знак Знак Знак Знак Знак Знак Знак Знак Знак Знак7"/>
    <w:basedOn w:val="a3"/>
    <w:rsid w:val="002F3BC2"/>
    <w:pPr>
      <w:spacing w:after="160" w:line="240" w:lineRule="exact"/>
    </w:pPr>
    <w:rPr>
      <w:rFonts w:ascii="Verdana" w:hAnsi="Verdana"/>
      <w:lang w:val="en-US" w:eastAsia="en-US"/>
    </w:rPr>
  </w:style>
  <w:style w:type="paragraph" w:customStyle="1" w:styleId="354">
    <w:name w:val="Знак35"/>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F3BC2"/>
    <w:rPr>
      <w:b/>
      <w:caps/>
      <w:sz w:val="24"/>
      <w:lang w:val="ru-RU" w:eastAsia="ru-RU"/>
    </w:rPr>
  </w:style>
  <w:style w:type="character" w:customStyle="1" w:styleId="5e">
    <w:name w:val="Без интервала Знак5"/>
    <w:locked/>
    <w:rsid w:val="002F3BC2"/>
    <w:rPr>
      <w:sz w:val="24"/>
      <w:lang w:eastAsia="en-US"/>
    </w:rPr>
  </w:style>
  <w:style w:type="character" w:customStyle="1" w:styleId="1152">
    <w:name w:val="Знак1 Знак Знак15"/>
    <w:locked/>
    <w:rsid w:val="002F3BC2"/>
    <w:rPr>
      <w:rFonts w:ascii="Times New Roman" w:hAnsi="Times New Roman"/>
      <w:sz w:val="24"/>
      <w:lang w:eastAsia="ru-RU"/>
    </w:rPr>
  </w:style>
  <w:style w:type="character" w:customStyle="1" w:styleId="465">
    <w:name w:val="Знак Знак465"/>
    <w:locked/>
    <w:rsid w:val="002F3BC2"/>
    <w:rPr>
      <w:b/>
      <w:sz w:val="27"/>
      <w:lang w:val="ru-RU" w:eastAsia="ru-RU"/>
    </w:rPr>
  </w:style>
  <w:style w:type="character" w:customStyle="1" w:styleId="485">
    <w:name w:val="Знак Знак485"/>
    <w:locked/>
    <w:rsid w:val="002F3BC2"/>
    <w:rPr>
      <w:b/>
      <w:sz w:val="27"/>
      <w:lang w:val="ru-RU" w:eastAsia="ru-RU"/>
    </w:rPr>
  </w:style>
  <w:style w:type="character" w:customStyle="1" w:styleId="445">
    <w:name w:val="Знак Знак445"/>
    <w:locked/>
    <w:rsid w:val="002F3BC2"/>
    <w:rPr>
      <w:sz w:val="24"/>
    </w:rPr>
  </w:style>
  <w:style w:type="character" w:customStyle="1" w:styleId="5150">
    <w:name w:val="Знак Знак515"/>
    <w:locked/>
    <w:rsid w:val="002F3BC2"/>
    <w:rPr>
      <w:b/>
      <w:sz w:val="27"/>
      <w:lang w:val="ru-RU" w:eastAsia="ru-RU"/>
    </w:rPr>
  </w:style>
  <w:style w:type="character" w:customStyle="1" w:styleId="435">
    <w:name w:val="Знак Знак435"/>
    <w:locked/>
    <w:rsid w:val="002F3BC2"/>
    <w:rPr>
      <w:color w:val="000000"/>
      <w:sz w:val="24"/>
      <w:lang w:eastAsia="ru-RU"/>
    </w:rPr>
  </w:style>
  <w:style w:type="character" w:customStyle="1" w:styleId="425">
    <w:name w:val="Знак Знак425"/>
    <w:rsid w:val="002F3BC2"/>
    <w:rPr>
      <w:rFonts w:ascii="Times New Roman" w:hAnsi="Times New Roman"/>
      <w:sz w:val="16"/>
    </w:rPr>
  </w:style>
  <w:style w:type="character" w:customStyle="1" w:styleId="495">
    <w:name w:val="Знак Знак495"/>
    <w:rsid w:val="002F3BC2"/>
    <w:rPr>
      <w:rFonts w:ascii="Times New Roman" w:hAnsi="Times New Roman"/>
      <w:b/>
      <w:caps/>
      <w:sz w:val="24"/>
      <w:lang w:eastAsia="ru-RU"/>
    </w:rPr>
  </w:style>
  <w:style w:type="character" w:customStyle="1" w:styleId="475">
    <w:name w:val="Знак Знак475"/>
    <w:rsid w:val="002F3BC2"/>
    <w:rPr>
      <w:rFonts w:ascii="Times New Roman" w:hAnsi="Times New Roman"/>
      <w:b/>
      <w:sz w:val="27"/>
      <w:lang w:eastAsia="ru-RU"/>
    </w:rPr>
  </w:style>
  <w:style w:type="character" w:customStyle="1" w:styleId="455">
    <w:name w:val="Знак Знак455"/>
    <w:rsid w:val="002F3BC2"/>
    <w:rPr>
      <w:rFonts w:ascii="Times New Roman" w:hAnsi="Times New Roman"/>
      <w:b/>
      <w:i/>
      <w:sz w:val="26"/>
      <w:lang w:eastAsia="ru-RU"/>
    </w:rPr>
  </w:style>
  <w:style w:type="character" w:customStyle="1" w:styleId="562">
    <w:name w:val="Знак5 Знак Знак6"/>
    <w:locked/>
    <w:rsid w:val="002F3BC2"/>
    <w:rPr>
      <w:sz w:val="16"/>
    </w:rPr>
  </w:style>
  <w:style w:type="character" w:customStyle="1" w:styleId="505">
    <w:name w:val="Знак Знак505"/>
    <w:locked/>
    <w:rsid w:val="002F3BC2"/>
    <w:rPr>
      <w:b/>
      <w:sz w:val="28"/>
      <w:lang w:val="ru-RU" w:eastAsia="ru-RU"/>
    </w:rPr>
  </w:style>
  <w:style w:type="character" w:customStyle="1" w:styleId="525">
    <w:name w:val="Знак Знак525"/>
    <w:rsid w:val="002F3BC2"/>
    <w:rPr>
      <w:rFonts w:ascii="Arial" w:hAnsi="Arial"/>
      <w:b/>
      <w:i/>
      <w:sz w:val="28"/>
    </w:rPr>
  </w:style>
  <w:style w:type="character" w:customStyle="1" w:styleId="5151">
    <w:name w:val="Знак5 Знак Знак15"/>
    <w:locked/>
    <w:rsid w:val="002F3BC2"/>
    <w:rPr>
      <w:sz w:val="16"/>
      <w:lang w:val="ru-RU" w:eastAsia="ru-RU"/>
    </w:rPr>
  </w:style>
  <w:style w:type="character" w:customStyle="1" w:styleId="652">
    <w:name w:val="Знак6 Знак Знак5"/>
    <w:rsid w:val="002F3BC2"/>
    <w:rPr>
      <w:sz w:val="24"/>
      <w:lang w:val="ru-RU" w:eastAsia="ru-RU"/>
    </w:rPr>
  </w:style>
  <w:style w:type="character" w:customStyle="1" w:styleId="207">
    <w:name w:val="Знак Знак207"/>
    <w:rsid w:val="002F3BC2"/>
    <w:rPr>
      <w:rFonts w:ascii="Arial" w:hAnsi="Arial"/>
      <w:sz w:val="22"/>
    </w:rPr>
  </w:style>
  <w:style w:type="character" w:customStyle="1" w:styleId="208">
    <w:name w:val="Знак Знак208"/>
    <w:rsid w:val="002F3BC2"/>
    <w:rPr>
      <w:rFonts w:ascii="Arial" w:hAnsi="Arial"/>
      <w:sz w:val="22"/>
    </w:rPr>
  </w:style>
  <w:style w:type="character" w:customStyle="1" w:styleId="209">
    <w:name w:val="Знак Знак209"/>
    <w:rsid w:val="002F3BC2"/>
    <w:rPr>
      <w:rFonts w:ascii="Arial" w:hAnsi="Arial"/>
      <w:sz w:val="22"/>
    </w:rPr>
  </w:style>
  <w:style w:type="character" w:customStyle="1" w:styleId="616">
    <w:name w:val="Знак Знак616"/>
    <w:rsid w:val="002F3BC2"/>
    <w:rPr>
      <w:rFonts w:ascii="Calibri" w:hAnsi="Calibri"/>
      <w:i/>
      <w:sz w:val="24"/>
    </w:rPr>
  </w:style>
  <w:style w:type="paragraph" w:customStyle="1" w:styleId="7b">
    <w:name w:val="Знак Знак Знак Знак Знак Знак7"/>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F3BC2"/>
    <w:rPr>
      <w:sz w:val="16"/>
      <w:lang w:val="ru-RU" w:eastAsia="ru-RU"/>
    </w:rPr>
  </w:style>
  <w:style w:type="character" w:customStyle="1" w:styleId="1460">
    <w:name w:val="Знак Знак146"/>
    <w:locked/>
    <w:rsid w:val="002F3BC2"/>
    <w:rPr>
      <w:b/>
      <w:sz w:val="27"/>
      <w:lang w:val="ru-RU" w:eastAsia="ru-RU"/>
    </w:rPr>
  </w:style>
  <w:style w:type="character" w:customStyle="1" w:styleId="106">
    <w:name w:val="Знак Знак106"/>
    <w:locked/>
    <w:rsid w:val="002F3BC2"/>
    <w:rPr>
      <w:sz w:val="16"/>
      <w:lang w:val="ru-RU" w:eastAsia="ru-RU"/>
    </w:rPr>
  </w:style>
  <w:style w:type="character" w:customStyle="1" w:styleId="167">
    <w:name w:val="Знак Знак167"/>
    <w:locked/>
    <w:rsid w:val="002F3BC2"/>
    <w:rPr>
      <w:b/>
      <w:caps/>
      <w:sz w:val="24"/>
      <w:lang w:val="ru-RU" w:eastAsia="ru-RU"/>
    </w:rPr>
  </w:style>
  <w:style w:type="character" w:customStyle="1" w:styleId="84">
    <w:name w:val="Знак Знак Знак8"/>
    <w:rsid w:val="002F3BC2"/>
    <w:rPr>
      <w:rFonts w:ascii="Times New Roman" w:hAnsi="Times New Roman"/>
      <w:b/>
      <w:caps/>
      <w:sz w:val="28"/>
    </w:rPr>
  </w:style>
  <w:style w:type="character" w:customStyle="1" w:styleId="256">
    <w:name w:val="Знак Знак256"/>
    <w:rsid w:val="002F3BC2"/>
    <w:rPr>
      <w:rFonts w:ascii="Times New Roman" w:hAnsi="Times New Roman"/>
      <w:b/>
      <w:sz w:val="28"/>
    </w:rPr>
  </w:style>
  <w:style w:type="character" w:customStyle="1" w:styleId="2260">
    <w:name w:val="Знак Знак226"/>
    <w:rsid w:val="002F3BC2"/>
    <w:rPr>
      <w:rFonts w:ascii="Times New Roman" w:hAnsi="Times New Roman"/>
      <w:sz w:val="24"/>
    </w:rPr>
  </w:style>
  <w:style w:type="character" w:customStyle="1" w:styleId="196">
    <w:name w:val="Знак Знак196"/>
    <w:rsid w:val="002F3BC2"/>
    <w:rPr>
      <w:rFonts w:ascii="Times New Roman" w:hAnsi="Times New Roman"/>
      <w:sz w:val="16"/>
      <w:lang w:eastAsia="ru-RU"/>
    </w:rPr>
  </w:style>
  <w:style w:type="character" w:customStyle="1" w:styleId="186">
    <w:name w:val="Знак Знак186"/>
    <w:rsid w:val="002F3BC2"/>
    <w:rPr>
      <w:rFonts w:ascii="Courier New" w:hAnsi="Courier New"/>
    </w:rPr>
  </w:style>
  <w:style w:type="character" w:customStyle="1" w:styleId="176">
    <w:name w:val="Знак Знак176"/>
    <w:rsid w:val="002F3BC2"/>
    <w:rPr>
      <w:rFonts w:ascii="Times New Roman" w:hAnsi="Times New Roman"/>
      <w:sz w:val="24"/>
    </w:rPr>
  </w:style>
  <w:style w:type="character" w:customStyle="1" w:styleId="156">
    <w:name w:val="Знак Знак156"/>
    <w:rsid w:val="002F3BC2"/>
    <w:rPr>
      <w:b/>
      <w:sz w:val="28"/>
    </w:rPr>
  </w:style>
  <w:style w:type="character" w:customStyle="1" w:styleId="4160">
    <w:name w:val="Знак Знак416"/>
    <w:locked/>
    <w:rsid w:val="002F3BC2"/>
    <w:rPr>
      <w:rFonts w:ascii="Arial" w:hAnsi="Arial"/>
      <w:b/>
      <w:i/>
      <w:sz w:val="28"/>
      <w:lang w:val="ru-RU" w:eastAsia="en-US"/>
    </w:rPr>
  </w:style>
  <w:style w:type="character" w:customStyle="1" w:styleId="237">
    <w:name w:val="Знак Знак23 Знак7"/>
    <w:aliases w:val="Знак Знак3 Знак7"/>
    <w:locked/>
    <w:rsid w:val="002F3BC2"/>
    <w:rPr>
      <w:rFonts w:ascii="Tahoma" w:hAnsi="Tahoma"/>
      <w:sz w:val="16"/>
    </w:rPr>
  </w:style>
  <w:style w:type="paragraph" w:customStyle="1" w:styleId="86">
    <w:name w:val="Знак Знак Знак Знак Знак Знак Знак Знак Знак Знак Знак Знак Знак8"/>
    <w:basedOn w:val="a3"/>
    <w:rsid w:val="002F3BC2"/>
    <w:pPr>
      <w:spacing w:after="160" w:line="240" w:lineRule="exact"/>
    </w:pPr>
    <w:rPr>
      <w:rFonts w:ascii="Verdana" w:hAnsi="Verdana"/>
      <w:lang w:val="en-US" w:eastAsia="en-US"/>
    </w:rPr>
  </w:style>
  <w:style w:type="paragraph" w:customStyle="1" w:styleId="362">
    <w:name w:val="Знак36"/>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F3BC2"/>
    <w:rPr>
      <w:b/>
      <w:caps/>
      <w:sz w:val="24"/>
      <w:lang w:val="ru-RU" w:eastAsia="ru-RU"/>
    </w:rPr>
  </w:style>
  <w:style w:type="character" w:customStyle="1" w:styleId="6f0">
    <w:name w:val="Без интервала Знак6"/>
    <w:locked/>
    <w:rsid w:val="002F3BC2"/>
    <w:rPr>
      <w:rFonts w:ascii="Times New Roman" w:hAnsi="Times New Roman"/>
      <w:sz w:val="22"/>
    </w:rPr>
  </w:style>
  <w:style w:type="character" w:customStyle="1" w:styleId="466">
    <w:name w:val="Знак Знак466"/>
    <w:locked/>
    <w:rsid w:val="002F3BC2"/>
    <w:rPr>
      <w:b/>
      <w:sz w:val="27"/>
      <w:lang w:val="ru-RU" w:eastAsia="ru-RU"/>
    </w:rPr>
  </w:style>
  <w:style w:type="character" w:customStyle="1" w:styleId="486">
    <w:name w:val="Знак Знак486"/>
    <w:locked/>
    <w:rsid w:val="002F3BC2"/>
    <w:rPr>
      <w:b/>
      <w:sz w:val="27"/>
      <w:lang w:val="ru-RU" w:eastAsia="ru-RU"/>
    </w:rPr>
  </w:style>
  <w:style w:type="character" w:customStyle="1" w:styleId="446">
    <w:name w:val="Знак Знак446"/>
    <w:locked/>
    <w:rsid w:val="002F3BC2"/>
    <w:rPr>
      <w:sz w:val="24"/>
    </w:rPr>
  </w:style>
  <w:style w:type="character" w:customStyle="1" w:styleId="5160">
    <w:name w:val="Знак Знак516"/>
    <w:locked/>
    <w:rsid w:val="002F3BC2"/>
    <w:rPr>
      <w:b/>
      <w:sz w:val="27"/>
      <w:lang w:val="ru-RU" w:eastAsia="ru-RU"/>
    </w:rPr>
  </w:style>
  <w:style w:type="character" w:customStyle="1" w:styleId="436">
    <w:name w:val="Знак Знак436"/>
    <w:locked/>
    <w:rsid w:val="002F3BC2"/>
    <w:rPr>
      <w:color w:val="000000"/>
      <w:sz w:val="24"/>
      <w:lang w:eastAsia="ru-RU"/>
    </w:rPr>
  </w:style>
  <w:style w:type="character" w:customStyle="1" w:styleId="426">
    <w:name w:val="Знак Знак426"/>
    <w:rsid w:val="002F3BC2"/>
    <w:rPr>
      <w:rFonts w:ascii="Times New Roman" w:hAnsi="Times New Roman"/>
      <w:sz w:val="16"/>
    </w:rPr>
  </w:style>
  <w:style w:type="character" w:customStyle="1" w:styleId="496">
    <w:name w:val="Знак Знак496"/>
    <w:rsid w:val="002F3BC2"/>
    <w:rPr>
      <w:rFonts w:ascii="Times New Roman" w:hAnsi="Times New Roman"/>
      <w:b/>
      <w:caps/>
      <w:sz w:val="24"/>
      <w:lang w:eastAsia="ru-RU"/>
    </w:rPr>
  </w:style>
  <w:style w:type="character" w:customStyle="1" w:styleId="476">
    <w:name w:val="Знак Знак476"/>
    <w:rsid w:val="002F3BC2"/>
    <w:rPr>
      <w:rFonts w:ascii="Times New Roman" w:hAnsi="Times New Roman"/>
      <w:b/>
      <w:sz w:val="27"/>
      <w:lang w:eastAsia="ru-RU"/>
    </w:rPr>
  </w:style>
  <w:style w:type="character" w:customStyle="1" w:styleId="456">
    <w:name w:val="Знак Знак456"/>
    <w:rsid w:val="002F3BC2"/>
    <w:rPr>
      <w:rFonts w:ascii="Times New Roman" w:hAnsi="Times New Roman"/>
      <w:b/>
      <w:i/>
      <w:sz w:val="26"/>
      <w:lang w:eastAsia="ru-RU"/>
    </w:rPr>
  </w:style>
  <w:style w:type="character" w:customStyle="1" w:styleId="572">
    <w:name w:val="Знак5 Знак Знак7"/>
    <w:locked/>
    <w:rsid w:val="002F3BC2"/>
    <w:rPr>
      <w:sz w:val="16"/>
    </w:rPr>
  </w:style>
  <w:style w:type="character" w:customStyle="1" w:styleId="506">
    <w:name w:val="Знак Знак506"/>
    <w:locked/>
    <w:rsid w:val="002F3BC2"/>
    <w:rPr>
      <w:b/>
      <w:sz w:val="28"/>
      <w:lang w:val="ru-RU" w:eastAsia="ru-RU"/>
    </w:rPr>
  </w:style>
  <w:style w:type="character" w:customStyle="1" w:styleId="526">
    <w:name w:val="Знак Знак526"/>
    <w:rsid w:val="002F3BC2"/>
    <w:rPr>
      <w:rFonts w:ascii="Arial" w:hAnsi="Arial"/>
      <w:b/>
      <w:i/>
      <w:sz w:val="28"/>
    </w:rPr>
  </w:style>
  <w:style w:type="character" w:customStyle="1" w:styleId="662">
    <w:name w:val="Знак6 Знак Знак6"/>
    <w:rsid w:val="002F3BC2"/>
    <w:rPr>
      <w:sz w:val="24"/>
      <w:lang w:val="ru-RU" w:eastAsia="ru-RU"/>
    </w:rPr>
  </w:style>
  <w:style w:type="character" w:customStyle="1" w:styleId="403">
    <w:name w:val="Знак Знак40 Знак"/>
    <w:locked/>
    <w:rsid w:val="002F3BC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F3BC2"/>
    <w:rPr>
      <w:rFonts w:ascii="Arial" w:hAnsi="Arial"/>
      <w:b/>
      <w:kern w:val="32"/>
      <w:sz w:val="32"/>
      <w:lang w:val="ru-RU" w:eastAsia="ru-RU"/>
    </w:rPr>
  </w:style>
  <w:style w:type="paragraph" w:customStyle="1" w:styleId="paragraph">
    <w:name w:val="paragraph"/>
    <w:basedOn w:val="a3"/>
    <w:rsid w:val="002F3BC2"/>
  </w:style>
  <w:style w:type="paragraph" w:customStyle="1" w:styleId="Style88">
    <w:name w:val="Style88"/>
    <w:basedOn w:val="a3"/>
    <w:rsid w:val="002F3BC2"/>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F3BC2"/>
    <w:rPr>
      <w:color w:val="808080"/>
      <w:shd w:val="clear" w:color="auto" w:fill="E6E6E6"/>
    </w:rPr>
  </w:style>
  <w:style w:type="paragraph" w:customStyle="1" w:styleId="96">
    <w:name w:val="Знак Знак Знак Знак Знак Знак9"/>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F3BC2"/>
    <w:rPr>
      <w:sz w:val="16"/>
      <w:lang w:val="ru-RU" w:eastAsia="ru-RU"/>
    </w:rPr>
  </w:style>
  <w:style w:type="character" w:customStyle="1" w:styleId="148">
    <w:name w:val="Знак Знак148"/>
    <w:locked/>
    <w:rsid w:val="002F3BC2"/>
    <w:rPr>
      <w:b/>
      <w:sz w:val="27"/>
      <w:lang w:val="ru-RU" w:eastAsia="ru-RU"/>
    </w:rPr>
  </w:style>
  <w:style w:type="character" w:customStyle="1" w:styleId="108">
    <w:name w:val="Знак Знак108"/>
    <w:locked/>
    <w:rsid w:val="002F3BC2"/>
    <w:rPr>
      <w:sz w:val="16"/>
      <w:lang w:val="ru-RU" w:eastAsia="ru-RU"/>
    </w:rPr>
  </w:style>
  <w:style w:type="character" w:customStyle="1" w:styleId="6200">
    <w:name w:val="Знак Знак620"/>
    <w:rsid w:val="002F3BC2"/>
    <w:rPr>
      <w:rFonts w:ascii="Arial" w:hAnsi="Arial"/>
      <w:b/>
      <w:i/>
      <w:sz w:val="28"/>
      <w:lang w:val="ru-RU" w:eastAsia="en-US"/>
    </w:rPr>
  </w:style>
  <w:style w:type="character" w:customStyle="1" w:styleId="169">
    <w:name w:val="Знак Знак169"/>
    <w:locked/>
    <w:rsid w:val="002F3BC2"/>
    <w:rPr>
      <w:b/>
      <w:caps/>
      <w:sz w:val="24"/>
      <w:lang w:val="ru-RU" w:eastAsia="ru-RU"/>
    </w:rPr>
  </w:style>
  <w:style w:type="character" w:customStyle="1" w:styleId="107">
    <w:name w:val="Знак Знак Знак10"/>
    <w:rsid w:val="002F3BC2"/>
    <w:rPr>
      <w:rFonts w:ascii="Times New Roman" w:hAnsi="Times New Roman"/>
      <w:b/>
      <w:caps/>
      <w:sz w:val="28"/>
    </w:rPr>
  </w:style>
  <w:style w:type="character" w:customStyle="1" w:styleId="258">
    <w:name w:val="Знак Знак258"/>
    <w:rsid w:val="002F3BC2"/>
    <w:rPr>
      <w:rFonts w:ascii="Times New Roman" w:hAnsi="Times New Roman"/>
      <w:b/>
      <w:sz w:val="28"/>
    </w:rPr>
  </w:style>
  <w:style w:type="character" w:customStyle="1" w:styleId="2280">
    <w:name w:val="Знак Знак228"/>
    <w:rsid w:val="002F3BC2"/>
    <w:rPr>
      <w:rFonts w:ascii="Times New Roman" w:hAnsi="Times New Roman"/>
      <w:sz w:val="24"/>
    </w:rPr>
  </w:style>
  <w:style w:type="character" w:customStyle="1" w:styleId="2011">
    <w:name w:val="Знак Знак2011"/>
    <w:rsid w:val="002F3BC2"/>
    <w:rPr>
      <w:rFonts w:ascii="Arial" w:hAnsi="Arial"/>
      <w:sz w:val="22"/>
    </w:rPr>
  </w:style>
  <w:style w:type="character" w:customStyle="1" w:styleId="198">
    <w:name w:val="Знак Знак198"/>
    <w:rsid w:val="002F3BC2"/>
    <w:rPr>
      <w:rFonts w:ascii="Times New Roman" w:hAnsi="Times New Roman"/>
      <w:sz w:val="16"/>
      <w:lang w:eastAsia="ru-RU"/>
    </w:rPr>
  </w:style>
  <w:style w:type="character" w:customStyle="1" w:styleId="188">
    <w:name w:val="Знак Знак188"/>
    <w:rsid w:val="002F3BC2"/>
    <w:rPr>
      <w:rFonts w:ascii="Courier New" w:hAnsi="Courier New"/>
    </w:rPr>
  </w:style>
  <w:style w:type="character" w:customStyle="1" w:styleId="178">
    <w:name w:val="Знак Знак178"/>
    <w:rsid w:val="002F3BC2"/>
    <w:rPr>
      <w:rFonts w:ascii="Times New Roman" w:hAnsi="Times New Roman"/>
      <w:sz w:val="24"/>
    </w:rPr>
  </w:style>
  <w:style w:type="paragraph" w:customStyle="1" w:styleId="4f2">
    <w:name w:val="Основной текст4"/>
    <w:basedOn w:val="516"/>
    <w:rsid w:val="002F3BC2"/>
    <w:pPr>
      <w:spacing w:before="0" w:beforeAutospacing="0" w:after="0" w:afterAutospacing="0" w:line="360" w:lineRule="auto"/>
    </w:pPr>
    <w:rPr>
      <w:szCs w:val="20"/>
    </w:rPr>
  </w:style>
  <w:style w:type="character" w:customStyle="1" w:styleId="158">
    <w:name w:val="Знак Знак158"/>
    <w:rsid w:val="002F3BC2"/>
    <w:rPr>
      <w:b/>
      <w:sz w:val="28"/>
    </w:rPr>
  </w:style>
  <w:style w:type="paragraph" w:customStyle="1" w:styleId="3ff4">
    <w:name w:val="Цитата3"/>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F3BC2"/>
    <w:rPr>
      <w:rFonts w:ascii="Courier New" w:hAnsi="Courier New"/>
      <w:sz w:val="20"/>
      <w:szCs w:val="20"/>
    </w:rPr>
  </w:style>
  <w:style w:type="paragraph" w:customStyle="1" w:styleId="333">
    <w:name w:val="Основной текст 33"/>
    <w:basedOn w:val="516"/>
    <w:rsid w:val="002F3BC2"/>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F3BC2"/>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F3BC2"/>
    <w:pPr>
      <w:spacing w:line="360" w:lineRule="auto"/>
      <w:ind w:firstLine="709"/>
      <w:jc w:val="both"/>
    </w:pPr>
    <w:rPr>
      <w:sz w:val="28"/>
      <w:szCs w:val="20"/>
    </w:rPr>
  </w:style>
  <w:style w:type="paragraph" w:customStyle="1" w:styleId="2ffff6">
    <w:name w:val="Верхний колонтитул2"/>
    <w:basedOn w:val="a3"/>
    <w:rsid w:val="002F3BC2"/>
    <w:pPr>
      <w:tabs>
        <w:tab w:val="center" w:pos="4153"/>
        <w:tab w:val="right" w:pos="8306"/>
      </w:tabs>
    </w:pPr>
    <w:rPr>
      <w:rFonts w:ascii="Arial" w:hAnsi="Arial"/>
      <w:szCs w:val="20"/>
    </w:rPr>
  </w:style>
  <w:style w:type="character" w:customStyle="1" w:styleId="418">
    <w:name w:val="Знак Знак418"/>
    <w:locked/>
    <w:rsid w:val="002F3BC2"/>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F3BC2"/>
    <w:pPr>
      <w:spacing w:after="160" w:line="240" w:lineRule="exact"/>
    </w:pPr>
    <w:rPr>
      <w:rFonts w:ascii="Verdana" w:hAnsi="Verdana"/>
      <w:lang w:val="en-US" w:eastAsia="en-US"/>
    </w:rPr>
  </w:style>
  <w:style w:type="paragraph" w:customStyle="1" w:styleId="382">
    <w:name w:val="Знак38"/>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F3BC2"/>
    <w:rPr>
      <w:b/>
      <w:caps/>
      <w:sz w:val="24"/>
      <w:lang w:val="ru-RU" w:eastAsia="ru-RU"/>
    </w:rPr>
  </w:style>
  <w:style w:type="character" w:customStyle="1" w:styleId="1182">
    <w:name w:val="Знак1 Знак Знак18"/>
    <w:locked/>
    <w:rsid w:val="002F3BC2"/>
    <w:rPr>
      <w:rFonts w:ascii="Times New Roman" w:hAnsi="Times New Roman"/>
      <w:sz w:val="24"/>
      <w:lang w:eastAsia="ru-RU"/>
    </w:rPr>
  </w:style>
  <w:style w:type="character" w:customStyle="1" w:styleId="468">
    <w:name w:val="Знак Знак468"/>
    <w:locked/>
    <w:rsid w:val="002F3BC2"/>
    <w:rPr>
      <w:b/>
      <w:sz w:val="27"/>
      <w:lang w:val="ru-RU" w:eastAsia="ru-RU"/>
    </w:rPr>
  </w:style>
  <w:style w:type="character" w:customStyle="1" w:styleId="488">
    <w:name w:val="Знак Знак488"/>
    <w:locked/>
    <w:rsid w:val="002F3BC2"/>
    <w:rPr>
      <w:b/>
      <w:sz w:val="27"/>
      <w:lang w:val="ru-RU" w:eastAsia="ru-RU"/>
    </w:rPr>
  </w:style>
  <w:style w:type="character" w:customStyle="1" w:styleId="448">
    <w:name w:val="Знак Знак448"/>
    <w:locked/>
    <w:rsid w:val="002F3BC2"/>
    <w:rPr>
      <w:sz w:val="24"/>
    </w:rPr>
  </w:style>
  <w:style w:type="character" w:customStyle="1" w:styleId="518">
    <w:name w:val="Знак Знак518"/>
    <w:locked/>
    <w:rsid w:val="002F3BC2"/>
    <w:rPr>
      <w:b/>
      <w:sz w:val="27"/>
      <w:lang w:val="ru-RU" w:eastAsia="ru-RU"/>
    </w:rPr>
  </w:style>
  <w:style w:type="character" w:customStyle="1" w:styleId="438">
    <w:name w:val="Знак Знак438"/>
    <w:locked/>
    <w:rsid w:val="002F3BC2"/>
    <w:rPr>
      <w:color w:val="000000"/>
      <w:sz w:val="24"/>
      <w:lang w:eastAsia="ru-RU"/>
    </w:rPr>
  </w:style>
  <w:style w:type="character" w:customStyle="1" w:styleId="428">
    <w:name w:val="Знак Знак428"/>
    <w:rsid w:val="002F3BC2"/>
    <w:rPr>
      <w:rFonts w:ascii="Times New Roman" w:hAnsi="Times New Roman"/>
      <w:sz w:val="16"/>
    </w:rPr>
  </w:style>
  <w:style w:type="character" w:customStyle="1" w:styleId="498">
    <w:name w:val="Знак Знак498"/>
    <w:rsid w:val="002F3BC2"/>
    <w:rPr>
      <w:rFonts w:ascii="Times New Roman" w:hAnsi="Times New Roman"/>
      <w:b/>
      <w:caps/>
      <w:sz w:val="24"/>
      <w:lang w:eastAsia="ru-RU"/>
    </w:rPr>
  </w:style>
  <w:style w:type="paragraph" w:customStyle="1" w:styleId="427">
    <w:name w:val="Заголовок 42"/>
    <w:basedOn w:val="516"/>
    <w:next w:val="516"/>
    <w:rsid w:val="002F3BC2"/>
    <w:pPr>
      <w:keepNext/>
      <w:spacing w:before="0" w:beforeAutospacing="0" w:after="0" w:afterAutospacing="0"/>
    </w:pPr>
    <w:rPr>
      <w:szCs w:val="20"/>
    </w:rPr>
  </w:style>
  <w:style w:type="character" w:customStyle="1" w:styleId="478">
    <w:name w:val="Знак Знак478"/>
    <w:rsid w:val="002F3BC2"/>
    <w:rPr>
      <w:rFonts w:ascii="Times New Roman" w:hAnsi="Times New Roman"/>
      <w:b/>
      <w:sz w:val="27"/>
      <w:lang w:eastAsia="ru-RU"/>
    </w:rPr>
  </w:style>
  <w:style w:type="character" w:customStyle="1" w:styleId="458">
    <w:name w:val="Знак Знак458"/>
    <w:rsid w:val="002F3BC2"/>
    <w:rPr>
      <w:rFonts w:ascii="Times New Roman" w:hAnsi="Times New Roman"/>
      <w:b/>
      <w:i/>
      <w:sz w:val="26"/>
      <w:lang w:eastAsia="ru-RU"/>
    </w:rPr>
  </w:style>
  <w:style w:type="character" w:customStyle="1" w:styleId="592">
    <w:name w:val="Знак5 Знак Знак9"/>
    <w:locked/>
    <w:rsid w:val="002F3BC2"/>
    <w:rPr>
      <w:sz w:val="16"/>
    </w:rPr>
  </w:style>
  <w:style w:type="character" w:customStyle="1" w:styleId="508">
    <w:name w:val="Знак Знак508"/>
    <w:locked/>
    <w:rsid w:val="002F3BC2"/>
    <w:rPr>
      <w:b/>
      <w:sz w:val="28"/>
      <w:lang w:val="ru-RU" w:eastAsia="ru-RU"/>
    </w:rPr>
  </w:style>
  <w:style w:type="character" w:customStyle="1" w:styleId="528">
    <w:name w:val="Знак Знак528"/>
    <w:rsid w:val="002F3BC2"/>
    <w:rPr>
      <w:rFonts w:ascii="Arial" w:hAnsi="Arial"/>
      <w:b/>
      <w:i/>
      <w:sz w:val="28"/>
    </w:rPr>
  </w:style>
  <w:style w:type="character" w:customStyle="1" w:styleId="5180">
    <w:name w:val="Знак5 Знак Знак18"/>
    <w:locked/>
    <w:rsid w:val="002F3BC2"/>
    <w:rPr>
      <w:sz w:val="16"/>
      <w:lang w:val="ru-RU" w:eastAsia="ru-RU"/>
    </w:rPr>
  </w:style>
  <w:style w:type="character" w:customStyle="1" w:styleId="682">
    <w:name w:val="Знак6 Знак Знак8"/>
    <w:rsid w:val="002F3BC2"/>
    <w:rPr>
      <w:sz w:val="24"/>
      <w:lang w:val="ru-RU" w:eastAsia="ru-RU"/>
    </w:rPr>
  </w:style>
  <w:style w:type="character" w:customStyle="1" w:styleId="5520">
    <w:name w:val="Знак Знак552"/>
    <w:locked/>
    <w:rsid w:val="002F3BC2"/>
    <w:rPr>
      <w:sz w:val="24"/>
      <w:lang w:val="ru-RU" w:eastAsia="ru-RU"/>
    </w:rPr>
  </w:style>
  <w:style w:type="character" w:customStyle="1" w:styleId="6520">
    <w:name w:val="Знак Знак652"/>
    <w:locked/>
    <w:rsid w:val="002F3BC2"/>
    <w:rPr>
      <w:b/>
      <w:sz w:val="27"/>
      <w:lang w:val="ru-RU" w:eastAsia="ru-RU"/>
    </w:rPr>
  </w:style>
  <w:style w:type="character" w:customStyle="1" w:styleId="6420">
    <w:name w:val="Знак Знак642"/>
    <w:locked/>
    <w:rsid w:val="002F3BC2"/>
    <w:rPr>
      <w:b/>
      <w:sz w:val="28"/>
      <w:lang w:val="ru-RU" w:eastAsia="ru-RU"/>
    </w:rPr>
  </w:style>
  <w:style w:type="character" w:customStyle="1" w:styleId="6320">
    <w:name w:val="Знак Знак632"/>
    <w:locked/>
    <w:rsid w:val="002F3BC2"/>
    <w:rPr>
      <w:b/>
      <w:i/>
      <w:sz w:val="26"/>
      <w:lang w:val="ru-RU" w:eastAsia="ru-RU"/>
    </w:rPr>
  </w:style>
  <w:style w:type="character" w:customStyle="1" w:styleId="6220">
    <w:name w:val="Знак Знак622"/>
    <w:locked/>
    <w:rsid w:val="002F3BC2"/>
    <w:rPr>
      <w:sz w:val="24"/>
      <w:lang w:val="ru-RU" w:eastAsia="ru-RU"/>
    </w:rPr>
  </w:style>
  <w:style w:type="character" w:customStyle="1" w:styleId="619">
    <w:name w:val="Знак Знак619"/>
    <w:locked/>
    <w:rsid w:val="002F3BC2"/>
    <w:rPr>
      <w:sz w:val="24"/>
      <w:lang w:val="ru-RU" w:eastAsia="ru-RU"/>
    </w:rPr>
  </w:style>
  <w:style w:type="character" w:customStyle="1" w:styleId="602">
    <w:name w:val="Знак Знак602"/>
    <w:locked/>
    <w:rsid w:val="002F3BC2"/>
    <w:rPr>
      <w:i/>
      <w:sz w:val="24"/>
      <w:lang w:val="ru-RU" w:eastAsia="ru-RU"/>
    </w:rPr>
  </w:style>
  <w:style w:type="character" w:customStyle="1" w:styleId="5920">
    <w:name w:val="Знак Знак592"/>
    <w:locked/>
    <w:rsid w:val="002F3BC2"/>
    <w:rPr>
      <w:rFonts w:ascii="Arial" w:hAnsi="Arial"/>
      <w:sz w:val="22"/>
      <w:lang w:val="ru-RU" w:eastAsia="ru-RU"/>
    </w:rPr>
  </w:style>
  <w:style w:type="character" w:customStyle="1" w:styleId="582">
    <w:name w:val="Знак Знак582"/>
    <w:locked/>
    <w:rsid w:val="002F3BC2"/>
    <w:rPr>
      <w:rFonts w:ascii="Courier New" w:hAnsi="Courier New"/>
      <w:lang w:val="ru-RU" w:eastAsia="ru-RU"/>
    </w:rPr>
  </w:style>
  <w:style w:type="character" w:customStyle="1" w:styleId="5720">
    <w:name w:val="Знак Знак572"/>
    <w:locked/>
    <w:rsid w:val="002F3BC2"/>
    <w:rPr>
      <w:lang w:val="ru-RU" w:eastAsia="ru-RU"/>
    </w:rPr>
  </w:style>
  <w:style w:type="character" w:customStyle="1" w:styleId="5620">
    <w:name w:val="Знак Знак562"/>
    <w:locked/>
    <w:rsid w:val="002F3BC2"/>
    <w:rPr>
      <w:sz w:val="24"/>
      <w:lang w:val="ru-RU" w:eastAsia="ru-RU"/>
    </w:rPr>
  </w:style>
  <w:style w:type="character" w:customStyle="1" w:styleId="542">
    <w:name w:val="Знак Знак542"/>
    <w:locked/>
    <w:rsid w:val="002F3BC2"/>
    <w:rPr>
      <w:sz w:val="24"/>
      <w:lang w:val="en-US" w:eastAsia="ru-RU"/>
    </w:rPr>
  </w:style>
  <w:style w:type="paragraph" w:customStyle="1" w:styleId="238">
    <w:name w:val="Заголовок 23"/>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F3BC2"/>
    <w:pPr>
      <w:tabs>
        <w:tab w:val="left" w:pos="1440"/>
      </w:tabs>
      <w:suppressAutoHyphens/>
      <w:spacing w:before="240" w:after="60"/>
      <w:ind w:left="1440" w:hanging="1440"/>
      <w:outlineLvl w:val="7"/>
    </w:pPr>
    <w:rPr>
      <w:i/>
      <w:iCs/>
      <w:lang w:eastAsia="zh-CN"/>
    </w:rPr>
  </w:style>
  <w:style w:type="character" w:customStyle="1" w:styleId="672">
    <w:name w:val="Знак Знак672"/>
    <w:rsid w:val="002F3BC2"/>
    <w:rPr>
      <w:rFonts w:ascii="Arial" w:hAnsi="Arial"/>
      <w:b/>
      <w:sz w:val="26"/>
    </w:rPr>
  </w:style>
  <w:style w:type="character" w:customStyle="1" w:styleId="6620">
    <w:name w:val="Знак Знак662"/>
    <w:rsid w:val="002F3BC2"/>
    <w:rPr>
      <w:b/>
      <w:sz w:val="28"/>
    </w:rPr>
  </w:style>
  <w:style w:type="character" w:customStyle="1" w:styleId="702">
    <w:name w:val="Знак Знак702"/>
    <w:rsid w:val="002F3BC2"/>
    <w:rPr>
      <w:rFonts w:ascii="Arial" w:hAnsi="Arial"/>
      <w:b/>
      <w:sz w:val="26"/>
    </w:rPr>
  </w:style>
  <w:style w:type="character" w:customStyle="1" w:styleId="692">
    <w:name w:val="Знак Знак692"/>
    <w:rsid w:val="002F3BC2"/>
    <w:rPr>
      <w:b/>
      <w:sz w:val="28"/>
    </w:rPr>
  </w:style>
  <w:style w:type="character" w:customStyle="1" w:styleId="6820">
    <w:name w:val="Знак Знак682"/>
    <w:rsid w:val="002F3BC2"/>
    <w:rPr>
      <w:b/>
      <w:i/>
      <w:sz w:val="26"/>
    </w:rPr>
  </w:style>
  <w:style w:type="paragraph" w:customStyle="1" w:styleId="HTML21">
    <w:name w:val="Стандартный HTML2"/>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F3BC2"/>
    <w:rPr>
      <w:rFonts w:ascii="Arial" w:hAnsi="Arial"/>
      <w:sz w:val="22"/>
    </w:rPr>
  </w:style>
  <w:style w:type="character" w:customStyle="1" w:styleId="618">
    <w:name w:val="Знак Знак618"/>
    <w:rsid w:val="002F3BC2"/>
    <w:rPr>
      <w:rFonts w:ascii="Arial" w:hAnsi="Arial"/>
      <w:b/>
      <w:i/>
      <w:sz w:val="28"/>
      <w:lang w:val="ru-RU" w:eastAsia="en-US"/>
    </w:rPr>
  </w:style>
  <w:style w:type="paragraph" w:customStyle="1" w:styleId="87">
    <w:name w:val="Знак Знак Знак Знак Знак Знак8"/>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F3BC2"/>
    <w:rPr>
      <w:sz w:val="16"/>
      <w:lang w:val="ru-RU" w:eastAsia="ru-RU"/>
    </w:rPr>
  </w:style>
  <w:style w:type="paragraph" w:customStyle="1" w:styleId="7c">
    <w:name w:val="Обычный7"/>
    <w:rsid w:val="002F3BC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F3BC2"/>
    <w:rPr>
      <w:b/>
      <w:sz w:val="27"/>
      <w:lang w:val="ru-RU" w:eastAsia="ru-RU"/>
    </w:rPr>
  </w:style>
  <w:style w:type="character" w:customStyle="1" w:styleId="1070">
    <w:name w:val="Знак Знак107"/>
    <w:locked/>
    <w:rsid w:val="002F3BC2"/>
    <w:rPr>
      <w:sz w:val="16"/>
      <w:lang w:val="ru-RU" w:eastAsia="ru-RU"/>
    </w:rPr>
  </w:style>
  <w:style w:type="paragraph" w:customStyle="1" w:styleId="4f3">
    <w:name w:val="Абзац списка4"/>
    <w:basedOn w:val="a3"/>
    <w:rsid w:val="002F3BC2"/>
    <w:pPr>
      <w:spacing w:after="200" w:line="276" w:lineRule="auto"/>
      <w:ind w:left="720"/>
    </w:pPr>
    <w:rPr>
      <w:rFonts w:ascii="Calibri" w:hAnsi="Calibri"/>
      <w:sz w:val="22"/>
      <w:szCs w:val="22"/>
      <w:lang w:eastAsia="en-US"/>
    </w:rPr>
  </w:style>
  <w:style w:type="character" w:customStyle="1" w:styleId="168">
    <w:name w:val="Знак Знак168"/>
    <w:locked/>
    <w:rsid w:val="002F3BC2"/>
    <w:rPr>
      <w:b/>
      <w:caps/>
      <w:sz w:val="24"/>
      <w:lang w:val="ru-RU" w:eastAsia="ru-RU"/>
    </w:rPr>
  </w:style>
  <w:style w:type="paragraph" w:customStyle="1" w:styleId="242">
    <w:name w:val="Основной текст 24"/>
    <w:basedOn w:val="a3"/>
    <w:rsid w:val="002F3BC2"/>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F3BC2"/>
    <w:rPr>
      <w:rFonts w:ascii="Times New Roman" w:hAnsi="Times New Roman"/>
      <w:b/>
      <w:caps/>
      <w:sz w:val="28"/>
    </w:rPr>
  </w:style>
  <w:style w:type="character" w:customStyle="1" w:styleId="257">
    <w:name w:val="Знак Знак257"/>
    <w:rsid w:val="002F3BC2"/>
    <w:rPr>
      <w:rFonts w:ascii="Times New Roman" w:hAnsi="Times New Roman"/>
      <w:b/>
      <w:sz w:val="28"/>
    </w:rPr>
  </w:style>
  <w:style w:type="character" w:customStyle="1" w:styleId="2270">
    <w:name w:val="Знак Знак227"/>
    <w:rsid w:val="002F3BC2"/>
    <w:rPr>
      <w:rFonts w:ascii="Times New Roman" w:hAnsi="Times New Roman"/>
      <w:sz w:val="24"/>
    </w:rPr>
  </w:style>
  <w:style w:type="character" w:customStyle="1" w:styleId="197">
    <w:name w:val="Знак Знак197"/>
    <w:rsid w:val="002F3BC2"/>
    <w:rPr>
      <w:rFonts w:ascii="Times New Roman" w:hAnsi="Times New Roman"/>
      <w:sz w:val="16"/>
      <w:lang w:eastAsia="ru-RU"/>
    </w:rPr>
  </w:style>
  <w:style w:type="character" w:customStyle="1" w:styleId="187">
    <w:name w:val="Знак Знак187"/>
    <w:rsid w:val="002F3BC2"/>
    <w:rPr>
      <w:rFonts w:ascii="Courier New" w:hAnsi="Courier New"/>
    </w:rPr>
  </w:style>
  <w:style w:type="character" w:customStyle="1" w:styleId="177">
    <w:name w:val="Знак Знак177"/>
    <w:rsid w:val="002F3BC2"/>
    <w:rPr>
      <w:rFonts w:ascii="Times New Roman" w:hAnsi="Times New Roman"/>
      <w:sz w:val="24"/>
    </w:rPr>
  </w:style>
  <w:style w:type="paragraph" w:customStyle="1" w:styleId="346">
    <w:name w:val="Заголовок 34"/>
    <w:basedOn w:val="7c"/>
    <w:next w:val="7c"/>
    <w:rsid w:val="002F3BC2"/>
    <w:pPr>
      <w:keepNext/>
      <w:widowControl/>
      <w:ind w:left="0" w:firstLine="0"/>
      <w:outlineLvl w:val="2"/>
    </w:pPr>
    <w:rPr>
      <w:sz w:val="24"/>
    </w:rPr>
  </w:style>
  <w:style w:type="paragraph" w:customStyle="1" w:styleId="5f">
    <w:name w:val="Основной текст5"/>
    <w:basedOn w:val="7c"/>
    <w:rsid w:val="002F3BC2"/>
    <w:pPr>
      <w:widowControl/>
      <w:spacing w:line="360" w:lineRule="auto"/>
      <w:ind w:left="0" w:firstLine="0"/>
    </w:pPr>
    <w:rPr>
      <w:sz w:val="24"/>
    </w:rPr>
  </w:style>
  <w:style w:type="character" w:customStyle="1" w:styleId="157">
    <w:name w:val="Знак Знак157"/>
    <w:rsid w:val="002F3BC2"/>
    <w:rPr>
      <w:b/>
      <w:sz w:val="28"/>
    </w:rPr>
  </w:style>
  <w:style w:type="paragraph" w:customStyle="1" w:styleId="243">
    <w:name w:val="Заголовок 24"/>
    <w:basedOn w:val="a3"/>
    <w:next w:val="a3"/>
    <w:rsid w:val="002F3BC2"/>
    <w:pPr>
      <w:keepNext/>
      <w:widowControl w:val="0"/>
      <w:jc w:val="center"/>
    </w:pPr>
    <w:rPr>
      <w:b/>
      <w:sz w:val="26"/>
      <w:szCs w:val="20"/>
    </w:rPr>
  </w:style>
  <w:style w:type="paragraph" w:customStyle="1" w:styleId="88">
    <w:name w:val="Обычный8"/>
    <w:basedOn w:val="a3"/>
    <w:rsid w:val="002F3BC2"/>
    <w:pPr>
      <w:spacing w:before="100" w:beforeAutospacing="1" w:after="100" w:afterAutospacing="1"/>
    </w:pPr>
  </w:style>
  <w:style w:type="paragraph" w:customStyle="1" w:styleId="4f4">
    <w:name w:val="Цитата4"/>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F3BC2"/>
    <w:rPr>
      <w:rFonts w:ascii="Courier New" w:hAnsi="Courier New"/>
      <w:sz w:val="20"/>
      <w:szCs w:val="20"/>
    </w:rPr>
  </w:style>
  <w:style w:type="paragraph" w:customStyle="1" w:styleId="348">
    <w:name w:val="Основной текст 34"/>
    <w:basedOn w:val="7c"/>
    <w:rsid w:val="002F3BC2"/>
    <w:pPr>
      <w:widowControl/>
      <w:tabs>
        <w:tab w:val="left" w:pos="360"/>
      </w:tabs>
      <w:ind w:left="0" w:firstLine="0"/>
      <w:jc w:val="both"/>
    </w:pPr>
    <w:rPr>
      <w:i/>
      <w:sz w:val="26"/>
    </w:rPr>
  </w:style>
  <w:style w:type="paragraph" w:customStyle="1" w:styleId="239">
    <w:name w:val="Основной текст с отступом 23"/>
    <w:basedOn w:val="a3"/>
    <w:rsid w:val="002F3BC2"/>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F3BC2"/>
    <w:pPr>
      <w:spacing w:line="360" w:lineRule="auto"/>
      <w:ind w:firstLine="709"/>
      <w:jc w:val="both"/>
    </w:pPr>
    <w:rPr>
      <w:sz w:val="28"/>
      <w:szCs w:val="20"/>
    </w:rPr>
  </w:style>
  <w:style w:type="paragraph" w:customStyle="1" w:styleId="3ff6">
    <w:name w:val="Верхний колонтитул3"/>
    <w:basedOn w:val="a3"/>
    <w:rsid w:val="002F3BC2"/>
    <w:pPr>
      <w:tabs>
        <w:tab w:val="center" w:pos="4153"/>
        <w:tab w:val="right" w:pos="8306"/>
      </w:tabs>
    </w:pPr>
    <w:rPr>
      <w:rFonts w:ascii="Arial" w:hAnsi="Arial"/>
      <w:szCs w:val="20"/>
    </w:rPr>
  </w:style>
  <w:style w:type="character" w:customStyle="1" w:styleId="3ff7">
    <w:name w:val="Слабое выделение3"/>
    <w:rsid w:val="002F3BC2"/>
    <w:rPr>
      <w:i/>
      <w:color w:val="808080"/>
    </w:rPr>
  </w:style>
  <w:style w:type="character" w:customStyle="1" w:styleId="4170">
    <w:name w:val="Знак Знак417"/>
    <w:locked/>
    <w:rsid w:val="002F3BC2"/>
    <w:rPr>
      <w:rFonts w:ascii="Arial" w:hAnsi="Arial"/>
      <w:b/>
      <w:i/>
      <w:sz w:val="28"/>
      <w:lang w:val="ru-RU" w:eastAsia="en-US"/>
    </w:rPr>
  </w:style>
  <w:style w:type="character" w:customStyle="1" w:styleId="3ff8">
    <w:name w:val="Основной шрифт абзаца3"/>
    <w:rsid w:val="002F3BC2"/>
  </w:style>
  <w:style w:type="paragraph" w:customStyle="1" w:styleId="98">
    <w:name w:val="Знак Знак Знак Знак Знак Знак Знак Знак Знак Знак Знак Знак Знак9"/>
    <w:basedOn w:val="a3"/>
    <w:rsid w:val="002F3BC2"/>
    <w:pPr>
      <w:spacing w:after="160" w:line="240" w:lineRule="exact"/>
    </w:pPr>
    <w:rPr>
      <w:rFonts w:ascii="Verdana" w:hAnsi="Verdana"/>
      <w:lang w:val="en-US" w:eastAsia="en-US"/>
    </w:rPr>
  </w:style>
  <w:style w:type="paragraph" w:customStyle="1" w:styleId="372">
    <w:name w:val="Знак37"/>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F3BC2"/>
    <w:rPr>
      <w:b/>
      <w:caps/>
      <w:sz w:val="24"/>
      <w:lang w:val="ru-RU" w:eastAsia="ru-RU"/>
    </w:rPr>
  </w:style>
  <w:style w:type="character" w:customStyle="1" w:styleId="1172">
    <w:name w:val="Знак1 Знак Знак17"/>
    <w:locked/>
    <w:rsid w:val="002F3BC2"/>
    <w:rPr>
      <w:rFonts w:ascii="Times New Roman" w:hAnsi="Times New Roman"/>
      <w:sz w:val="24"/>
      <w:lang w:eastAsia="ru-RU"/>
    </w:rPr>
  </w:style>
  <w:style w:type="character" w:customStyle="1" w:styleId="467">
    <w:name w:val="Знак Знак467"/>
    <w:locked/>
    <w:rsid w:val="002F3BC2"/>
    <w:rPr>
      <w:b/>
      <w:sz w:val="27"/>
      <w:lang w:val="ru-RU" w:eastAsia="ru-RU"/>
    </w:rPr>
  </w:style>
  <w:style w:type="character" w:customStyle="1" w:styleId="487">
    <w:name w:val="Знак Знак487"/>
    <w:locked/>
    <w:rsid w:val="002F3BC2"/>
    <w:rPr>
      <w:b/>
      <w:sz w:val="27"/>
      <w:lang w:val="ru-RU" w:eastAsia="ru-RU"/>
    </w:rPr>
  </w:style>
  <w:style w:type="character" w:customStyle="1" w:styleId="447">
    <w:name w:val="Знак Знак447"/>
    <w:locked/>
    <w:rsid w:val="002F3BC2"/>
    <w:rPr>
      <w:sz w:val="24"/>
    </w:rPr>
  </w:style>
  <w:style w:type="character" w:customStyle="1" w:styleId="517">
    <w:name w:val="Знак Знак517"/>
    <w:locked/>
    <w:rsid w:val="002F3BC2"/>
    <w:rPr>
      <w:b/>
      <w:sz w:val="27"/>
      <w:lang w:val="ru-RU" w:eastAsia="ru-RU"/>
    </w:rPr>
  </w:style>
  <w:style w:type="character" w:customStyle="1" w:styleId="4370">
    <w:name w:val="Знак Знак437"/>
    <w:locked/>
    <w:rsid w:val="002F3BC2"/>
    <w:rPr>
      <w:color w:val="000000"/>
      <w:sz w:val="24"/>
      <w:lang w:eastAsia="ru-RU"/>
    </w:rPr>
  </w:style>
  <w:style w:type="character" w:customStyle="1" w:styleId="4270">
    <w:name w:val="Знак Знак427"/>
    <w:rsid w:val="002F3BC2"/>
    <w:rPr>
      <w:rFonts w:ascii="Times New Roman" w:hAnsi="Times New Roman"/>
      <w:sz w:val="16"/>
    </w:rPr>
  </w:style>
  <w:style w:type="character" w:customStyle="1" w:styleId="497">
    <w:name w:val="Знак Знак497"/>
    <w:rsid w:val="002F3BC2"/>
    <w:rPr>
      <w:rFonts w:ascii="Times New Roman" w:hAnsi="Times New Roman"/>
      <w:b/>
      <w:caps/>
      <w:sz w:val="24"/>
      <w:lang w:eastAsia="ru-RU"/>
    </w:rPr>
  </w:style>
  <w:style w:type="paragraph" w:customStyle="1" w:styleId="449">
    <w:name w:val="Заголовок 44"/>
    <w:basedOn w:val="7c"/>
    <w:next w:val="7c"/>
    <w:rsid w:val="002F3BC2"/>
    <w:pPr>
      <w:keepNext/>
      <w:widowControl/>
      <w:ind w:left="0" w:firstLine="0"/>
    </w:pPr>
    <w:rPr>
      <w:sz w:val="24"/>
    </w:rPr>
  </w:style>
  <w:style w:type="character" w:customStyle="1" w:styleId="477">
    <w:name w:val="Знак Знак477"/>
    <w:rsid w:val="002F3BC2"/>
    <w:rPr>
      <w:rFonts w:ascii="Times New Roman" w:hAnsi="Times New Roman"/>
      <w:b/>
      <w:sz w:val="27"/>
      <w:lang w:eastAsia="ru-RU"/>
    </w:rPr>
  </w:style>
  <w:style w:type="character" w:customStyle="1" w:styleId="457">
    <w:name w:val="Знак Знак457"/>
    <w:rsid w:val="002F3BC2"/>
    <w:rPr>
      <w:rFonts w:ascii="Times New Roman" w:hAnsi="Times New Roman"/>
      <w:b/>
      <w:i/>
      <w:sz w:val="26"/>
      <w:lang w:eastAsia="ru-RU"/>
    </w:rPr>
  </w:style>
  <w:style w:type="paragraph" w:customStyle="1" w:styleId="633">
    <w:name w:val="Заголовок 63"/>
    <w:rsid w:val="002F3BC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F3BC2"/>
    <w:rPr>
      <w:sz w:val="16"/>
    </w:rPr>
  </w:style>
  <w:style w:type="character" w:customStyle="1" w:styleId="507">
    <w:name w:val="Знак Знак507"/>
    <w:locked/>
    <w:rsid w:val="002F3BC2"/>
    <w:rPr>
      <w:b/>
      <w:sz w:val="28"/>
      <w:lang w:val="ru-RU" w:eastAsia="ru-RU"/>
    </w:rPr>
  </w:style>
  <w:style w:type="character" w:customStyle="1" w:styleId="527">
    <w:name w:val="Знак Знак527"/>
    <w:rsid w:val="002F3BC2"/>
    <w:rPr>
      <w:rFonts w:ascii="Arial" w:hAnsi="Arial"/>
      <w:b/>
      <w:i/>
      <w:sz w:val="28"/>
    </w:rPr>
  </w:style>
  <w:style w:type="paragraph" w:customStyle="1" w:styleId="2211">
    <w:name w:val="Цитата 221"/>
    <w:basedOn w:val="a3"/>
    <w:next w:val="a3"/>
    <w:rsid w:val="002F3BC2"/>
    <w:rPr>
      <w:rFonts w:ascii="Calibri" w:hAnsi="Calibri"/>
      <w:i/>
      <w:iCs/>
      <w:color w:val="000000"/>
    </w:rPr>
  </w:style>
  <w:style w:type="paragraph" w:customStyle="1" w:styleId="21fa">
    <w:name w:val="Выделенная цитата21"/>
    <w:basedOn w:val="a3"/>
    <w:next w:val="a3"/>
    <w:rsid w:val="002F3BC2"/>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F3BC2"/>
    <w:rPr>
      <w:sz w:val="16"/>
      <w:lang w:val="ru-RU" w:eastAsia="ru-RU"/>
    </w:rPr>
  </w:style>
  <w:style w:type="character" w:customStyle="1" w:styleId="673">
    <w:name w:val="Знак6 Знак Знак7"/>
    <w:rsid w:val="002F3BC2"/>
    <w:rPr>
      <w:sz w:val="24"/>
      <w:lang w:val="ru-RU" w:eastAsia="ru-RU"/>
    </w:rPr>
  </w:style>
  <w:style w:type="character" w:customStyle="1" w:styleId="21fb">
    <w:name w:val="Замещающий текст21"/>
    <w:rsid w:val="002F3BC2"/>
    <w:rPr>
      <w:color w:val="808080"/>
    </w:rPr>
  </w:style>
  <w:style w:type="paragraph" w:customStyle="1" w:styleId="12f0">
    <w:name w:val="Заголовок 12"/>
    <w:basedOn w:val="a3"/>
    <w:next w:val="a3"/>
    <w:rsid w:val="002F3BC2"/>
    <w:pPr>
      <w:suppressAutoHyphens/>
      <w:ind w:firstLine="454"/>
    </w:pPr>
    <w:rPr>
      <w:b/>
      <w:caps/>
      <w:lang w:eastAsia="zh-CN"/>
    </w:rPr>
  </w:style>
  <w:style w:type="character" w:customStyle="1" w:styleId="617">
    <w:name w:val="Знак Знак617"/>
    <w:locked/>
    <w:rsid w:val="002F3BC2"/>
    <w:rPr>
      <w:sz w:val="24"/>
      <w:lang w:val="ru-RU" w:eastAsia="ru-RU"/>
    </w:rPr>
  </w:style>
  <w:style w:type="paragraph" w:customStyle="1" w:styleId="259">
    <w:name w:val="Заголовок 25"/>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F3BC2"/>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F3BC2"/>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F3BC2"/>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F3BC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F3BC2"/>
    <w:rPr>
      <w:b/>
    </w:rPr>
  </w:style>
  <w:style w:type="paragraph" w:customStyle="1" w:styleId="HTML31">
    <w:name w:val="Стандартный HTML3"/>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F3BC2"/>
    <w:rPr>
      <w:sz w:val="24"/>
      <w:lang w:val="ru-RU" w:eastAsia="ru-RU"/>
    </w:rPr>
  </w:style>
  <w:style w:type="paragraph" w:customStyle="1" w:styleId="921">
    <w:name w:val="Знак92"/>
    <w:basedOn w:val="a3"/>
    <w:rsid w:val="002F3BC2"/>
    <w:pPr>
      <w:spacing w:after="160" w:line="240" w:lineRule="exact"/>
    </w:pPr>
    <w:rPr>
      <w:rFonts w:ascii="Verdana" w:hAnsi="Verdana"/>
      <w:lang w:val="en-US" w:eastAsia="en-US"/>
    </w:rPr>
  </w:style>
  <w:style w:type="character" w:customStyle="1" w:styleId="4141">
    <w:name w:val="Знак4 Знак Знак14"/>
    <w:locked/>
    <w:rsid w:val="002F3BC2"/>
    <w:rPr>
      <w:rFonts w:ascii="Arial" w:hAnsi="Arial"/>
      <w:b/>
      <w:kern w:val="32"/>
      <w:sz w:val="32"/>
      <w:lang w:val="ru-RU" w:eastAsia="ru-RU"/>
    </w:rPr>
  </w:style>
  <w:style w:type="character" w:customStyle="1" w:styleId="2124">
    <w:name w:val="Знак2 Знак Знак12"/>
    <w:locked/>
    <w:rsid w:val="002F3BC2"/>
    <w:rPr>
      <w:b/>
      <w:sz w:val="27"/>
      <w:lang w:val="ru-RU" w:eastAsia="ru-RU"/>
    </w:rPr>
  </w:style>
  <w:style w:type="character" w:customStyle="1" w:styleId="23a">
    <w:name w:val="Знак2 Знак Знак3"/>
    <w:locked/>
    <w:rsid w:val="002F3BC2"/>
    <w:rPr>
      <w:rFonts w:ascii="Arial" w:hAnsi="Arial"/>
      <w:b/>
      <w:sz w:val="26"/>
      <w:lang w:val="ru-RU" w:eastAsia="ru-RU"/>
    </w:rPr>
  </w:style>
  <w:style w:type="paragraph" w:customStyle="1" w:styleId="5f0">
    <w:name w:val="Абзац списка5"/>
    <w:basedOn w:val="a3"/>
    <w:rsid w:val="002F3BC2"/>
    <w:pPr>
      <w:ind w:left="708"/>
    </w:pPr>
    <w:rPr>
      <w:rFonts w:ascii="Calibri" w:hAnsi="Calibri"/>
      <w:szCs w:val="20"/>
    </w:rPr>
  </w:style>
  <w:style w:type="character" w:customStyle="1" w:styleId="4f6">
    <w:name w:val="Слабое выделение4"/>
    <w:rsid w:val="002F3BC2"/>
    <w:rPr>
      <w:i/>
      <w:color w:val="808080"/>
    </w:rPr>
  </w:style>
  <w:style w:type="paragraph" w:customStyle="1" w:styleId="23b">
    <w:name w:val="Цитата 23"/>
    <w:basedOn w:val="a3"/>
    <w:next w:val="a3"/>
    <w:rsid w:val="002F3BC2"/>
    <w:rPr>
      <w:rFonts w:ascii="Calibri" w:hAnsi="Calibri"/>
      <w:i/>
      <w:iCs/>
      <w:color w:val="000000"/>
    </w:rPr>
  </w:style>
  <w:style w:type="paragraph" w:customStyle="1" w:styleId="3ffa">
    <w:name w:val="Выделенная цитата3"/>
    <w:basedOn w:val="a3"/>
    <w:next w:val="a3"/>
    <w:rsid w:val="002F3BC2"/>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F3BC2"/>
    <w:rPr>
      <w:b/>
    </w:rPr>
  </w:style>
  <w:style w:type="character" w:customStyle="1" w:styleId="3ffb">
    <w:name w:val="Замещающий текст3"/>
    <w:rsid w:val="002F3BC2"/>
    <w:rPr>
      <w:color w:val="808080"/>
    </w:rPr>
  </w:style>
  <w:style w:type="character" w:customStyle="1" w:styleId="1260">
    <w:name w:val="Знак1 Знак Знак26"/>
    <w:locked/>
    <w:rsid w:val="002F3BC2"/>
    <w:rPr>
      <w:sz w:val="24"/>
    </w:rPr>
  </w:style>
  <w:style w:type="character" w:customStyle="1" w:styleId="1271">
    <w:name w:val="Знак1 Знак Знак27"/>
    <w:locked/>
    <w:rsid w:val="002F3BC2"/>
    <w:rPr>
      <w:sz w:val="24"/>
    </w:rPr>
  </w:style>
  <w:style w:type="character" w:customStyle="1" w:styleId="7d">
    <w:name w:val="Без интервала Знак7"/>
    <w:locked/>
    <w:rsid w:val="002F3BC2"/>
    <w:rPr>
      <w:sz w:val="24"/>
      <w:lang w:eastAsia="en-US"/>
    </w:rPr>
  </w:style>
  <w:style w:type="character" w:customStyle="1" w:styleId="393">
    <w:name w:val="Знак Знак393"/>
    <w:rsid w:val="002F3BC2"/>
    <w:rPr>
      <w:rFonts w:ascii="Arial" w:hAnsi="Arial"/>
      <w:b/>
      <w:sz w:val="26"/>
    </w:rPr>
  </w:style>
  <w:style w:type="character" w:customStyle="1" w:styleId="383">
    <w:name w:val="Знак Знак383"/>
    <w:rsid w:val="002F3BC2"/>
    <w:rPr>
      <w:b/>
      <w:sz w:val="28"/>
    </w:rPr>
  </w:style>
  <w:style w:type="character" w:customStyle="1" w:styleId="373">
    <w:name w:val="Знак Знак373"/>
    <w:rsid w:val="002F3BC2"/>
    <w:rPr>
      <w:b/>
      <w:i/>
      <w:sz w:val="26"/>
    </w:rPr>
  </w:style>
  <w:style w:type="character" w:customStyle="1" w:styleId="363">
    <w:name w:val="Знак Знак363"/>
    <w:rsid w:val="002F3BC2"/>
    <w:rPr>
      <w:b/>
      <w:sz w:val="22"/>
      <w:lang w:val="ru-RU" w:eastAsia="ru-RU"/>
    </w:rPr>
  </w:style>
  <w:style w:type="character" w:customStyle="1" w:styleId="3530">
    <w:name w:val="Знак Знак353"/>
    <w:rsid w:val="002F3BC2"/>
    <w:rPr>
      <w:sz w:val="24"/>
      <w:lang w:val="ru-RU" w:eastAsia="ru-RU"/>
    </w:rPr>
  </w:style>
  <w:style w:type="character" w:customStyle="1" w:styleId="3430">
    <w:name w:val="Знак Знак343"/>
    <w:rsid w:val="002F3BC2"/>
    <w:rPr>
      <w:rFonts w:ascii="Calibri" w:hAnsi="Calibri"/>
      <w:i/>
      <w:sz w:val="24"/>
      <w:lang w:eastAsia="en-US"/>
    </w:rPr>
  </w:style>
  <w:style w:type="character" w:customStyle="1" w:styleId="3230">
    <w:name w:val="Знак Знак323"/>
    <w:rsid w:val="002F3BC2"/>
    <w:rPr>
      <w:sz w:val="16"/>
    </w:rPr>
  </w:style>
  <w:style w:type="character" w:customStyle="1" w:styleId="3141">
    <w:name w:val="Знак Знак314"/>
    <w:rsid w:val="002F3BC2"/>
    <w:rPr>
      <w:sz w:val="24"/>
    </w:rPr>
  </w:style>
  <w:style w:type="paragraph" w:customStyle="1" w:styleId="10a">
    <w:name w:val="Знак Знак Знак Знак Знак Знак10"/>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F3BC2"/>
    <w:rPr>
      <w:sz w:val="24"/>
    </w:rPr>
  </w:style>
  <w:style w:type="character" w:customStyle="1" w:styleId="293">
    <w:name w:val="Знак Знак293"/>
    <w:rsid w:val="002F3BC2"/>
    <w:rPr>
      <w:sz w:val="24"/>
    </w:rPr>
  </w:style>
  <w:style w:type="character" w:customStyle="1" w:styleId="7130">
    <w:name w:val="Знак Знак713"/>
    <w:rsid w:val="002F3BC2"/>
    <w:rPr>
      <w:sz w:val="16"/>
      <w:lang w:val="ru-RU" w:eastAsia="ru-RU"/>
    </w:rPr>
  </w:style>
  <w:style w:type="paragraph" w:customStyle="1" w:styleId="99">
    <w:name w:val="Обычный9"/>
    <w:rsid w:val="002F3BC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F3BC2"/>
    <w:rPr>
      <w:b/>
      <w:sz w:val="27"/>
      <w:lang w:val="ru-RU" w:eastAsia="ru-RU"/>
    </w:rPr>
  </w:style>
  <w:style w:type="character" w:customStyle="1" w:styleId="283">
    <w:name w:val="Знак Знак283"/>
    <w:rsid w:val="002F3BC2"/>
    <w:rPr>
      <w:rFonts w:ascii="Tahoma" w:hAnsi="Tahoma"/>
    </w:rPr>
  </w:style>
  <w:style w:type="character" w:customStyle="1" w:styleId="273">
    <w:name w:val="Знак Знак273"/>
    <w:rsid w:val="002F3BC2"/>
    <w:rPr>
      <w:sz w:val="24"/>
    </w:rPr>
  </w:style>
  <w:style w:type="character" w:customStyle="1" w:styleId="1090">
    <w:name w:val="Знак Знак109"/>
    <w:locked/>
    <w:rsid w:val="002F3BC2"/>
    <w:rPr>
      <w:sz w:val="16"/>
      <w:lang w:val="ru-RU" w:eastAsia="ru-RU"/>
    </w:rPr>
  </w:style>
  <w:style w:type="character" w:customStyle="1" w:styleId="626">
    <w:name w:val="Знак Знак626"/>
    <w:rsid w:val="002F3BC2"/>
    <w:rPr>
      <w:rFonts w:ascii="Arial" w:hAnsi="Arial"/>
      <w:b/>
      <w:i/>
      <w:sz w:val="28"/>
      <w:lang w:val="ru-RU" w:eastAsia="en-US"/>
    </w:rPr>
  </w:style>
  <w:style w:type="character" w:customStyle="1" w:styleId="2130">
    <w:name w:val="Знак Знак213"/>
    <w:locked/>
    <w:rsid w:val="002F3BC2"/>
    <w:rPr>
      <w:sz w:val="24"/>
      <w:lang w:val="en-US"/>
    </w:rPr>
  </w:style>
  <w:style w:type="character" w:customStyle="1" w:styleId="1231">
    <w:name w:val="Знак Знак123"/>
    <w:rsid w:val="002F3BC2"/>
    <w:rPr>
      <w:sz w:val="16"/>
    </w:rPr>
  </w:style>
  <w:style w:type="character" w:customStyle="1" w:styleId="1350">
    <w:name w:val="Знак Знак135"/>
    <w:rsid w:val="002F3BC2"/>
    <w:rPr>
      <w:lang w:val="ru-RU" w:eastAsia="ru-RU"/>
    </w:rPr>
  </w:style>
  <w:style w:type="character" w:customStyle="1" w:styleId="1610">
    <w:name w:val="Знак Знак1610"/>
    <w:locked/>
    <w:rsid w:val="002F3BC2"/>
    <w:rPr>
      <w:b/>
      <w:caps/>
      <w:sz w:val="24"/>
      <w:lang w:val="ru-RU" w:eastAsia="ru-RU"/>
    </w:rPr>
  </w:style>
  <w:style w:type="character" w:customStyle="1" w:styleId="1153">
    <w:name w:val="Знак Знак115"/>
    <w:rsid w:val="002F3BC2"/>
    <w:rPr>
      <w:sz w:val="24"/>
    </w:rPr>
  </w:style>
  <w:style w:type="paragraph" w:customStyle="1" w:styleId="25a">
    <w:name w:val="Основной текст 25"/>
    <w:basedOn w:val="a3"/>
    <w:rsid w:val="002F3BC2"/>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F3BC2"/>
    <w:rPr>
      <w:rFonts w:ascii="Times New Roman" w:hAnsi="Times New Roman"/>
      <w:b/>
      <w:caps/>
      <w:sz w:val="28"/>
    </w:rPr>
  </w:style>
  <w:style w:type="character" w:customStyle="1" w:styleId="2590">
    <w:name w:val="Знак Знак259"/>
    <w:rsid w:val="002F3BC2"/>
    <w:rPr>
      <w:rFonts w:ascii="Times New Roman" w:hAnsi="Times New Roman"/>
      <w:b/>
      <w:sz w:val="28"/>
    </w:rPr>
  </w:style>
  <w:style w:type="character" w:customStyle="1" w:styleId="2290">
    <w:name w:val="Знак Знак229"/>
    <w:rsid w:val="002F3BC2"/>
    <w:rPr>
      <w:rFonts w:ascii="Times New Roman" w:hAnsi="Times New Roman"/>
      <w:sz w:val="24"/>
    </w:rPr>
  </w:style>
  <w:style w:type="character" w:customStyle="1" w:styleId="2016">
    <w:name w:val="Знак Знак2016"/>
    <w:rsid w:val="002F3BC2"/>
    <w:rPr>
      <w:rFonts w:ascii="Arial" w:hAnsi="Arial"/>
      <w:sz w:val="22"/>
    </w:rPr>
  </w:style>
  <w:style w:type="character" w:customStyle="1" w:styleId="199">
    <w:name w:val="Знак Знак199"/>
    <w:rsid w:val="002F3BC2"/>
    <w:rPr>
      <w:rFonts w:ascii="Times New Roman" w:hAnsi="Times New Roman"/>
      <w:sz w:val="16"/>
      <w:lang w:eastAsia="ru-RU"/>
    </w:rPr>
  </w:style>
  <w:style w:type="character" w:customStyle="1" w:styleId="1811">
    <w:name w:val="Знак Знак1811"/>
    <w:rsid w:val="002F3BC2"/>
    <w:rPr>
      <w:rFonts w:ascii="Courier New" w:hAnsi="Courier New"/>
    </w:rPr>
  </w:style>
  <w:style w:type="character" w:customStyle="1" w:styleId="179">
    <w:name w:val="Знак Знак179"/>
    <w:rsid w:val="002F3BC2"/>
    <w:rPr>
      <w:rFonts w:ascii="Times New Roman" w:hAnsi="Times New Roman"/>
      <w:sz w:val="24"/>
    </w:rPr>
  </w:style>
  <w:style w:type="character" w:customStyle="1" w:styleId="950">
    <w:name w:val="Знак Знак95"/>
    <w:rsid w:val="002F3BC2"/>
    <w:rPr>
      <w:rFonts w:ascii="PragmaticaCTT" w:hAnsi="PragmaticaCTT"/>
      <w:b/>
      <w:sz w:val="24"/>
      <w:lang w:val="ru-RU" w:eastAsia="ru-RU"/>
    </w:rPr>
  </w:style>
  <w:style w:type="character" w:customStyle="1" w:styleId="840">
    <w:name w:val="Знак Знак84"/>
    <w:rsid w:val="002F3BC2"/>
    <w:rPr>
      <w:sz w:val="24"/>
    </w:rPr>
  </w:style>
  <w:style w:type="character" w:customStyle="1" w:styleId="5200">
    <w:name w:val="Знак Знак520"/>
    <w:aliases w:val="Знак Знак5101"/>
    <w:rsid w:val="002F3BC2"/>
    <w:rPr>
      <w:rFonts w:ascii="Tahoma" w:hAnsi="Tahoma"/>
      <w:sz w:val="16"/>
      <w:lang w:val="ru-RU" w:eastAsia="ru-RU"/>
    </w:rPr>
  </w:style>
  <w:style w:type="paragraph" w:customStyle="1" w:styleId="364">
    <w:name w:val="Заголовок 36"/>
    <w:basedOn w:val="99"/>
    <w:next w:val="99"/>
    <w:rsid w:val="002F3BC2"/>
    <w:pPr>
      <w:keepNext/>
      <w:widowControl/>
      <w:ind w:left="0" w:firstLine="0"/>
      <w:outlineLvl w:val="2"/>
    </w:pPr>
    <w:rPr>
      <w:sz w:val="24"/>
    </w:rPr>
  </w:style>
  <w:style w:type="paragraph" w:customStyle="1" w:styleId="6f1">
    <w:name w:val="Основной текст6"/>
    <w:basedOn w:val="99"/>
    <w:rsid w:val="002F3BC2"/>
    <w:pPr>
      <w:widowControl/>
      <w:spacing w:line="360" w:lineRule="auto"/>
      <w:ind w:left="0" w:firstLine="0"/>
    </w:pPr>
    <w:rPr>
      <w:sz w:val="24"/>
    </w:rPr>
  </w:style>
  <w:style w:type="character" w:customStyle="1" w:styleId="159">
    <w:name w:val="Знак Знак159"/>
    <w:rsid w:val="002F3BC2"/>
    <w:rPr>
      <w:b/>
      <w:sz w:val="28"/>
    </w:rPr>
  </w:style>
  <w:style w:type="character" w:customStyle="1" w:styleId="800">
    <w:name w:val="Знак Знак80"/>
    <w:rsid w:val="002F3BC2"/>
    <w:rPr>
      <w:rFonts w:ascii="Times New Roman" w:hAnsi="Times New Roman"/>
      <w:lang w:eastAsia="en-US"/>
    </w:rPr>
  </w:style>
  <w:style w:type="paragraph" w:customStyle="1" w:styleId="264">
    <w:name w:val="Заголовок 26"/>
    <w:basedOn w:val="a3"/>
    <w:next w:val="a3"/>
    <w:rsid w:val="002F3BC2"/>
    <w:pPr>
      <w:keepNext/>
      <w:widowControl w:val="0"/>
      <w:jc w:val="center"/>
    </w:pPr>
    <w:rPr>
      <w:b/>
      <w:sz w:val="26"/>
      <w:szCs w:val="20"/>
    </w:rPr>
  </w:style>
  <w:style w:type="paragraph" w:customStyle="1" w:styleId="5f1">
    <w:name w:val="Цитата5"/>
    <w:basedOn w:val="a3"/>
    <w:rsid w:val="002F3BC2"/>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F3BC2"/>
    <w:rPr>
      <w:i/>
      <w:color w:val="000000"/>
      <w:sz w:val="24"/>
    </w:rPr>
  </w:style>
  <w:style w:type="character" w:customStyle="1" w:styleId="2ffff7">
    <w:name w:val="Выделенная цитата Знак2"/>
    <w:rsid w:val="002F3BC2"/>
    <w:rPr>
      <w:b/>
      <w:i/>
      <w:color w:val="4F81BD"/>
      <w:sz w:val="24"/>
    </w:rPr>
  </w:style>
  <w:style w:type="paragraph" w:customStyle="1" w:styleId="5f2">
    <w:name w:val="Текст5"/>
    <w:basedOn w:val="a3"/>
    <w:rsid w:val="002F3BC2"/>
    <w:rPr>
      <w:rFonts w:ascii="Courier New" w:hAnsi="Courier New"/>
      <w:sz w:val="20"/>
      <w:szCs w:val="20"/>
    </w:rPr>
  </w:style>
  <w:style w:type="paragraph" w:customStyle="1" w:styleId="356">
    <w:name w:val="Основной текст 35"/>
    <w:basedOn w:val="99"/>
    <w:rsid w:val="002F3BC2"/>
    <w:pPr>
      <w:widowControl/>
      <w:tabs>
        <w:tab w:val="left" w:pos="360"/>
      </w:tabs>
      <w:ind w:left="0" w:firstLine="0"/>
      <w:jc w:val="both"/>
    </w:pPr>
    <w:rPr>
      <w:i/>
      <w:sz w:val="26"/>
    </w:rPr>
  </w:style>
  <w:style w:type="paragraph" w:customStyle="1" w:styleId="244">
    <w:name w:val="Основной текст с отступом 24"/>
    <w:basedOn w:val="a3"/>
    <w:rsid w:val="002F3BC2"/>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F3BC2"/>
    <w:pPr>
      <w:spacing w:line="360" w:lineRule="auto"/>
      <w:ind w:firstLine="709"/>
      <w:jc w:val="both"/>
    </w:pPr>
    <w:rPr>
      <w:sz w:val="28"/>
      <w:szCs w:val="20"/>
    </w:rPr>
  </w:style>
  <w:style w:type="paragraph" w:customStyle="1" w:styleId="4f8">
    <w:name w:val="Верхний колонтитул4"/>
    <w:basedOn w:val="a3"/>
    <w:rsid w:val="002F3BC2"/>
    <w:pPr>
      <w:tabs>
        <w:tab w:val="center" w:pos="4153"/>
        <w:tab w:val="right" w:pos="8306"/>
      </w:tabs>
    </w:pPr>
    <w:rPr>
      <w:rFonts w:ascii="Arial" w:hAnsi="Arial"/>
      <w:szCs w:val="20"/>
    </w:rPr>
  </w:style>
  <w:style w:type="character" w:customStyle="1" w:styleId="419">
    <w:name w:val="Знак Знак419"/>
    <w:locked/>
    <w:rsid w:val="002F3BC2"/>
    <w:rPr>
      <w:rFonts w:ascii="Arial" w:hAnsi="Arial"/>
      <w:b/>
      <w:i/>
      <w:sz w:val="28"/>
      <w:lang w:val="ru-RU" w:eastAsia="en-US"/>
    </w:rPr>
  </w:style>
  <w:style w:type="character" w:customStyle="1" w:styleId="429">
    <w:name w:val="Знак4 Знак2"/>
    <w:locked/>
    <w:rsid w:val="002F3BC2"/>
    <w:rPr>
      <w:sz w:val="24"/>
      <w:lang w:val="ru-RU" w:eastAsia="ru-RU"/>
    </w:rPr>
  </w:style>
  <w:style w:type="character" w:customStyle="1" w:styleId="4f9">
    <w:name w:val="Основной шрифт абзаца4"/>
    <w:rsid w:val="002F3BC2"/>
  </w:style>
  <w:style w:type="character" w:customStyle="1" w:styleId="2380">
    <w:name w:val="Знак Знак23 Знак8"/>
    <w:aliases w:val="Знак Знак3 Знак8"/>
    <w:locked/>
    <w:rsid w:val="002F3BC2"/>
    <w:rPr>
      <w:rFonts w:ascii="Tahoma" w:hAnsi="Tahoma"/>
      <w:sz w:val="16"/>
    </w:rPr>
  </w:style>
  <w:style w:type="paragraph" w:customStyle="1" w:styleId="13a">
    <w:name w:val="Знак Знак Знак Знак Знак Знак Знак Знак Знак Знак Знак Знак Знак13"/>
    <w:basedOn w:val="a3"/>
    <w:rsid w:val="002F3BC2"/>
    <w:pPr>
      <w:spacing w:after="160" w:line="240" w:lineRule="exact"/>
    </w:pPr>
    <w:rPr>
      <w:rFonts w:ascii="Verdana" w:hAnsi="Verdana"/>
      <w:lang w:val="en-US" w:eastAsia="en-US"/>
    </w:rPr>
  </w:style>
  <w:style w:type="paragraph" w:customStyle="1" w:styleId="392">
    <w:name w:val="Знак39"/>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F3BC2"/>
    <w:rPr>
      <w:b/>
      <w:caps/>
      <w:sz w:val="24"/>
      <w:lang w:val="ru-RU" w:eastAsia="ru-RU"/>
    </w:rPr>
  </w:style>
  <w:style w:type="character" w:customStyle="1" w:styleId="11100">
    <w:name w:val="Знак1 Знак Знак110"/>
    <w:locked/>
    <w:rsid w:val="002F3BC2"/>
    <w:rPr>
      <w:rFonts w:ascii="Times New Roman" w:hAnsi="Times New Roman"/>
      <w:sz w:val="24"/>
      <w:lang w:eastAsia="ru-RU"/>
    </w:rPr>
  </w:style>
  <w:style w:type="character" w:customStyle="1" w:styleId="469">
    <w:name w:val="Знак Знак469"/>
    <w:locked/>
    <w:rsid w:val="002F3BC2"/>
    <w:rPr>
      <w:b/>
      <w:sz w:val="27"/>
      <w:lang w:val="ru-RU" w:eastAsia="ru-RU"/>
    </w:rPr>
  </w:style>
  <w:style w:type="character" w:customStyle="1" w:styleId="489">
    <w:name w:val="Знак Знак489"/>
    <w:locked/>
    <w:rsid w:val="002F3BC2"/>
    <w:rPr>
      <w:b/>
      <w:sz w:val="27"/>
      <w:lang w:val="ru-RU" w:eastAsia="ru-RU"/>
    </w:rPr>
  </w:style>
  <w:style w:type="character" w:customStyle="1" w:styleId="4490">
    <w:name w:val="Знак Знак449"/>
    <w:locked/>
    <w:rsid w:val="002F3BC2"/>
    <w:rPr>
      <w:sz w:val="24"/>
    </w:rPr>
  </w:style>
  <w:style w:type="character" w:customStyle="1" w:styleId="51100">
    <w:name w:val="Знак Знак5110"/>
    <w:locked/>
    <w:rsid w:val="002F3BC2"/>
    <w:rPr>
      <w:b/>
      <w:sz w:val="27"/>
      <w:lang w:val="ru-RU" w:eastAsia="ru-RU"/>
    </w:rPr>
  </w:style>
  <w:style w:type="character" w:customStyle="1" w:styleId="439">
    <w:name w:val="Знак Знак439"/>
    <w:locked/>
    <w:rsid w:val="002F3BC2"/>
    <w:rPr>
      <w:color w:val="000000"/>
      <w:sz w:val="24"/>
      <w:lang w:eastAsia="ru-RU"/>
    </w:rPr>
  </w:style>
  <w:style w:type="character" w:customStyle="1" w:styleId="4290">
    <w:name w:val="Знак Знак429"/>
    <w:rsid w:val="002F3BC2"/>
    <w:rPr>
      <w:rFonts w:ascii="Times New Roman" w:hAnsi="Times New Roman"/>
      <w:sz w:val="16"/>
    </w:rPr>
  </w:style>
  <w:style w:type="character" w:customStyle="1" w:styleId="499">
    <w:name w:val="Знак Знак499"/>
    <w:rsid w:val="002F3BC2"/>
    <w:rPr>
      <w:rFonts w:ascii="Times New Roman" w:hAnsi="Times New Roman"/>
      <w:b/>
      <w:caps/>
      <w:sz w:val="24"/>
      <w:lang w:eastAsia="ru-RU"/>
    </w:rPr>
  </w:style>
  <w:style w:type="paragraph" w:customStyle="1" w:styleId="46a">
    <w:name w:val="Заголовок 46"/>
    <w:basedOn w:val="99"/>
    <w:next w:val="99"/>
    <w:rsid w:val="002F3BC2"/>
    <w:pPr>
      <w:keepNext/>
      <w:widowControl/>
      <w:ind w:left="0" w:firstLine="0"/>
    </w:pPr>
    <w:rPr>
      <w:sz w:val="24"/>
    </w:rPr>
  </w:style>
  <w:style w:type="character" w:customStyle="1" w:styleId="479">
    <w:name w:val="Знак Знак479"/>
    <w:rsid w:val="002F3BC2"/>
    <w:rPr>
      <w:rFonts w:ascii="Times New Roman" w:hAnsi="Times New Roman"/>
      <w:b/>
      <w:sz w:val="27"/>
      <w:lang w:eastAsia="ru-RU"/>
    </w:rPr>
  </w:style>
  <w:style w:type="character" w:customStyle="1" w:styleId="4590">
    <w:name w:val="Знак Знак459"/>
    <w:rsid w:val="002F3BC2"/>
    <w:rPr>
      <w:rFonts w:ascii="Times New Roman" w:hAnsi="Times New Roman"/>
      <w:b/>
      <w:i/>
      <w:sz w:val="26"/>
      <w:lang w:eastAsia="ru-RU"/>
    </w:rPr>
  </w:style>
  <w:style w:type="paragraph" w:customStyle="1" w:styleId="653">
    <w:name w:val="Заголовок 65"/>
    <w:rsid w:val="002F3BC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F3BC2"/>
    <w:rPr>
      <w:sz w:val="16"/>
    </w:rPr>
  </w:style>
  <w:style w:type="character" w:customStyle="1" w:styleId="509">
    <w:name w:val="Знак Знак509"/>
    <w:locked/>
    <w:rsid w:val="002F3BC2"/>
    <w:rPr>
      <w:b/>
      <w:sz w:val="28"/>
      <w:lang w:val="ru-RU" w:eastAsia="ru-RU"/>
    </w:rPr>
  </w:style>
  <w:style w:type="character" w:customStyle="1" w:styleId="5290">
    <w:name w:val="Знак Знак529"/>
    <w:rsid w:val="002F3BC2"/>
    <w:rPr>
      <w:rFonts w:ascii="Arial" w:hAnsi="Arial"/>
      <w:b/>
      <w:i/>
      <w:sz w:val="28"/>
    </w:rPr>
  </w:style>
  <w:style w:type="character" w:customStyle="1" w:styleId="519">
    <w:name w:val="Знак5 Знак Знак19"/>
    <w:locked/>
    <w:rsid w:val="002F3BC2"/>
    <w:rPr>
      <w:sz w:val="16"/>
      <w:lang w:val="ru-RU" w:eastAsia="ru-RU"/>
    </w:rPr>
  </w:style>
  <w:style w:type="character" w:customStyle="1" w:styleId="6101">
    <w:name w:val="Знак6 Знак Знак10"/>
    <w:rsid w:val="002F3BC2"/>
    <w:rPr>
      <w:sz w:val="24"/>
      <w:lang w:val="ru-RU" w:eastAsia="ru-RU"/>
    </w:rPr>
  </w:style>
  <w:style w:type="character" w:customStyle="1" w:styleId="553">
    <w:name w:val="Знак Знак553"/>
    <w:locked/>
    <w:rsid w:val="002F3BC2"/>
    <w:rPr>
      <w:sz w:val="24"/>
      <w:lang w:val="ru-RU" w:eastAsia="ru-RU"/>
    </w:rPr>
  </w:style>
  <w:style w:type="paragraph" w:customStyle="1" w:styleId="Heading13">
    <w:name w:val="Heading 13"/>
    <w:basedOn w:val="a3"/>
    <w:next w:val="a3"/>
    <w:rsid w:val="002F3BC2"/>
    <w:pPr>
      <w:suppressAutoHyphens/>
      <w:ind w:firstLine="454"/>
    </w:pPr>
    <w:rPr>
      <w:b/>
      <w:caps/>
      <w:lang w:eastAsia="zh-CN"/>
    </w:rPr>
  </w:style>
  <w:style w:type="character" w:customStyle="1" w:styleId="6530">
    <w:name w:val="Знак Знак653"/>
    <w:locked/>
    <w:rsid w:val="002F3BC2"/>
    <w:rPr>
      <w:b/>
      <w:sz w:val="27"/>
      <w:lang w:val="ru-RU" w:eastAsia="ru-RU"/>
    </w:rPr>
  </w:style>
  <w:style w:type="character" w:customStyle="1" w:styleId="6430">
    <w:name w:val="Знак Знак643"/>
    <w:locked/>
    <w:rsid w:val="002F3BC2"/>
    <w:rPr>
      <w:b/>
      <w:sz w:val="28"/>
      <w:lang w:val="ru-RU" w:eastAsia="ru-RU"/>
    </w:rPr>
  </w:style>
  <w:style w:type="character" w:customStyle="1" w:styleId="6330">
    <w:name w:val="Знак Знак633"/>
    <w:locked/>
    <w:rsid w:val="002F3BC2"/>
    <w:rPr>
      <w:b/>
      <w:i/>
      <w:sz w:val="26"/>
      <w:lang w:val="ru-RU" w:eastAsia="ru-RU"/>
    </w:rPr>
  </w:style>
  <w:style w:type="character" w:customStyle="1" w:styleId="625">
    <w:name w:val="Знак Знак625"/>
    <w:locked/>
    <w:rsid w:val="002F3BC2"/>
    <w:rPr>
      <w:sz w:val="24"/>
      <w:lang w:val="ru-RU" w:eastAsia="ru-RU"/>
    </w:rPr>
  </w:style>
  <w:style w:type="character" w:customStyle="1" w:styleId="61100">
    <w:name w:val="Знак Знак6110"/>
    <w:locked/>
    <w:rsid w:val="002F3BC2"/>
    <w:rPr>
      <w:sz w:val="24"/>
      <w:lang w:val="ru-RU" w:eastAsia="ru-RU"/>
    </w:rPr>
  </w:style>
  <w:style w:type="character" w:customStyle="1" w:styleId="603">
    <w:name w:val="Знак Знак603"/>
    <w:locked/>
    <w:rsid w:val="002F3BC2"/>
    <w:rPr>
      <w:i/>
      <w:sz w:val="24"/>
      <w:lang w:val="ru-RU" w:eastAsia="ru-RU"/>
    </w:rPr>
  </w:style>
  <w:style w:type="character" w:customStyle="1" w:styleId="593">
    <w:name w:val="Знак Знак593"/>
    <w:locked/>
    <w:rsid w:val="002F3BC2"/>
    <w:rPr>
      <w:rFonts w:ascii="Arial" w:hAnsi="Arial"/>
      <w:sz w:val="22"/>
      <w:lang w:val="ru-RU" w:eastAsia="ru-RU"/>
    </w:rPr>
  </w:style>
  <w:style w:type="character" w:customStyle="1" w:styleId="5830">
    <w:name w:val="Знак Знак583"/>
    <w:locked/>
    <w:rsid w:val="002F3BC2"/>
    <w:rPr>
      <w:rFonts w:ascii="Courier New" w:hAnsi="Courier New"/>
      <w:lang w:val="ru-RU" w:eastAsia="ru-RU"/>
    </w:rPr>
  </w:style>
  <w:style w:type="character" w:customStyle="1" w:styleId="573">
    <w:name w:val="Знак Знак573"/>
    <w:locked/>
    <w:rsid w:val="002F3BC2"/>
    <w:rPr>
      <w:lang w:val="ru-RU" w:eastAsia="ru-RU"/>
    </w:rPr>
  </w:style>
  <w:style w:type="character" w:customStyle="1" w:styleId="563">
    <w:name w:val="Знак Знак563"/>
    <w:locked/>
    <w:rsid w:val="002F3BC2"/>
    <w:rPr>
      <w:sz w:val="24"/>
      <w:lang w:val="ru-RU" w:eastAsia="ru-RU"/>
    </w:rPr>
  </w:style>
  <w:style w:type="character" w:customStyle="1" w:styleId="543">
    <w:name w:val="Знак Знак543"/>
    <w:locked/>
    <w:rsid w:val="002F3BC2"/>
    <w:rPr>
      <w:sz w:val="24"/>
      <w:lang w:val="en-US" w:eastAsia="ru-RU"/>
    </w:rPr>
  </w:style>
  <w:style w:type="paragraph" w:customStyle="1" w:styleId="Heading52">
    <w:name w:val="Heading 52"/>
    <w:basedOn w:val="a3"/>
    <w:next w:val="a3"/>
    <w:rsid w:val="002F3BC2"/>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F3BC2"/>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F3BC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F3BC2"/>
    <w:rPr>
      <w:rFonts w:ascii="Arial" w:hAnsi="Arial"/>
      <w:b/>
      <w:sz w:val="26"/>
    </w:rPr>
  </w:style>
  <w:style w:type="character" w:customStyle="1" w:styleId="663">
    <w:name w:val="Знак Знак663"/>
    <w:rsid w:val="002F3BC2"/>
    <w:rPr>
      <w:b/>
      <w:sz w:val="28"/>
    </w:rPr>
  </w:style>
  <w:style w:type="character" w:customStyle="1" w:styleId="703">
    <w:name w:val="Знак Знак703"/>
    <w:rsid w:val="002F3BC2"/>
    <w:rPr>
      <w:rFonts w:ascii="Arial" w:hAnsi="Arial"/>
      <w:b/>
      <w:sz w:val="26"/>
    </w:rPr>
  </w:style>
  <w:style w:type="character" w:customStyle="1" w:styleId="693">
    <w:name w:val="Знак Знак693"/>
    <w:rsid w:val="002F3BC2"/>
    <w:rPr>
      <w:b/>
      <w:sz w:val="28"/>
    </w:rPr>
  </w:style>
  <w:style w:type="character" w:customStyle="1" w:styleId="683">
    <w:name w:val="Знак Знак683"/>
    <w:rsid w:val="002F3BC2"/>
    <w:rPr>
      <w:b/>
      <w:i/>
      <w:sz w:val="26"/>
    </w:rPr>
  </w:style>
  <w:style w:type="paragraph" w:customStyle="1" w:styleId="HTML40">
    <w:name w:val="Стандартный HTML4"/>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F3BC2"/>
    <w:pPr>
      <w:keepNext/>
      <w:widowControl/>
    </w:pPr>
    <w:rPr>
      <w:sz w:val="24"/>
    </w:rPr>
  </w:style>
  <w:style w:type="paragraph" w:customStyle="1" w:styleId="Heading221">
    <w:name w:val="Heading 221"/>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F3BC2"/>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F3BC2"/>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F3BC2"/>
    <w:rPr>
      <w:smallCaps/>
      <w:color w:val="C0504D"/>
      <w:u w:val="single"/>
    </w:rPr>
  </w:style>
  <w:style w:type="character" w:customStyle="1" w:styleId="11f7">
    <w:name w:val="Сильная ссылка11"/>
    <w:rsid w:val="002F3BC2"/>
    <w:rPr>
      <w:b/>
      <w:smallCaps/>
      <w:color w:val="C0504D"/>
      <w:spacing w:val="5"/>
      <w:u w:val="single"/>
    </w:rPr>
  </w:style>
  <w:style w:type="character" w:customStyle="1" w:styleId="11f8">
    <w:name w:val="Название книги11"/>
    <w:rsid w:val="002F3BC2"/>
    <w:rPr>
      <w:b/>
      <w:smallCaps/>
      <w:spacing w:val="5"/>
    </w:rPr>
  </w:style>
  <w:style w:type="paragraph" w:customStyle="1" w:styleId="930">
    <w:name w:val="Знак93"/>
    <w:basedOn w:val="a3"/>
    <w:rsid w:val="002F3BC2"/>
    <w:pPr>
      <w:spacing w:after="160" w:line="240" w:lineRule="exact"/>
    </w:pPr>
    <w:rPr>
      <w:rFonts w:ascii="Verdana" w:hAnsi="Verdana"/>
      <w:lang w:val="en-US" w:eastAsia="en-US"/>
    </w:rPr>
  </w:style>
  <w:style w:type="character" w:customStyle="1" w:styleId="4151">
    <w:name w:val="Знак4 Знак Знак15"/>
    <w:locked/>
    <w:rsid w:val="002F3BC2"/>
    <w:rPr>
      <w:rFonts w:ascii="Arial" w:hAnsi="Arial"/>
      <w:b/>
      <w:kern w:val="32"/>
      <w:sz w:val="32"/>
      <w:lang w:val="ru-RU" w:eastAsia="ru-RU"/>
    </w:rPr>
  </w:style>
  <w:style w:type="character" w:customStyle="1" w:styleId="2131">
    <w:name w:val="Знак2 Знак Знак13"/>
    <w:locked/>
    <w:rsid w:val="002F3BC2"/>
    <w:rPr>
      <w:b/>
      <w:sz w:val="27"/>
      <w:lang w:val="ru-RU" w:eastAsia="ru-RU"/>
    </w:rPr>
  </w:style>
  <w:style w:type="character" w:customStyle="1" w:styleId="43a">
    <w:name w:val="Знак4 Знак Знак3"/>
    <w:locked/>
    <w:rsid w:val="002F3BC2"/>
    <w:rPr>
      <w:rFonts w:ascii="Arial" w:hAnsi="Arial"/>
      <w:b/>
      <w:kern w:val="32"/>
      <w:sz w:val="32"/>
      <w:lang w:val="ru-RU" w:eastAsia="ru-RU"/>
    </w:rPr>
  </w:style>
  <w:style w:type="character" w:customStyle="1" w:styleId="245">
    <w:name w:val="Знак2 Знак Знак4"/>
    <w:semiHidden/>
    <w:locked/>
    <w:rsid w:val="002F3BC2"/>
    <w:rPr>
      <w:rFonts w:ascii="Arial" w:hAnsi="Arial"/>
      <w:b/>
      <w:sz w:val="26"/>
      <w:lang w:val="ru-RU" w:eastAsia="ru-RU"/>
    </w:rPr>
  </w:style>
  <w:style w:type="character" w:customStyle="1" w:styleId="FontStyle270">
    <w:name w:val="Font Style27"/>
    <w:rsid w:val="002F3BC2"/>
    <w:rPr>
      <w:rFonts w:ascii="Times New Roman" w:hAnsi="Times New Roman"/>
      <w:sz w:val="26"/>
    </w:rPr>
  </w:style>
  <w:style w:type="character" w:customStyle="1" w:styleId="2100">
    <w:name w:val="Знак Знак210"/>
    <w:locked/>
    <w:rsid w:val="002F3BC2"/>
    <w:rPr>
      <w:rFonts w:ascii="Arial" w:hAnsi="Arial"/>
      <w:vanish/>
      <w:sz w:val="16"/>
      <w:lang w:eastAsia="ru-RU"/>
    </w:rPr>
  </w:style>
  <w:style w:type="paragraph" w:customStyle="1" w:styleId="11f9">
    <w:name w:val="Стиль11"/>
    <w:basedOn w:val="a3"/>
    <w:next w:val="114"/>
    <w:rsid w:val="002F3BC2"/>
    <w:pPr>
      <w:jc w:val="center"/>
    </w:pPr>
    <w:rPr>
      <w:lang w:val="en-US"/>
    </w:rPr>
  </w:style>
  <w:style w:type="paragraph" w:customStyle="1" w:styleId="6f2">
    <w:name w:val="Абзац списка6"/>
    <w:basedOn w:val="a3"/>
    <w:rsid w:val="002F3BC2"/>
    <w:pPr>
      <w:ind w:left="708"/>
    </w:pPr>
    <w:rPr>
      <w:rFonts w:ascii="Calibri" w:hAnsi="Calibri"/>
      <w:sz w:val="22"/>
      <w:szCs w:val="22"/>
      <w:lang w:eastAsia="en-US"/>
    </w:rPr>
  </w:style>
  <w:style w:type="character" w:customStyle="1" w:styleId="5f3">
    <w:name w:val="Слабое выделение5"/>
    <w:rsid w:val="002F3BC2"/>
    <w:rPr>
      <w:i/>
      <w:color w:val="808080"/>
    </w:rPr>
  </w:style>
  <w:style w:type="paragraph" w:customStyle="1" w:styleId="5f4">
    <w:name w:val="Без интервала5"/>
    <w:rsid w:val="002F3BC2"/>
    <w:pPr>
      <w:spacing w:after="0" w:line="240" w:lineRule="auto"/>
    </w:pPr>
    <w:rPr>
      <w:rFonts w:ascii="Calibri" w:eastAsia="Times New Roman" w:hAnsi="Calibri" w:cs="Times New Roman"/>
      <w:lang w:val="en-US"/>
    </w:rPr>
  </w:style>
  <w:style w:type="paragraph" w:customStyle="1" w:styleId="246">
    <w:name w:val="Цитата 24"/>
    <w:basedOn w:val="a3"/>
    <w:next w:val="a3"/>
    <w:rsid w:val="002F3BC2"/>
    <w:rPr>
      <w:rFonts w:ascii="Calibri" w:hAnsi="Calibri"/>
      <w:i/>
      <w:color w:val="000000"/>
      <w:szCs w:val="22"/>
      <w:lang w:eastAsia="en-US"/>
    </w:rPr>
  </w:style>
  <w:style w:type="paragraph" w:customStyle="1" w:styleId="4fa">
    <w:name w:val="Выделенная цитата4"/>
    <w:basedOn w:val="a3"/>
    <w:next w:val="a3"/>
    <w:rsid w:val="002F3BC2"/>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F3BC2"/>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F3BC2"/>
    <w:rPr>
      <w:b/>
      <w:i/>
      <w:color w:val="4F81BD"/>
    </w:rPr>
  </w:style>
  <w:style w:type="character" w:customStyle="1" w:styleId="21fd">
    <w:name w:val="Слабая ссылка21"/>
    <w:rsid w:val="002F3BC2"/>
    <w:rPr>
      <w:smallCaps/>
      <w:color w:val="C0504D"/>
      <w:u w:val="single"/>
    </w:rPr>
  </w:style>
  <w:style w:type="character" w:customStyle="1" w:styleId="21fe">
    <w:name w:val="Сильная ссылка21"/>
    <w:rsid w:val="002F3BC2"/>
    <w:rPr>
      <w:b/>
      <w:smallCaps/>
      <w:color w:val="C0504D"/>
      <w:spacing w:val="5"/>
      <w:u w:val="single"/>
    </w:rPr>
  </w:style>
  <w:style w:type="character" w:customStyle="1" w:styleId="21ff">
    <w:name w:val="Название книги21"/>
    <w:rsid w:val="002F3BC2"/>
    <w:rPr>
      <w:b/>
      <w:smallCaps/>
      <w:spacing w:val="5"/>
    </w:rPr>
  </w:style>
  <w:style w:type="character" w:customStyle="1" w:styleId="4fb">
    <w:name w:val="Замещающий текст4"/>
    <w:rsid w:val="002F3BC2"/>
    <w:rPr>
      <w:color w:val="808080"/>
    </w:rPr>
  </w:style>
  <w:style w:type="character" w:customStyle="1" w:styleId="FontStyle89">
    <w:name w:val="Font Style89"/>
    <w:rsid w:val="002F3BC2"/>
    <w:rPr>
      <w:rFonts w:ascii="Times New Roman" w:hAnsi="Times New Roman"/>
      <w:i/>
      <w:sz w:val="14"/>
    </w:rPr>
  </w:style>
  <w:style w:type="paragraph" w:customStyle="1" w:styleId="10b">
    <w:name w:val="Стиль10"/>
    <w:basedOn w:val="a3"/>
    <w:next w:val="aff2"/>
    <w:rsid w:val="002F3BC2"/>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F3BC2"/>
    <w:rPr>
      <w:spacing w:val="-20"/>
      <w:sz w:val="28"/>
      <w:u w:val="single"/>
      <w:lang w:val="ru-RU" w:eastAsia="ru-RU"/>
    </w:rPr>
  </w:style>
  <w:style w:type="paragraph" w:customStyle="1" w:styleId="10c">
    <w:name w:val="Обычный10"/>
    <w:rsid w:val="002F3BC2"/>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F3BC2"/>
    <w:pPr>
      <w:widowControl w:val="0"/>
    </w:pPr>
    <w:rPr>
      <w:rFonts w:ascii="Courier New" w:hAnsi="Courier New"/>
      <w:sz w:val="20"/>
      <w:szCs w:val="20"/>
    </w:rPr>
  </w:style>
  <w:style w:type="paragraph" w:customStyle="1" w:styleId="7e">
    <w:name w:val="Абзац списка7"/>
    <w:basedOn w:val="a3"/>
    <w:rsid w:val="002F3BC2"/>
    <w:pPr>
      <w:ind w:left="720"/>
      <w:contextualSpacing/>
    </w:pPr>
  </w:style>
  <w:style w:type="character" w:customStyle="1" w:styleId="7120">
    <w:name w:val="Знак Знак712"/>
    <w:rsid w:val="002F3BC2"/>
    <w:rPr>
      <w:sz w:val="16"/>
      <w:lang w:val="ru-RU" w:eastAsia="ru-RU"/>
    </w:rPr>
  </w:style>
  <w:style w:type="paragraph" w:customStyle="1" w:styleId="12f1">
    <w:name w:val="Знак Знак Знак Знак Знак Знак Знак Знак Знак Знак Знак Знак Знак12"/>
    <w:basedOn w:val="a3"/>
    <w:rsid w:val="002F3BC2"/>
    <w:pPr>
      <w:spacing w:after="160" w:line="240" w:lineRule="exact"/>
    </w:pPr>
    <w:rPr>
      <w:rFonts w:ascii="Verdana" w:hAnsi="Verdana"/>
      <w:lang w:val="en-US" w:eastAsia="en-US"/>
    </w:rPr>
  </w:style>
  <w:style w:type="paragraph" w:customStyle="1" w:styleId="7f">
    <w:name w:val="Основной текст7"/>
    <w:basedOn w:val="a3"/>
    <w:rsid w:val="002F3BC2"/>
    <w:pPr>
      <w:widowControl w:val="0"/>
      <w:snapToGrid w:val="0"/>
      <w:jc w:val="both"/>
    </w:pPr>
    <w:rPr>
      <w:szCs w:val="20"/>
    </w:rPr>
  </w:style>
  <w:style w:type="paragraph" w:customStyle="1" w:styleId="25b">
    <w:name w:val="Основной текст с отступом 25"/>
    <w:basedOn w:val="a3"/>
    <w:rsid w:val="002F3BC2"/>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F3BC2"/>
    <w:rPr>
      <w:sz w:val="24"/>
    </w:rPr>
  </w:style>
  <w:style w:type="character" w:customStyle="1" w:styleId="6240">
    <w:name w:val="Знак Знак624"/>
    <w:locked/>
    <w:rsid w:val="002F3BC2"/>
    <w:rPr>
      <w:b/>
      <w:caps/>
      <w:sz w:val="24"/>
      <w:lang w:val="ru-RU" w:eastAsia="ru-RU"/>
    </w:rPr>
  </w:style>
  <w:style w:type="character" w:customStyle="1" w:styleId="5190">
    <w:name w:val="Знак Знак519"/>
    <w:locked/>
    <w:rsid w:val="002F3BC2"/>
    <w:rPr>
      <w:b/>
      <w:sz w:val="27"/>
      <w:lang w:val="ru-RU" w:eastAsia="ru-RU"/>
    </w:rPr>
  </w:style>
  <w:style w:type="paragraph" w:customStyle="1" w:styleId="265">
    <w:name w:val="Основной текст 26"/>
    <w:basedOn w:val="a3"/>
    <w:rsid w:val="002F3BC2"/>
    <w:pPr>
      <w:shd w:val="clear" w:color="auto" w:fill="FFFFFF"/>
      <w:spacing w:before="233" w:line="360" w:lineRule="auto"/>
      <w:ind w:left="1701" w:hanging="567"/>
    </w:pPr>
    <w:rPr>
      <w:b/>
      <w:color w:val="000000"/>
      <w:spacing w:val="-5"/>
      <w:sz w:val="28"/>
      <w:szCs w:val="20"/>
    </w:rPr>
  </w:style>
  <w:style w:type="character" w:customStyle="1" w:styleId="bold1">
    <w:name w:val="bold1"/>
    <w:rsid w:val="002F3BC2"/>
    <w:rPr>
      <w:rFonts w:ascii="Arial" w:hAnsi="Arial"/>
      <w:b/>
    </w:rPr>
  </w:style>
  <w:style w:type="character" w:customStyle="1" w:styleId="b-serp-itemtextpassage1">
    <w:name w:val="b-serp-item__text_passage1"/>
    <w:rsid w:val="002F3BC2"/>
    <w:rPr>
      <w:b/>
    </w:rPr>
  </w:style>
  <w:style w:type="character" w:customStyle="1" w:styleId="afffffffffff6">
    <w:name w:val="текст Знак Знак"/>
    <w:rsid w:val="002F3BC2"/>
    <w:rPr>
      <w:sz w:val="24"/>
      <w:lang w:val="ru-RU" w:eastAsia="ru-RU"/>
    </w:rPr>
  </w:style>
  <w:style w:type="paragraph" w:customStyle="1" w:styleId="1ffffffe">
    <w:name w:val="Стиль Заголовок 1 (тем обзор)"/>
    <w:basedOn w:val="11"/>
    <w:link w:val="1fffffff"/>
    <w:rsid w:val="002F3BC2"/>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F3BC2"/>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F3BC2"/>
    <w:pPr>
      <w:spacing w:line="360" w:lineRule="auto"/>
      <w:ind w:firstLine="709"/>
      <w:jc w:val="both"/>
    </w:pPr>
    <w:rPr>
      <w:sz w:val="28"/>
      <w:szCs w:val="20"/>
    </w:rPr>
  </w:style>
  <w:style w:type="paragraph" w:customStyle="1" w:styleId="47a">
    <w:name w:val="Заголовок 47"/>
    <w:basedOn w:val="10c"/>
    <w:next w:val="10c"/>
    <w:rsid w:val="002F3BC2"/>
    <w:pPr>
      <w:keepNext/>
      <w:spacing w:line="240" w:lineRule="auto"/>
      <w:ind w:right="0" w:firstLine="0"/>
    </w:pPr>
  </w:style>
  <w:style w:type="paragraph" w:customStyle="1" w:styleId="res-desc1">
    <w:name w:val="res-desc1"/>
    <w:basedOn w:val="a3"/>
    <w:rsid w:val="002F3BC2"/>
    <w:pPr>
      <w:spacing w:before="72"/>
    </w:pPr>
    <w:rPr>
      <w:rFonts w:ascii="a_Timer" w:hAnsi="a_Timer" w:cs="a_Timer"/>
      <w:color w:val="000000"/>
    </w:rPr>
  </w:style>
  <w:style w:type="paragraph" w:customStyle="1" w:styleId="-3">
    <w:name w:val="А - об"/>
    <w:basedOn w:val="a3"/>
    <w:rsid w:val="002F3BC2"/>
    <w:pPr>
      <w:spacing w:line="360" w:lineRule="auto"/>
      <w:ind w:firstLine="397"/>
    </w:pPr>
    <w:rPr>
      <w:b/>
      <w:sz w:val="20"/>
      <w:szCs w:val="20"/>
    </w:rPr>
  </w:style>
  <w:style w:type="paragraph" w:customStyle="1" w:styleId="366">
    <w:name w:val="Основной текст 36"/>
    <w:basedOn w:val="10c"/>
    <w:rsid w:val="002F3BC2"/>
    <w:pPr>
      <w:spacing w:line="240" w:lineRule="auto"/>
      <w:ind w:right="0" w:firstLine="0"/>
      <w:jc w:val="both"/>
    </w:pPr>
    <w:rPr>
      <w:i/>
      <w:sz w:val="26"/>
    </w:rPr>
  </w:style>
  <w:style w:type="character" w:customStyle="1" w:styleId="description1">
    <w:name w:val="description1"/>
    <w:rsid w:val="002F3BC2"/>
    <w:rPr>
      <w:color w:val="000000"/>
      <w:sz w:val="17"/>
    </w:rPr>
  </w:style>
  <w:style w:type="paragraph" w:customStyle="1" w:styleId="1fffffff0">
    <w:name w:val="1_темы"/>
    <w:basedOn w:val="a3"/>
    <w:rsid w:val="002F3BC2"/>
    <w:pPr>
      <w:ind w:left="567"/>
      <w:jc w:val="both"/>
    </w:pPr>
    <w:rPr>
      <w:b/>
      <w:lang w:eastAsia="fr-FR"/>
    </w:rPr>
  </w:style>
  <w:style w:type="paragraph" w:customStyle="1" w:styleId="374">
    <w:name w:val="Заголовок 37"/>
    <w:basedOn w:val="a3"/>
    <w:next w:val="a3"/>
    <w:rsid w:val="002F3BC2"/>
    <w:pPr>
      <w:keepNext/>
      <w:snapToGrid w:val="0"/>
      <w:spacing w:before="240" w:after="60"/>
    </w:pPr>
    <w:rPr>
      <w:rFonts w:ascii="Arial" w:hAnsi="Arial"/>
      <w:szCs w:val="20"/>
    </w:rPr>
  </w:style>
  <w:style w:type="character" w:customStyle="1" w:styleId="940">
    <w:name w:val="Знак Знак94"/>
    <w:rsid w:val="002F3BC2"/>
    <w:rPr>
      <w:rFonts w:ascii="Times New Roman" w:hAnsi="Times New Roman"/>
      <w:sz w:val="24"/>
    </w:rPr>
  </w:style>
  <w:style w:type="character" w:customStyle="1" w:styleId="1340">
    <w:name w:val="Знак Знак134"/>
    <w:locked/>
    <w:rsid w:val="002F3BC2"/>
    <w:rPr>
      <w:rFonts w:ascii="Arial" w:hAnsi="Arial"/>
      <w:b/>
      <w:kern w:val="32"/>
      <w:sz w:val="32"/>
      <w:lang w:val="ru-RU" w:eastAsia="ru-RU"/>
    </w:rPr>
  </w:style>
  <w:style w:type="character" w:customStyle="1" w:styleId="bibliocaption1">
    <w:name w:val="bibliocaption1"/>
    <w:rsid w:val="002F3BC2"/>
    <w:rPr>
      <w:rFonts w:ascii="Verdana" w:hAnsi="Verdana"/>
      <w:b/>
      <w:color w:val="080000"/>
      <w:sz w:val="22"/>
      <w:u w:val="none"/>
    </w:rPr>
  </w:style>
  <w:style w:type="paragraph" w:customStyle="1" w:styleId="afffffffffff7">
    <w:name w:val="ͮ𬠫"/>
    <w:rsid w:val="002F3BC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F3BC2"/>
  </w:style>
  <w:style w:type="character" w:customStyle="1" w:styleId="ft1067">
    <w:name w:val="ft1067"/>
    <w:rsid w:val="002F3BC2"/>
  </w:style>
  <w:style w:type="character" w:customStyle="1" w:styleId="ft1144">
    <w:name w:val="ft1144"/>
    <w:rsid w:val="002F3BC2"/>
  </w:style>
  <w:style w:type="character" w:customStyle="1" w:styleId="ft1207">
    <w:name w:val="ft1207"/>
    <w:rsid w:val="002F3BC2"/>
  </w:style>
  <w:style w:type="character" w:customStyle="1" w:styleId="ft1213">
    <w:name w:val="ft1213"/>
    <w:rsid w:val="002F3BC2"/>
  </w:style>
  <w:style w:type="character" w:customStyle="1" w:styleId="ft1214">
    <w:name w:val="ft1214"/>
    <w:rsid w:val="002F3BC2"/>
  </w:style>
  <w:style w:type="character" w:customStyle="1" w:styleId="ft1289">
    <w:name w:val="ft1289"/>
    <w:rsid w:val="002F3BC2"/>
  </w:style>
  <w:style w:type="character" w:customStyle="1" w:styleId="ft1311">
    <w:name w:val="ft1311"/>
    <w:rsid w:val="002F3BC2"/>
  </w:style>
  <w:style w:type="character" w:customStyle="1" w:styleId="ft3008">
    <w:name w:val="ft3008"/>
    <w:rsid w:val="002F3BC2"/>
  </w:style>
  <w:style w:type="character" w:customStyle="1" w:styleId="ft3181">
    <w:name w:val="ft3181"/>
    <w:rsid w:val="002F3BC2"/>
  </w:style>
  <w:style w:type="character" w:customStyle="1" w:styleId="ft722">
    <w:name w:val="ft722"/>
    <w:rsid w:val="002F3BC2"/>
  </w:style>
  <w:style w:type="character" w:customStyle="1" w:styleId="ft728">
    <w:name w:val="ft728"/>
    <w:rsid w:val="002F3BC2"/>
  </w:style>
  <w:style w:type="character" w:customStyle="1" w:styleId="ft730">
    <w:name w:val="ft730"/>
    <w:rsid w:val="002F3BC2"/>
  </w:style>
  <w:style w:type="character" w:customStyle="1" w:styleId="ft72">
    <w:name w:val="ft72"/>
    <w:rsid w:val="002F3BC2"/>
  </w:style>
  <w:style w:type="character" w:customStyle="1" w:styleId="ft731">
    <w:name w:val="ft731"/>
    <w:rsid w:val="002F3BC2"/>
  </w:style>
  <w:style w:type="character" w:customStyle="1" w:styleId="ft732">
    <w:name w:val="ft732"/>
    <w:rsid w:val="002F3BC2"/>
  </w:style>
  <w:style w:type="character" w:customStyle="1" w:styleId="ft735">
    <w:name w:val="ft735"/>
    <w:rsid w:val="002F3BC2"/>
  </w:style>
  <w:style w:type="character" w:customStyle="1" w:styleId="ft738">
    <w:name w:val="ft738"/>
    <w:rsid w:val="002F3BC2"/>
  </w:style>
  <w:style w:type="character" w:customStyle="1" w:styleId="ft747">
    <w:name w:val="ft747"/>
    <w:rsid w:val="002F3BC2"/>
  </w:style>
  <w:style w:type="character" w:customStyle="1" w:styleId="ft758">
    <w:name w:val="ft758"/>
    <w:rsid w:val="002F3BC2"/>
  </w:style>
  <w:style w:type="paragraph" w:customStyle="1" w:styleId="Picture">
    <w:name w:val="Picture"/>
    <w:basedOn w:val="a3"/>
    <w:next w:val="a3"/>
    <w:rsid w:val="002F3BC2"/>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F3BC2"/>
    <w:rPr>
      <w:color w:val="auto"/>
      <w:lang w:val="en-US" w:eastAsia="en-US"/>
    </w:rPr>
  </w:style>
  <w:style w:type="paragraph" w:customStyle="1" w:styleId="1fffffff1">
    <w:name w:val="Çàãîëîâîê 1"/>
    <w:basedOn w:val="Default"/>
    <w:next w:val="Default"/>
    <w:rsid w:val="002F3BC2"/>
    <w:rPr>
      <w:color w:val="auto"/>
      <w:lang w:val="en-US" w:eastAsia="en-US"/>
    </w:rPr>
  </w:style>
  <w:style w:type="character" w:customStyle="1" w:styleId="ft2100">
    <w:name w:val="ft2100"/>
    <w:rsid w:val="002F3BC2"/>
  </w:style>
  <w:style w:type="character" w:customStyle="1" w:styleId="ft2109">
    <w:name w:val="ft2109"/>
    <w:rsid w:val="002F3BC2"/>
  </w:style>
  <w:style w:type="character" w:customStyle="1" w:styleId="ft2121">
    <w:name w:val="ft2121"/>
    <w:rsid w:val="002F3BC2"/>
  </w:style>
  <w:style w:type="character" w:customStyle="1" w:styleId="ft2130">
    <w:name w:val="ft2130"/>
    <w:rsid w:val="002F3BC2"/>
  </w:style>
  <w:style w:type="character" w:customStyle="1" w:styleId="ft24421">
    <w:name w:val="ft24421"/>
    <w:rsid w:val="002F3BC2"/>
    <w:rPr>
      <w:rFonts w:ascii="Times" w:hAnsi="Times"/>
      <w:b/>
      <w:color w:val="000000"/>
      <w:spacing w:val="15"/>
      <w:sz w:val="27"/>
    </w:rPr>
  </w:style>
  <w:style w:type="paragraph" w:customStyle="1" w:styleId="afffffffffff8">
    <w:name w:val="Стиль для методичек"/>
    <w:basedOn w:val="a3"/>
    <w:rsid w:val="002F3BC2"/>
    <w:pPr>
      <w:ind w:left="284" w:firstLine="340"/>
      <w:jc w:val="both"/>
    </w:pPr>
    <w:rPr>
      <w:rFonts w:ascii="Calibri" w:hAnsi="Calibri" w:cs="Calibri"/>
      <w:sz w:val="28"/>
      <w:szCs w:val="28"/>
    </w:rPr>
  </w:style>
  <w:style w:type="paragraph" w:customStyle="1" w:styleId="Preformatted">
    <w:name w:val="Preformatted"/>
    <w:basedOn w:val="a3"/>
    <w:rsid w:val="002F3BC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F3BC2"/>
    <w:rPr>
      <w:rFonts w:ascii="Times New Roman" w:hAnsi="Times New Roman"/>
      <w:i/>
      <w:sz w:val="26"/>
    </w:rPr>
  </w:style>
  <w:style w:type="character" w:customStyle="1" w:styleId="rvts9">
    <w:name w:val="rvts9"/>
    <w:rsid w:val="002F3BC2"/>
  </w:style>
  <w:style w:type="character" w:customStyle="1" w:styleId="rvts15">
    <w:name w:val="rvts15"/>
    <w:rsid w:val="002F3BC2"/>
  </w:style>
  <w:style w:type="paragraph" w:customStyle="1" w:styleId="2TimesNewW1">
    <w:name w:val="Стиль Заголовок 2 + Times New (W1)"/>
    <w:basedOn w:val="21"/>
    <w:rsid w:val="002F3BC2"/>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F3BC2"/>
    <w:pPr>
      <w:spacing w:before="100" w:beforeAutospacing="1" w:after="100" w:afterAutospacing="1"/>
    </w:pPr>
  </w:style>
  <w:style w:type="paragraph" w:customStyle="1" w:styleId="1125">
    <w:name w:val="Стиль Заголовок 1 + по ширине Первая строка:  125 см"/>
    <w:basedOn w:val="11"/>
    <w:rsid w:val="002F3BC2"/>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F3BC2"/>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F3BC2"/>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F3BC2"/>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F3BC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F3BC2"/>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F3BC2"/>
  </w:style>
  <w:style w:type="character" w:customStyle="1" w:styleId="ft404">
    <w:name w:val="ft404"/>
    <w:rsid w:val="002F3BC2"/>
  </w:style>
  <w:style w:type="character" w:customStyle="1" w:styleId="ft2">
    <w:name w:val="ft2"/>
    <w:rsid w:val="002F3BC2"/>
  </w:style>
  <w:style w:type="character" w:customStyle="1" w:styleId="ft405">
    <w:name w:val="ft405"/>
    <w:rsid w:val="002F3BC2"/>
  </w:style>
  <w:style w:type="character" w:customStyle="1" w:styleId="ft407">
    <w:name w:val="ft407"/>
    <w:rsid w:val="002F3BC2"/>
  </w:style>
  <w:style w:type="character" w:customStyle="1" w:styleId="ft411">
    <w:name w:val="ft411"/>
    <w:rsid w:val="002F3BC2"/>
  </w:style>
  <w:style w:type="character" w:customStyle="1" w:styleId="ft416">
    <w:name w:val="ft416"/>
    <w:rsid w:val="002F3BC2"/>
  </w:style>
  <w:style w:type="character" w:customStyle="1" w:styleId="ft438">
    <w:name w:val="ft438"/>
    <w:rsid w:val="002F3BC2"/>
  </w:style>
  <w:style w:type="character" w:customStyle="1" w:styleId="ft461">
    <w:name w:val="ft461"/>
    <w:rsid w:val="002F3BC2"/>
  </w:style>
  <w:style w:type="character" w:customStyle="1" w:styleId="ft485">
    <w:name w:val="ft485"/>
    <w:rsid w:val="002F3BC2"/>
  </w:style>
  <w:style w:type="character" w:customStyle="1" w:styleId="ft507">
    <w:name w:val="ft507"/>
    <w:rsid w:val="002F3BC2"/>
  </w:style>
  <w:style w:type="character" w:customStyle="1" w:styleId="ft464">
    <w:name w:val="ft464"/>
    <w:rsid w:val="002F3BC2"/>
  </w:style>
  <w:style w:type="character" w:customStyle="1" w:styleId="ft515">
    <w:name w:val="ft515"/>
    <w:rsid w:val="002F3BC2"/>
  </w:style>
  <w:style w:type="character" w:customStyle="1" w:styleId="ft518">
    <w:name w:val="ft518"/>
    <w:rsid w:val="002F3BC2"/>
  </w:style>
  <w:style w:type="character" w:customStyle="1" w:styleId="ft521">
    <w:name w:val="ft521"/>
    <w:rsid w:val="002F3BC2"/>
  </w:style>
  <w:style w:type="character" w:customStyle="1" w:styleId="ft525">
    <w:name w:val="ft525"/>
    <w:rsid w:val="002F3BC2"/>
  </w:style>
  <w:style w:type="character" w:customStyle="1" w:styleId="ft549">
    <w:name w:val="ft549"/>
    <w:rsid w:val="002F3BC2"/>
  </w:style>
  <w:style w:type="character" w:customStyle="1" w:styleId="ft554">
    <w:name w:val="ft554"/>
    <w:rsid w:val="002F3BC2"/>
  </w:style>
  <w:style w:type="character" w:customStyle="1" w:styleId="ft557">
    <w:name w:val="ft557"/>
    <w:rsid w:val="002F3BC2"/>
  </w:style>
  <w:style w:type="character" w:customStyle="1" w:styleId="ft561">
    <w:name w:val="ft561"/>
    <w:rsid w:val="002F3BC2"/>
  </w:style>
  <w:style w:type="character" w:customStyle="1" w:styleId="ft565">
    <w:name w:val="ft565"/>
    <w:rsid w:val="002F3BC2"/>
  </w:style>
  <w:style w:type="character" w:customStyle="1" w:styleId="ft570">
    <w:name w:val="ft570"/>
    <w:rsid w:val="002F3BC2"/>
  </w:style>
  <w:style w:type="character" w:customStyle="1" w:styleId="ft594">
    <w:name w:val="ft594"/>
    <w:rsid w:val="002F3BC2"/>
  </w:style>
  <w:style w:type="character" w:customStyle="1" w:styleId="ft600">
    <w:name w:val="ft600"/>
    <w:rsid w:val="002F3BC2"/>
  </w:style>
  <w:style w:type="character" w:customStyle="1" w:styleId="ft625">
    <w:name w:val="ft625"/>
    <w:rsid w:val="002F3BC2"/>
  </w:style>
  <w:style w:type="character" w:customStyle="1" w:styleId="ft646">
    <w:name w:val="ft646"/>
    <w:rsid w:val="002F3BC2"/>
  </w:style>
  <w:style w:type="character" w:customStyle="1" w:styleId="ft648">
    <w:name w:val="ft648"/>
    <w:rsid w:val="002F3BC2"/>
  </w:style>
  <w:style w:type="character" w:customStyle="1" w:styleId="ft650">
    <w:name w:val="ft650"/>
    <w:rsid w:val="002F3BC2"/>
  </w:style>
  <w:style w:type="character" w:customStyle="1" w:styleId="ft651">
    <w:name w:val="ft651"/>
    <w:rsid w:val="002F3BC2"/>
  </w:style>
  <w:style w:type="character" w:customStyle="1" w:styleId="ft654">
    <w:name w:val="ft654"/>
    <w:rsid w:val="002F3BC2"/>
  </w:style>
  <w:style w:type="character" w:customStyle="1" w:styleId="ft655">
    <w:name w:val="ft655"/>
    <w:rsid w:val="002F3BC2"/>
  </w:style>
  <w:style w:type="character" w:customStyle="1" w:styleId="ft674">
    <w:name w:val="ft674"/>
    <w:rsid w:val="002F3BC2"/>
  </w:style>
  <w:style w:type="character" w:customStyle="1" w:styleId="ft698">
    <w:name w:val="ft698"/>
    <w:rsid w:val="002F3BC2"/>
  </w:style>
  <w:style w:type="character" w:customStyle="1" w:styleId="ft709">
    <w:name w:val="ft709"/>
    <w:rsid w:val="002F3BC2"/>
  </w:style>
  <w:style w:type="character" w:customStyle="1" w:styleId="ft723">
    <w:name w:val="ft723"/>
    <w:rsid w:val="002F3BC2"/>
  </w:style>
  <w:style w:type="character" w:customStyle="1" w:styleId="ft746">
    <w:name w:val="ft746"/>
    <w:rsid w:val="002F3BC2"/>
  </w:style>
  <w:style w:type="character" w:customStyle="1" w:styleId="ft770">
    <w:name w:val="ft770"/>
    <w:rsid w:val="002F3BC2"/>
  </w:style>
  <w:style w:type="character" w:customStyle="1" w:styleId="ft772">
    <w:name w:val="ft772"/>
    <w:rsid w:val="002F3BC2"/>
  </w:style>
  <w:style w:type="character" w:customStyle="1" w:styleId="ft774">
    <w:name w:val="ft774"/>
    <w:rsid w:val="002F3BC2"/>
  </w:style>
  <w:style w:type="character" w:customStyle="1" w:styleId="ft777">
    <w:name w:val="ft777"/>
    <w:rsid w:val="002F3BC2"/>
  </w:style>
  <w:style w:type="character" w:customStyle="1" w:styleId="ft778">
    <w:name w:val="ft778"/>
    <w:rsid w:val="002F3BC2"/>
  </w:style>
  <w:style w:type="character" w:customStyle="1" w:styleId="ft780">
    <w:name w:val="ft780"/>
    <w:rsid w:val="002F3BC2"/>
  </w:style>
  <w:style w:type="character" w:customStyle="1" w:styleId="ft794">
    <w:name w:val="ft794"/>
    <w:rsid w:val="002F3BC2"/>
  </w:style>
  <w:style w:type="character" w:customStyle="1" w:styleId="ft813">
    <w:name w:val="ft813"/>
    <w:rsid w:val="002F3BC2"/>
  </w:style>
  <w:style w:type="character" w:customStyle="1" w:styleId="ft845">
    <w:name w:val="ft845"/>
    <w:rsid w:val="002F3BC2"/>
  </w:style>
  <w:style w:type="character" w:customStyle="1" w:styleId="ft846">
    <w:name w:val="ft846"/>
    <w:rsid w:val="002F3BC2"/>
  </w:style>
  <w:style w:type="character" w:customStyle="1" w:styleId="ft869">
    <w:name w:val="ft869"/>
    <w:rsid w:val="002F3BC2"/>
  </w:style>
  <w:style w:type="character" w:customStyle="1" w:styleId="ft345">
    <w:name w:val="ft345"/>
    <w:rsid w:val="002F3BC2"/>
  </w:style>
  <w:style w:type="character" w:customStyle="1" w:styleId="ft348">
    <w:name w:val="ft348"/>
    <w:rsid w:val="002F3BC2"/>
  </w:style>
  <w:style w:type="character" w:customStyle="1" w:styleId="ft350">
    <w:name w:val="ft350"/>
    <w:rsid w:val="002F3BC2"/>
  </w:style>
  <w:style w:type="character" w:customStyle="1" w:styleId="ft351">
    <w:name w:val="ft351"/>
    <w:rsid w:val="002F3BC2"/>
  </w:style>
  <w:style w:type="character" w:customStyle="1" w:styleId="ft353">
    <w:name w:val="ft353"/>
    <w:rsid w:val="002F3BC2"/>
  </w:style>
  <w:style w:type="character" w:customStyle="1" w:styleId="ft355">
    <w:name w:val="ft355"/>
    <w:rsid w:val="002F3BC2"/>
  </w:style>
  <w:style w:type="character" w:customStyle="1" w:styleId="ft372">
    <w:name w:val="ft372"/>
    <w:rsid w:val="002F3BC2"/>
  </w:style>
  <w:style w:type="character" w:customStyle="1" w:styleId="ft219">
    <w:name w:val="ft219"/>
    <w:rsid w:val="002F3BC2"/>
  </w:style>
  <w:style w:type="character" w:customStyle="1" w:styleId="ft255">
    <w:name w:val="ft255"/>
    <w:rsid w:val="002F3BC2"/>
  </w:style>
  <w:style w:type="character" w:customStyle="1" w:styleId="ft264">
    <w:name w:val="ft264"/>
    <w:rsid w:val="002F3BC2"/>
  </w:style>
  <w:style w:type="character" w:customStyle="1" w:styleId="ft269">
    <w:name w:val="ft269"/>
    <w:rsid w:val="002F3BC2"/>
  </w:style>
  <w:style w:type="character" w:customStyle="1" w:styleId="ft292">
    <w:name w:val="ft292"/>
    <w:rsid w:val="002F3BC2"/>
  </w:style>
  <w:style w:type="character" w:customStyle="1" w:styleId="ft300">
    <w:name w:val="ft300"/>
    <w:rsid w:val="002F3BC2"/>
  </w:style>
  <w:style w:type="character" w:customStyle="1" w:styleId="ft308">
    <w:name w:val="ft308"/>
    <w:rsid w:val="002F3BC2"/>
  </w:style>
  <w:style w:type="character" w:customStyle="1" w:styleId="ft334">
    <w:name w:val="ft334"/>
    <w:rsid w:val="002F3BC2"/>
  </w:style>
  <w:style w:type="character" w:customStyle="1" w:styleId="ft346">
    <w:name w:val="ft346"/>
    <w:rsid w:val="002F3BC2"/>
  </w:style>
  <w:style w:type="character" w:customStyle="1" w:styleId="ft3">
    <w:name w:val="ft3"/>
    <w:rsid w:val="002F3BC2"/>
  </w:style>
  <w:style w:type="character" w:customStyle="1" w:styleId="ft381">
    <w:name w:val="ft381"/>
    <w:rsid w:val="002F3BC2"/>
  </w:style>
  <w:style w:type="character" w:customStyle="1" w:styleId="ft391">
    <w:name w:val="ft391"/>
    <w:rsid w:val="002F3BC2"/>
  </w:style>
  <w:style w:type="character" w:customStyle="1" w:styleId="ft397">
    <w:name w:val="ft397"/>
    <w:rsid w:val="002F3BC2"/>
  </w:style>
  <w:style w:type="character" w:customStyle="1" w:styleId="ft176">
    <w:name w:val="ft176"/>
    <w:rsid w:val="002F3BC2"/>
  </w:style>
  <w:style w:type="character" w:customStyle="1" w:styleId="ft410">
    <w:name w:val="ft410"/>
    <w:rsid w:val="002F3BC2"/>
  </w:style>
  <w:style w:type="character" w:customStyle="1" w:styleId="ft421">
    <w:name w:val="ft421"/>
    <w:rsid w:val="002F3BC2"/>
  </w:style>
  <w:style w:type="character" w:customStyle="1" w:styleId="ft467">
    <w:name w:val="ft467"/>
    <w:rsid w:val="002F3BC2"/>
  </w:style>
  <w:style w:type="character" w:customStyle="1" w:styleId="ft479">
    <w:name w:val="ft479"/>
    <w:rsid w:val="002F3BC2"/>
  </w:style>
  <w:style w:type="character" w:customStyle="1" w:styleId="ft578">
    <w:name w:val="ft578"/>
    <w:rsid w:val="002F3BC2"/>
  </w:style>
  <w:style w:type="character" w:customStyle="1" w:styleId="ft624">
    <w:name w:val="ft624"/>
    <w:rsid w:val="002F3BC2"/>
  </w:style>
  <w:style w:type="character" w:customStyle="1" w:styleId="ft631">
    <w:name w:val="ft631"/>
    <w:rsid w:val="002F3BC2"/>
  </w:style>
  <w:style w:type="character" w:customStyle="1" w:styleId="ft679">
    <w:name w:val="ft679"/>
    <w:rsid w:val="002F3BC2"/>
  </w:style>
  <w:style w:type="character" w:customStyle="1" w:styleId="ft725">
    <w:name w:val="ft725"/>
    <w:rsid w:val="002F3BC2"/>
  </w:style>
  <w:style w:type="character" w:customStyle="1" w:styleId="ft769">
    <w:name w:val="ft769"/>
    <w:rsid w:val="002F3BC2"/>
  </w:style>
  <w:style w:type="character" w:customStyle="1" w:styleId="ft819">
    <w:name w:val="ft819"/>
    <w:rsid w:val="002F3BC2"/>
  </w:style>
  <w:style w:type="character" w:customStyle="1" w:styleId="ft877">
    <w:name w:val="ft877"/>
    <w:rsid w:val="002F3BC2"/>
  </w:style>
  <w:style w:type="character" w:customStyle="1" w:styleId="ft275">
    <w:name w:val="ft275"/>
    <w:rsid w:val="002F3BC2"/>
  </w:style>
  <w:style w:type="character" w:customStyle="1" w:styleId="ft935">
    <w:name w:val="ft935"/>
    <w:rsid w:val="002F3BC2"/>
  </w:style>
  <w:style w:type="character" w:customStyle="1" w:styleId="ft969">
    <w:name w:val="ft969"/>
    <w:rsid w:val="002F3BC2"/>
  </w:style>
  <w:style w:type="character" w:customStyle="1" w:styleId="ft1010">
    <w:name w:val="ft1010"/>
    <w:rsid w:val="002F3BC2"/>
  </w:style>
  <w:style w:type="character" w:customStyle="1" w:styleId="ft1058">
    <w:name w:val="ft1058"/>
    <w:rsid w:val="002F3BC2"/>
  </w:style>
  <w:style w:type="character" w:customStyle="1" w:styleId="ft1101">
    <w:name w:val="ft1101"/>
    <w:rsid w:val="002F3BC2"/>
  </w:style>
  <w:style w:type="character" w:customStyle="1" w:styleId="ft1162">
    <w:name w:val="ft1162"/>
    <w:rsid w:val="002F3BC2"/>
  </w:style>
  <w:style w:type="character" w:customStyle="1" w:styleId="ft1197">
    <w:name w:val="ft1197"/>
    <w:rsid w:val="002F3BC2"/>
  </w:style>
  <w:style w:type="character" w:customStyle="1" w:styleId="ft1248">
    <w:name w:val="ft1248"/>
    <w:rsid w:val="002F3BC2"/>
  </w:style>
  <w:style w:type="character" w:customStyle="1" w:styleId="ft1293">
    <w:name w:val="ft1293"/>
    <w:rsid w:val="002F3BC2"/>
  </w:style>
  <w:style w:type="character" w:customStyle="1" w:styleId="ft1308">
    <w:name w:val="ft1308"/>
    <w:rsid w:val="002F3BC2"/>
  </w:style>
  <w:style w:type="character" w:customStyle="1" w:styleId="ft1366">
    <w:name w:val="ft1366"/>
    <w:rsid w:val="002F3BC2"/>
  </w:style>
  <w:style w:type="character" w:customStyle="1" w:styleId="ft1377">
    <w:name w:val="ft1377"/>
    <w:rsid w:val="002F3BC2"/>
  </w:style>
  <w:style w:type="character" w:customStyle="1" w:styleId="ft1380">
    <w:name w:val="ft1380"/>
    <w:rsid w:val="002F3BC2"/>
  </w:style>
  <w:style w:type="character" w:customStyle="1" w:styleId="ft1389">
    <w:name w:val="ft1389"/>
    <w:rsid w:val="002F3BC2"/>
  </w:style>
  <w:style w:type="character" w:customStyle="1" w:styleId="ft1393">
    <w:name w:val="ft1393"/>
    <w:rsid w:val="002F3BC2"/>
  </w:style>
  <w:style w:type="character" w:customStyle="1" w:styleId="ft1400">
    <w:name w:val="ft1400"/>
    <w:rsid w:val="002F3BC2"/>
  </w:style>
  <w:style w:type="character" w:customStyle="1" w:styleId="ft1407">
    <w:name w:val="ft1407"/>
    <w:rsid w:val="002F3BC2"/>
  </w:style>
  <w:style w:type="character" w:customStyle="1" w:styleId="ft1410">
    <w:name w:val="ft1410"/>
    <w:rsid w:val="002F3BC2"/>
  </w:style>
  <w:style w:type="character" w:customStyle="1" w:styleId="ft1427">
    <w:name w:val="ft1427"/>
    <w:rsid w:val="002F3BC2"/>
  </w:style>
  <w:style w:type="character" w:customStyle="1" w:styleId="ft1478">
    <w:name w:val="ft1478"/>
    <w:rsid w:val="002F3BC2"/>
  </w:style>
  <w:style w:type="character" w:customStyle="1" w:styleId="ft1533">
    <w:name w:val="ft1533"/>
    <w:rsid w:val="002F3BC2"/>
  </w:style>
  <w:style w:type="character" w:customStyle="1" w:styleId="ft1586">
    <w:name w:val="ft1586"/>
    <w:rsid w:val="002F3BC2"/>
  </w:style>
  <w:style w:type="character" w:customStyle="1" w:styleId="ft1627">
    <w:name w:val="ft1627"/>
    <w:rsid w:val="002F3BC2"/>
  </w:style>
  <w:style w:type="character" w:customStyle="1" w:styleId="ft1634">
    <w:name w:val="ft1634"/>
    <w:rsid w:val="002F3BC2"/>
  </w:style>
  <w:style w:type="character" w:customStyle="1" w:styleId="ft1638">
    <w:name w:val="ft1638"/>
    <w:rsid w:val="002F3BC2"/>
  </w:style>
  <w:style w:type="character" w:customStyle="1" w:styleId="ft1643">
    <w:name w:val="ft1643"/>
    <w:rsid w:val="002F3BC2"/>
  </w:style>
  <w:style w:type="character" w:customStyle="1" w:styleId="ft1659">
    <w:name w:val="ft1659"/>
    <w:rsid w:val="002F3BC2"/>
  </w:style>
  <w:style w:type="character" w:customStyle="1" w:styleId="ft1665">
    <w:name w:val="ft1665"/>
    <w:rsid w:val="002F3BC2"/>
  </w:style>
  <w:style w:type="character" w:customStyle="1" w:styleId="ft1711">
    <w:name w:val="ft1711"/>
    <w:rsid w:val="002F3BC2"/>
  </w:style>
  <w:style w:type="character" w:customStyle="1" w:styleId="ft1757">
    <w:name w:val="ft1757"/>
    <w:rsid w:val="002F3BC2"/>
  </w:style>
  <w:style w:type="character" w:customStyle="1" w:styleId="ft1804">
    <w:name w:val="ft1804"/>
    <w:rsid w:val="002F3BC2"/>
  </w:style>
  <w:style w:type="character" w:customStyle="1" w:styleId="ft1855">
    <w:name w:val="ft1855"/>
    <w:rsid w:val="002F3BC2"/>
  </w:style>
  <w:style w:type="character" w:customStyle="1" w:styleId="ft1883">
    <w:name w:val="ft1883"/>
    <w:rsid w:val="002F3BC2"/>
  </w:style>
  <w:style w:type="character" w:customStyle="1" w:styleId="ft1937">
    <w:name w:val="ft1937"/>
    <w:rsid w:val="002F3BC2"/>
  </w:style>
  <w:style w:type="character" w:customStyle="1" w:styleId="ft1983">
    <w:name w:val="ft1983"/>
    <w:rsid w:val="002F3BC2"/>
  </w:style>
  <w:style w:type="character" w:customStyle="1" w:styleId="ft2028">
    <w:name w:val="ft2028"/>
    <w:rsid w:val="002F3BC2"/>
  </w:style>
  <w:style w:type="character" w:customStyle="1" w:styleId="ft2049">
    <w:name w:val="ft2049"/>
    <w:rsid w:val="002F3BC2"/>
  </w:style>
  <w:style w:type="character" w:customStyle="1" w:styleId="ft2096">
    <w:name w:val="ft2096"/>
    <w:rsid w:val="002F3BC2"/>
  </w:style>
  <w:style w:type="character" w:customStyle="1" w:styleId="ft2144">
    <w:name w:val="ft2144"/>
    <w:rsid w:val="002F3BC2"/>
  </w:style>
  <w:style w:type="character" w:customStyle="1" w:styleId="ft2234">
    <w:name w:val="ft2234"/>
    <w:rsid w:val="002F3BC2"/>
  </w:style>
  <w:style w:type="character" w:customStyle="1" w:styleId="ft2289">
    <w:name w:val="ft2289"/>
    <w:rsid w:val="002F3BC2"/>
  </w:style>
  <w:style w:type="character" w:customStyle="1" w:styleId="ft1884">
    <w:name w:val="ft1884"/>
    <w:rsid w:val="002F3BC2"/>
  </w:style>
  <w:style w:type="character" w:customStyle="1" w:styleId="ft2343">
    <w:name w:val="ft2343"/>
    <w:rsid w:val="002F3BC2"/>
  </w:style>
  <w:style w:type="character" w:customStyle="1" w:styleId="ft2392">
    <w:name w:val="ft2392"/>
    <w:rsid w:val="002F3BC2"/>
  </w:style>
  <w:style w:type="character" w:customStyle="1" w:styleId="ft2439">
    <w:name w:val="ft2439"/>
    <w:rsid w:val="002F3BC2"/>
  </w:style>
  <w:style w:type="character" w:customStyle="1" w:styleId="ft2489">
    <w:name w:val="ft2489"/>
    <w:rsid w:val="002F3BC2"/>
  </w:style>
  <w:style w:type="character" w:customStyle="1" w:styleId="ft2500">
    <w:name w:val="ft2500"/>
    <w:rsid w:val="002F3BC2"/>
  </w:style>
  <w:style w:type="character" w:customStyle="1" w:styleId="ft2555">
    <w:name w:val="ft2555"/>
    <w:rsid w:val="002F3BC2"/>
  </w:style>
  <w:style w:type="character" w:customStyle="1" w:styleId="ft2562">
    <w:name w:val="ft2562"/>
    <w:rsid w:val="002F3BC2"/>
  </w:style>
  <w:style w:type="character" w:customStyle="1" w:styleId="ft2569">
    <w:name w:val="ft2569"/>
    <w:rsid w:val="002F3BC2"/>
  </w:style>
  <w:style w:type="character" w:customStyle="1" w:styleId="ft2572">
    <w:name w:val="ft2572"/>
    <w:rsid w:val="002F3BC2"/>
  </w:style>
  <w:style w:type="character" w:customStyle="1" w:styleId="ft2581">
    <w:name w:val="ft2581"/>
    <w:rsid w:val="002F3BC2"/>
  </w:style>
  <w:style w:type="character" w:customStyle="1" w:styleId="ft2590">
    <w:name w:val="ft2590"/>
    <w:rsid w:val="002F3BC2"/>
  </w:style>
  <w:style w:type="character" w:customStyle="1" w:styleId="ft2624">
    <w:name w:val="ft2624"/>
    <w:rsid w:val="002F3BC2"/>
  </w:style>
  <w:style w:type="character" w:customStyle="1" w:styleId="ft2669">
    <w:name w:val="ft2669"/>
    <w:rsid w:val="002F3BC2"/>
  </w:style>
  <w:style w:type="character" w:customStyle="1" w:styleId="ft2679">
    <w:name w:val="ft2679"/>
    <w:rsid w:val="002F3BC2"/>
  </w:style>
  <w:style w:type="character" w:customStyle="1" w:styleId="ft2716">
    <w:name w:val="ft2716"/>
    <w:rsid w:val="002F3BC2"/>
  </w:style>
  <w:style w:type="character" w:customStyle="1" w:styleId="ft2726">
    <w:name w:val="ft2726"/>
    <w:rsid w:val="002F3BC2"/>
  </w:style>
  <w:style w:type="character" w:customStyle="1" w:styleId="ft2773">
    <w:name w:val="ft2773"/>
    <w:rsid w:val="002F3BC2"/>
  </w:style>
  <w:style w:type="character" w:customStyle="1" w:styleId="ft2782">
    <w:name w:val="ft2782"/>
    <w:rsid w:val="002F3BC2"/>
  </w:style>
  <w:style w:type="character" w:customStyle="1" w:styleId="ft2828">
    <w:name w:val="ft2828"/>
    <w:rsid w:val="002F3BC2"/>
  </w:style>
  <w:style w:type="character" w:customStyle="1" w:styleId="ft2877">
    <w:name w:val="ft2877"/>
    <w:rsid w:val="002F3BC2"/>
  </w:style>
  <w:style w:type="character" w:customStyle="1" w:styleId="ft2921">
    <w:name w:val="ft2921"/>
    <w:rsid w:val="002F3BC2"/>
  </w:style>
  <w:style w:type="character" w:customStyle="1" w:styleId="ft2927">
    <w:name w:val="ft2927"/>
    <w:rsid w:val="002F3BC2"/>
  </w:style>
  <w:style w:type="character" w:customStyle="1" w:styleId="ft2935">
    <w:name w:val="ft2935"/>
    <w:rsid w:val="002F3BC2"/>
  </w:style>
  <w:style w:type="character" w:customStyle="1" w:styleId="ft2943">
    <w:name w:val="ft2943"/>
    <w:rsid w:val="002F3BC2"/>
  </w:style>
  <w:style w:type="character" w:customStyle="1" w:styleId="ft2952">
    <w:name w:val="ft2952"/>
    <w:rsid w:val="002F3BC2"/>
  </w:style>
  <w:style w:type="character" w:customStyle="1" w:styleId="ft2954">
    <w:name w:val="ft2954"/>
    <w:rsid w:val="002F3BC2"/>
  </w:style>
  <w:style w:type="character" w:customStyle="1" w:styleId="ft2955">
    <w:name w:val="ft2955"/>
    <w:rsid w:val="002F3BC2"/>
  </w:style>
  <w:style w:type="character" w:customStyle="1" w:styleId="ft2962">
    <w:name w:val="ft2962"/>
    <w:rsid w:val="002F3BC2"/>
  </w:style>
  <w:style w:type="character" w:customStyle="1" w:styleId="ft2968">
    <w:name w:val="ft2968"/>
    <w:rsid w:val="002F3BC2"/>
  </w:style>
  <w:style w:type="character" w:customStyle="1" w:styleId="ft2973">
    <w:name w:val="ft2973"/>
    <w:rsid w:val="002F3BC2"/>
  </w:style>
  <w:style w:type="character" w:customStyle="1" w:styleId="ft2974">
    <w:name w:val="ft2974"/>
    <w:rsid w:val="002F3BC2"/>
  </w:style>
  <w:style w:type="character" w:customStyle="1" w:styleId="ft2976">
    <w:name w:val="ft2976"/>
    <w:rsid w:val="002F3BC2"/>
  </w:style>
  <w:style w:type="character" w:customStyle="1" w:styleId="ft2985">
    <w:name w:val="ft2985"/>
    <w:rsid w:val="002F3BC2"/>
  </w:style>
  <w:style w:type="character" w:customStyle="1" w:styleId="ft3002">
    <w:name w:val="ft3002"/>
    <w:rsid w:val="002F3BC2"/>
  </w:style>
  <w:style w:type="character" w:customStyle="1" w:styleId="ft3037">
    <w:name w:val="ft3037"/>
    <w:rsid w:val="002F3BC2"/>
  </w:style>
  <w:style w:type="character" w:customStyle="1" w:styleId="ft3084">
    <w:name w:val="ft3084"/>
    <w:rsid w:val="002F3BC2"/>
  </w:style>
  <w:style w:type="character" w:customStyle="1" w:styleId="ft3127">
    <w:name w:val="ft3127"/>
    <w:rsid w:val="002F3BC2"/>
  </w:style>
  <w:style w:type="character" w:customStyle="1" w:styleId="ft3156">
    <w:name w:val="ft3156"/>
    <w:rsid w:val="002F3BC2"/>
  </w:style>
  <w:style w:type="character" w:customStyle="1" w:styleId="ft3206">
    <w:name w:val="ft3206"/>
    <w:rsid w:val="002F3BC2"/>
  </w:style>
  <w:style w:type="character" w:customStyle="1" w:styleId="ft3264">
    <w:name w:val="ft3264"/>
    <w:rsid w:val="002F3BC2"/>
  </w:style>
  <w:style w:type="character" w:customStyle="1" w:styleId="ft3315">
    <w:name w:val="ft3315"/>
    <w:rsid w:val="002F3BC2"/>
  </w:style>
  <w:style w:type="character" w:customStyle="1" w:styleId="ft3373">
    <w:name w:val="ft3373"/>
    <w:rsid w:val="002F3BC2"/>
  </w:style>
  <w:style w:type="character" w:customStyle="1" w:styleId="ft3432">
    <w:name w:val="ft3432"/>
    <w:rsid w:val="002F3BC2"/>
  </w:style>
  <w:style w:type="character" w:customStyle="1" w:styleId="ft3489">
    <w:name w:val="ft3489"/>
    <w:rsid w:val="002F3BC2"/>
  </w:style>
  <w:style w:type="character" w:customStyle="1" w:styleId="ft3546">
    <w:name w:val="ft3546"/>
    <w:rsid w:val="002F3BC2"/>
  </w:style>
  <w:style w:type="character" w:customStyle="1" w:styleId="ft3608">
    <w:name w:val="ft3608"/>
    <w:rsid w:val="002F3BC2"/>
  </w:style>
  <w:style w:type="character" w:customStyle="1" w:styleId="ft3651">
    <w:name w:val="ft3651"/>
    <w:rsid w:val="002F3BC2"/>
  </w:style>
  <w:style w:type="paragraph" w:customStyle="1" w:styleId="c4c8c7c24">
    <w:name w:val="c4 c8 c7 c24"/>
    <w:basedOn w:val="a3"/>
    <w:rsid w:val="002F3BC2"/>
    <w:pPr>
      <w:spacing w:before="90" w:after="90"/>
    </w:pPr>
  </w:style>
  <w:style w:type="character" w:customStyle="1" w:styleId="c5">
    <w:name w:val="c5"/>
    <w:rsid w:val="002F3BC2"/>
  </w:style>
  <w:style w:type="character" w:customStyle="1" w:styleId="1143">
    <w:name w:val="Знак Знак114"/>
    <w:locked/>
    <w:rsid w:val="002F3BC2"/>
    <w:rPr>
      <w:rFonts w:ascii="Arial" w:hAnsi="Arial"/>
      <w:b/>
      <w:color w:val="000000"/>
      <w:sz w:val="26"/>
      <w:lang w:val="ru-RU" w:eastAsia="ru-RU"/>
    </w:rPr>
  </w:style>
  <w:style w:type="paragraph" w:customStyle="1" w:styleId="1123">
    <w:name w:val="Стиль Заголовок 1 + 12 пт"/>
    <w:basedOn w:val="11"/>
    <w:rsid w:val="002F3BC2"/>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F3BC2"/>
  </w:style>
  <w:style w:type="character" w:customStyle="1" w:styleId="ft9274">
    <w:name w:val="ft9274"/>
    <w:rsid w:val="002F3BC2"/>
  </w:style>
  <w:style w:type="character" w:customStyle="1" w:styleId="ft9282">
    <w:name w:val="ft9282"/>
    <w:rsid w:val="002F3BC2"/>
  </w:style>
  <w:style w:type="character" w:customStyle="1" w:styleId="ft9284">
    <w:name w:val="ft9284"/>
    <w:rsid w:val="002F3BC2"/>
  </w:style>
  <w:style w:type="character" w:customStyle="1" w:styleId="ft9287">
    <w:name w:val="ft9287"/>
    <w:rsid w:val="002F3BC2"/>
  </w:style>
  <w:style w:type="character" w:customStyle="1" w:styleId="ft9293">
    <w:name w:val="ft9293"/>
    <w:rsid w:val="002F3BC2"/>
  </w:style>
  <w:style w:type="character" w:customStyle="1" w:styleId="ft9299">
    <w:name w:val="ft9299"/>
    <w:rsid w:val="002F3BC2"/>
  </w:style>
  <w:style w:type="character" w:customStyle="1" w:styleId="ft9306">
    <w:name w:val="ft9306"/>
    <w:rsid w:val="002F3BC2"/>
  </w:style>
  <w:style w:type="character" w:customStyle="1" w:styleId="ft8849">
    <w:name w:val="ft8849"/>
    <w:rsid w:val="002F3BC2"/>
  </w:style>
  <w:style w:type="character" w:customStyle="1" w:styleId="ft9312">
    <w:name w:val="ft9312"/>
    <w:rsid w:val="002F3BC2"/>
  </w:style>
  <w:style w:type="character" w:customStyle="1" w:styleId="ft9316">
    <w:name w:val="ft9316"/>
    <w:rsid w:val="002F3BC2"/>
  </w:style>
  <w:style w:type="character" w:customStyle="1" w:styleId="ft9324">
    <w:name w:val="ft9324"/>
    <w:rsid w:val="002F3BC2"/>
  </w:style>
  <w:style w:type="character" w:customStyle="1" w:styleId="ft9330">
    <w:name w:val="ft9330"/>
    <w:rsid w:val="002F3BC2"/>
  </w:style>
  <w:style w:type="character" w:customStyle="1" w:styleId="1810">
    <w:name w:val="Знак Знак1810"/>
    <w:rsid w:val="002F3BC2"/>
    <w:rPr>
      <w:rFonts w:eastAsia="SimSun"/>
      <w:b/>
      <w:caps/>
      <w:sz w:val="24"/>
      <w:lang w:val="ru-RU" w:eastAsia="ru-RU"/>
    </w:rPr>
  </w:style>
  <w:style w:type="character" w:customStyle="1" w:styleId="WW8Num36z0">
    <w:name w:val="WW8Num36z0"/>
    <w:rsid w:val="002F3BC2"/>
    <w:rPr>
      <w:rFonts w:ascii="Wingdings" w:hAnsi="Wingdings"/>
    </w:rPr>
  </w:style>
  <w:style w:type="character" w:customStyle="1" w:styleId="WW8Num39z0">
    <w:name w:val="WW8Num39z0"/>
    <w:rsid w:val="002F3BC2"/>
    <w:rPr>
      <w:rFonts w:ascii="Wingdings" w:hAnsi="Wingdings"/>
    </w:rPr>
  </w:style>
  <w:style w:type="character" w:customStyle="1" w:styleId="WW8Num42z0">
    <w:name w:val="WW8Num42z0"/>
    <w:rsid w:val="002F3BC2"/>
    <w:rPr>
      <w:rFonts w:ascii="Wingdings" w:hAnsi="Wingdings"/>
    </w:rPr>
  </w:style>
  <w:style w:type="character" w:customStyle="1" w:styleId="WW8Num44z0">
    <w:name w:val="WW8Num44z0"/>
    <w:rsid w:val="002F3BC2"/>
    <w:rPr>
      <w:rFonts w:ascii="Wingdings" w:hAnsi="Wingdings"/>
    </w:rPr>
  </w:style>
  <w:style w:type="character" w:customStyle="1" w:styleId="WW8Num44z1">
    <w:name w:val="WW8Num44z1"/>
    <w:rsid w:val="002F3BC2"/>
    <w:rPr>
      <w:rFonts w:ascii="Courier New" w:hAnsi="Courier New"/>
    </w:rPr>
  </w:style>
  <w:style w:type="character" w:customStyle="1" w:styleId="WW8Num44z3">
    <w:name w:val="WW8Num44z3"/>
    <w:rsid w:val="002F3BC2"/>
    <w:rPr>
      <w:rFonts w:ascii="Symbol" w:hAnsi="Symbol"/>
    </w:rPr>
  </w:style>
  <w:style w:type="character" w:customStyle="1" w:styleId="WW8Num47z0">
    <w:name w:val="WW8Num47z0"/>
    <w:rsid w:val="002F3BC2"/>
    <w:rPr>
      <w:rFonts w:ascii="Wingdings" w:hAnsi="Wingdings"/>
    </w:rPr>
  </w:style>
  <w:style w:type="character" w:customStyle="1" w:styleId="WW8Num47z1">
    <w:name w:val="WW8Num47z1"/>
    <w:rsid w:val="002F3BC2"/>
    <w:rPr>
      <w:rFonts w:ascii="Courier New" w:hAnsi="Courier New"/>
    </w:rPr>
  </w:style>
  <w:style w:type="character" w:customStyle="1" w:styleId="WW8Num47z3">
    <w:name w:val="WW8Num47z3"/>
    <w:rsid w:val="002F3BC2"/>
    <w:rPr>
      <w:rFonts w:ascii="Symbol" w:hAnsi="Symbol"/>
    </w:rPr>
  </w:style>
  <w:style w:type="character" w:customStyle="1" w:styleId="WW8Num50z0">
    <w:name w:val="WW8Num50z0"/>
    <w:rsid w:val="002F3BC2"/>
    <w:rPr>
      <w:rFonts w:ascii="Wingdings" w:hAnsi="Wingdings"/>
    </w:rPr>
  </w:style>
  <w:style w:type="character" w:customStyle="1" w:styleId="WW8Num51z0">
    <w:name w:val="WW8Num51z0"/>
    <w:rsid w:val="002F3BC2"/>
    <w:rPr>
      <w:rFonts w:ascii="Wingdings" w:hAnsi="Wingdings"/>
    </w:rPr>
  </w:style>
  <w:style w:type="character" w:customStyle="1" w:styleId="WW8Num52z0">
    <w:name w:val="WW8Num52z0"/>
    <w:rsid w:val="002F3BC2"/>
    <w:rPr>
      <w:rFonts w:ascii="Symbol" w:hAnsi="Symbol"/>
    </w:rPr>
  </w:style>
  <w:style w:type="character" w:customStyle="1" w:styleId="WW8Num53z0">
    <w:name w:val="WW8Num53z0"/>
    <w:rsid w:val="002F3BC2"/>
    <w:rPr>
      <w:rFonts w:ascii="Wingdings" w:hAnsi="Wingdings"/>
    </w:rPr>
  </w:style>
  <w:style w:type="character" w:customStyle="1" w:styleId="WW8Num53z1">
    <w:name w:val="WW8Num53z1"/>
    <w:rsid w:val="002F3BC2"/>
    <w:rPr>
      <w:rFonts w:ascii="Courier New" w:hAnsi="Courier New"/>
    </w:rPr>
  </w:style>
  <w:style w:type="character" w:customStyle="1" w:styleId="WW8Num53z3">
    <w:name w:val="WW8Num53z3"/>
    <w:rsid w:val="002F3BC2"/>
    <w:rPr>
      <w:rFonts w:ascii="Symbol" w:hAnsi="Symbol"/>
    </w:rPr>
  </w:style>
  <w:style w:type="character" w:customStyle="1" w:styleId="WW8Num55z0">
    <w:name w:val="WW8Num55z0"/>
    <w:rsid w:val="002F3BC2"/>
    <w:rPr>
      <w:rFonts w:ascii="Symbol" w:hAnsi="Symbol"/>
    </w:rPr>
  </w:style>
  <w:style w:type="character" w:customStyle="1" w:styleId="WW8Num56z0">
    <w:name w:val="WW8Num56z0"/>
    <w:rsid w:val="002F3BC2"/>
    <w:rPr>
      <w:rFonts w:ascii="Symbol" w:hAnsi="Symbol"/>
    </w:rPr>
  </w:style>
  <w:style w:type="character" w:customStyle="1" w:styleId="WW8Num59z0">
    <w:name w:val="WW8Num59z0"/>
    <w:rsid w:val="002F3BC2"/>
    <w:rPr>
      <w:rFonts w:ascii="Symbol" w:hAnsi="Symbol"/>
    </w:rPr>
  </w:style>
  <w:style w:type="character" w:customStyle="1" w:styleId="WW8Num63z0">
    <w:name w:val="WW8Num63z0"/>
    <w:rsid w:val="002F3BC2"/>
    <w:rPr>
      <w:rFonts w:ascii="Symbol" w:hAnsi="Symbol"/>
    </w:rPr>
  </w:style>
  <w:style w:type="character" w:customStyle="1" w:styleId="WW8Num66z0">
    <w:name w:val="WW8Num66z0"/>
    <w:rsid w:val="002F3BC2"/>
    <w:rPr>
      <w:rFonts w:ascii="Symbol" w:hAnsi="Symbol"/>
    </w:rPr>
  </w:style>
  <w:style w:type="character" w:customStyle="1" w:styleId="WW8Num69z1">
    <w:name w:val="WW8Num69z1"/>
    <w:rsid w:val="002F3BC2"/>
    <w:rPr>
      <w:rFonts w:ascii="Wingdings" w:hAnsi="Wingdings"/>
    </w:rPr>
  </w:style>
  <w:style w:type="character" w:customStyle="1" w:styleId="WW8Num72z0">
    <w:name w:val="WW8Num72z0"/>
    <w:rsid w:val="002F3BC2"/>
    <w:rPr>
      <w:rFonts w:ascii="Symbol" w:hAnsi="Symbol"/>
    </w:rPr>
  </w:style>
  <w:style w:type="character" w:customStyle="1" w:styleId="WW8Num72z1">
    <w:name w:val="WW8Num72z1"/>
    <w:rsid w:val="002F3BC2"/>
    <w:rPr>
      <w:rFonts w:ascii="Courier New" w:hAnsi="Courier New"/>
    </w:rPr>
  </w:style>
  <w:style w:type="character" w:customStyle="1" w:styleId="WW8Num72z2">
    <w:name w:val="WW8Num72z2"/>
    <w:rsid w:val="002F3BC2"/>
    <w:rPr>
      <w:rFonts w:ascii="Wingdings" w:hAnsi="Wingdings"/>
    </w:rPr>
  </w:style>
  <w:style w:type="character" w:customStyle="1" w:styleId="WW8Num74z0">
    <w:name w:val="WW8Num74z0"/>
    <w:rsid w:val="002F3BC2"/>
    <w:rPr>
      <w:rFonts w:ascii="Symbol" w:hAnsi="Symbol"/>
    </w:rPr>
  </w:style>
  <w:style w:type="character" w:customStyle="1" w:styleId="WW8Num75z0">
    <w:name w:val="WW8Num75z0"/>
    <w:rsid w:val="002F3BC2"/>
    <w:rPr>
      <w:rFonts w:ascii="Wingdings" w:hAnsi="Wingdings"/>
    </w:rPr>
  </w:style>
  <w:style w:type="character" w:customStyle="1" w:styleId="WW8Num75z1">
    <w:name w:val="WW8Num75z1"/>
    <w:rsid w:val="002F3BC2"/>
    <w:rPr>
      <w:rFonts w:ascii="Courier New" w:hAnsi="Courier New"/>
    </w:rPr>
  </w:style>
  <w:style w:type="character" w:customStyle="1" w:styleId="WW8Num75z3">
    <w:name w:val="WW8Num75z3"/>
    <w:rsid w:val="002F3BC2"/>
    <w:rPr>
      <w:rFonts w:ascii="Symbol" w:hAnsi="Symbol"/>
    </w:rPr>
  </w:style>
  <w:style w:type="character" w:customStyle="1" w:styleId="WW8Num77z0">
    <w:name w:val="WW8Num77z0"/>
    <w:rsid w:val="002F3BC2"/>
    <w:rPr>
      <w:rFonts w:ascii="Symbol" w:hAnsi="Symbol"/>
    </w:rPr>
  </w:style>
  <w:style w:type="character" w:customStyle="1" w:styleId="WW8Num78z0">
    <w:name w:val="WW8Num78z0"/>
    <w:rsid w:val="002F3BC2"/>
    <w:rPr>
      <w:rFonts w:ascii="Wingdings" w:hAnsi="Wingdings"/>
    </w:rPr>
  </w:style>
  <w:style w:type="character" w:customStyle="1" w:styleId="WW8Num78z1">
    <w:name w:val="WW8Num78z1"/>
    <w:rsid w:val="002F3BC2"/>
    <w:rPr>
      <w:rFonts w:ascii="Courier New" w:hAnsi="Courier New"/>
    </w:rPr>
  </w:style>
  <w:style w:type="character" w:customStyle="1" w:styleId="WW8Num78z3">
    <w:name w:val="WW8Num78z3"/>
    <w:rsid w:val="002F3BC2"/>
    <w:rPr>
      <w:rFonts w:ascii="Symbol" w:hAnsi="Symbol"/>
    </w:rPr>
  </w:style>
  <w:style w:type="character" w:customStyle="1" w:styleId="WW8Num79z0">
    <w:name w:val="WW8Num79z0"/>
    <w:rsid w:val="002F3BC2"/>
    <w:rPr>
      <w:rFonts w:ascii="Symbol" w:hAnsi="Symbol"/>
    </w:rPr>
  </w:style>
  <w:style w:type="character" w:customStyle="1" w:styleId="WW8Num86z0">
    <w:name w:val="WW8Num86z0"/>
    <w:rsid w:val="002F3BC2"/>
    <w:rPr>
      <w:rFonts w:ascii="Wingdings" w:hAnsi="Wingdings"/>
    </w:rPr>
  </w:style>
  <w:style w:type="character" w:customStyle="1" w:styleId="WW8Num86z1">
    <w:name w:val="WW8Num86z1"/>
    <w:rsid w:val="002F3BC2"/>
    <w:rPr>
      <w:rFonts w:ascii="Courier New" w:hAnsi="Courier New"/>
    </w:rPr>
  </w:style>
  <w:style w:type="character" w:customStyle="1" w:styleId="WW8Num86z3">
    <w:name w:val="WW8Num86z3"/>
    <w:rsid w:val="002F3BC2"/>
    <w:rPr>
      <w:rFonts w:ascii="Symbol" w:hAnsi="Symbol"/>
    </w:rPr>
  </w:style>
  <w:style w:type="character" w:customStyle="1" w:styleId="WW8Num87z0">
    <w:name w:val="WW8Num87z0"/>
    <w:rsid w:val="002F3BC2"/>
    <w:rPr>
      <w:rFonts w:ascii="Symbol" w:hAnsi="Symbol"/>
    </w:rPr>
  </w:style>
  <w:style w:type="character" w:customStyle="1" w:styleId="WW8Num89z0">
    <w:name w:val="WW8Num89z0"/>
    <w:rsid w:val="002F3BC2"/>
    <w:rPr>
      <w:rFonts w:ascii="Symbol" w:hAnsi="Symbol"/>
    </w:rPr>
  </w:style>
  <w:style w:type="character" w:customStyle="1" w:styleId="WW8Num90z0">
    <w:name w:val="WW8Num90z0"/>
    <w:rsid w:val="002F3BC2"/>
    <w:rPr>
      <w:rFonts w:ascii="Symbol" w:hAnsi="Symbol"/>
    </w:rPr>
  </w:style>
  <w:style w:type="character" w:customStyle="1" w:styleId="WW8Num92z0">
    <w:name w:val="WW8Num92z0"/>
    <w:rsid w:val="002F3BC2"/>
    <w:rPr>
      <w:rFonts w:ascii="Symbol" w:hAnsi="Symbol"/>
    </w:rPr>
  </w:style>
  <w:style w:type="character" w:customStyle="1" w:styleId="WW8Num93z0">
    <w:name w:val="WW8Num93z0"/>
    <w:rsid w:val="002F3BC2"/>
    <w:rPr>
      <w:rFonts w:ascii="Wingdings" w:hAnsi="Wingdings"/>
    </w:rPr>
  </w:style>
  <w:style w:type="character" w:customStyle="1" w:styleId="WW8Num93z1">
    <w:name w:val="WW8Num93z1"/>
    <w:rsid w:val="002F3BC2"/>
    <w:rPr>
      <w:rFonts w:ascii="Courier New" w:hAnsi="Courier New"/>
    </w:rPr>
  </w:style>
  <w:style w:type="character" w:customStyle="1" w:styleId="WW8Num93z3">
    <w:name w:val="WW8Num93z3"/>
    <w:rsid w:val="002F3BC2"/>
    <w:rPr>
      <w:rFonts w:ascii="Symbol" w:hAnsi="Symbol"/>
    </w:rPr>
  </w:style>
  <w:style w:type="character" w:customStyle="1" w:styleId="WW8Num94z0">
    <w:name w:val="WW8Num94z0"/>
    <w:rsid w:val="002F3BC2"/>
    <w:rPr>
      <w:rFonts w:ascii="Symbol" w:hAnsi="Symbol"/>
    </w:rPr>
  </w:style>
  <w:style w:type="character" w:customStyle="1" w:styleId="WW8Num97z0">
    <w:name w:val="WW8Num97z0"/>
    <w:rsid w:val="002F3BC2"/>
    <w:rPr>
      <w:rFonts w:ascii="Symbol" w:hAnsi="Symbol"/>
    </w:rPr>
  </w:style>
  <w:style w:type="character" w:customStyle="1" w:styleId="WW8Num99z0">
    <w:name w:val="WW8Num99z0"/>
    <w:rsid w:val="002F3BC2"/>
    <w:rPr>
      <w:rFonts w:ascii="Symbol" w:hAnsi="Symbol"/>
    </w:rPr>
  </w:style>
  <w:style w:type="character" w:customStyle="1" w:styleId="WW8Num101z0">
    <w:name w:val="WW8Num101z0"/>
    <w:rsid w:val="002F3BC2"/>
    <w:rPr>
      <w:rFonts w:ascii="Symbol" w:hAnsi="Symbol"/>
    </w:rPr>
  </w:style>
  <w:style w:type="character" w:customStyle="1" w:styleId="WW8Num104z0">
    <w:name w:val="WW8Num104z0"/>
    <w:rsid w:val="002F3BC2"/>
    <w:rPr>
      <w:rFonts w:ascii="Symbol" w:hAnsi="Symbol"/>
    </w:rPr>
  </w:style>
  <w:style w:type="character" w:customStyle="1" w:styleId="WW8Num107z0">
    <w:name w:val="WW8Num107z0"/>
    <w:rsid w:val="002F3BC2"/>
    <w:rPr>
      <w:rFonts w:ascii="Symbol" w:hAnsi="Symbol"/>
    </w:rPr>
  </w:style>
  <w:style w:type="character" w:customStyle="1" w:styleId="WW8Num109z0">
    <w:name w:val="WW8Num109z0"/>
    <w:rsid w:val="002F3BC2"/>
    <w:rPr>
      <w:rFonts w:ascii="Symbol" w:hAnsi="Symbol"/>
    </w:rPr>
  </w:style>
  <w:style w:type="character" w:customStyle="1" w:styleId="WW8Num112z1">
    <w:name w:val="WW8Num112z1"/>
    <w:rsid w:val="002F3BC2"/>
    <w:rPr>
      <w:color w:val="000000"/>
    </w:rPr>
  </w:style>
  <w:style w:type="character" w:customStyle="1" w:styleId="WW8Num114z0">
    <w:name w:val="WW8Num114z0"/>
    <w:rsid w:val="002F3BC2"/>
    <w:rPr>
      <w:rFonts w:ascii="Symbol" w:hAnsi="Symbol"/>
    </w:rPr>
  </w:style>
  <w:style w:type="character" w:customStyle="1" w:styleId="WW8Num117z0">
    <w:name w:val="WW8Num117z0"/>
    <w:rsid w:val="002F3BC2"/>
    <w:rPr>
      <w:rFonts w:ascii="Symbol" w:hAnsi="Symbol"/>
    </w:rPr>
  </w:style>
  <w:style w:type="character" w:customStyle="1" w:styleId="WW8Num118z0">
    <w:name w:val="WW8Num118z0"/>
    <w:rsid w:val="002F3BC2"/>
    <w:rPr>
      <w:rFonts w:ascii="Wingdings" w:hAnsi="Wingdings"/>
    </w:rPr>
  </w:style>
  <w:style w:type="character" w:customStyle="1" w:styleId="WW8Num118z1">
    <w:name w:val="WW8Num118z1"/>
    <w:rsid w:val="002F3BC2"/>
    <w:rPr>
      <w:rFonts w:ascii="Courier New" w:hAnsi="Courier New"/>
    </w:rPr>
  </w:style>
  <w:style w:type="character" w:customStyle="1" w:styleId="WW8Num118z3">
    <w:name w:val="WW8Num118z3"/>
    <w:rsid w:val="002F3BC2"/>
    <w:rPr>
      <w:rFonts w:ascii="Symbol" w:hAnsi="Symbol"/>
    </w:rPr>
  </w:style>
  <w:style w:type="character" w:customStyle="1" w:styleId="WW8Num120z0">
    <w:name w:val="WW8Num120z0"/>
    <w:rsid w:val="002F3BC2"/>
    <w:rPr>
      <w:rFonts w:ascii="Symbol" w:hAnsi="Symbol"/>
    </w:rPr>
  </w:style>
  <w:style w:type="character" w:customStyle="1" w:styleId="WW8Num121z0">
    <w:name w:val="WW8Num121z0"/>
    <w:rsid w:val="002F3BC2"/>
    <w:rPr>
      <w:rFonts w:ascii="Symbol" w:hAnsi="Symbol"/>
    </w:rPr>
  </w:style>
  <w:style w:type="character" w:customStyle="1" w:styleId="WW8Num124z0">
    <w:name w:val="WW8Num124z0"/>
    <w:rsid w:val="002F3BC2"/>
    <w:rPr>
      <w:rFonts w:ascii="Symbol" w:hAnsi="Symbol"/>
    </w:rPr>
  </w:style>
  <w:style w:type="character" w:customStyle="1" w:styleId="WW8Num125z0">
    <w:name w:val="WW8Num125z0"/>
    <w:rsid w:val="002F3BC2"/>
    <w:rPr>
      <w:rFonts w:ascii="Wingdings" w:hAnsi="Wingdings"/>
    </w:rPr>
  </w:style>
  <w:style w:type="character" w:customStyle="1" w:styleId="WW8Num125z1">
    <w:name w:val="WW8Num125z1"/>
    <w:rsid w:val="002F3BC2"/>
    <w:rPr>
      <w:rFonts w:ascii="Courier New" w:hAnsi="Courier New"/>
    </w:rPr>
  </w:style>
  <w:style w:type="character" w:customStyle="1" w:styleId="WW8Num125z3">
    <w:name w:val="WW8Num125z3"/>
    <w:rsid w:val="002F3BC2"/>
    <w:rPr>
      <w:rFonts w:ascii="Symbol" w:hAnsi="Symbol"/>
    </w:rPr>
  </w:style>
  <w:style w:type="character" w:customStyle="1" w:styleId="WW8Num126z0">
    <w:name w:val="WW8Num126z0"/>
    <w:rsid w:val="002F3BC2"/>
    <w:rPr>
      <w:rFonts w:ascii="Symbol" w:hAnsi="Symbol"/>
    </w:rPr>
  </w:style>
  <w:style w:type="character" w:customStyle="1" w:styleId="WW8Num127z0">
    <w:name w:val="WW8Num127z0"/>
    <w:rsid w:val="002F3BC2"/>
    <w:rPr>
      <w:rFonts w:ascii="Symbol" w:hAnsi="Symbol"/>
    </w:rPr>
  </w:style>
  <w:style w:type="character" w:customStyle="1" w:styleId="WW8Num130z0">
    <w:name w:val="WW8Num130z0"/>
    <w:rsid w:val="002F3BC2"/>
    <w:rPr>
      <w:rFonts w:ascii="Symbol" w:hAnsi="Symbol"/>
    </w:rPr>
  </w:style>
  <w:style w:type="character" w:customStyle="1" w:styleId="WW8Num131z0">
    <w:name w:val="WW8Num131z0"/>
    <w:rsid w:val="002F3BC2"/>
    <w:rPr>
      <w:rFonts w:ascii="Symbol" w:hAnsi="Symbol"/>
    </w:rPr>
  </w:style>
  <w:style w:type="character" w:customStyle="1" w:styleId="WW8Num132z0">
    <w:name w:val="WW8Num132z0"/>
    <w:rsid w:val="002F3BC2"/>
    <w:rPr>
      <w:rFonts w:ascii="Symbol" w:hAnsi="Symbol"/>
    </w:rPr>
  </w:style>
  <w:style w:type="character" w:customStyle="1" w:styleId="WW8Num134z0">
    <w:name w:val="WW8Num134z0"/>
    <w:rsid w:val="002F3BC2"/>
    <w:rPr>
      <w:rFonts w:ascii="Wingdings" w:hAnsi="Wingdings"/>
    </w:rPr>
  </w:style>
  <w:style w:type="character" w:customStyle="1" w:styleId="WW8Num136z0">
    <w:name w:val="WW8Num136z0"/>
    <w:rsid w:val="002F3BC2"/>
    <w:rPr>
      <w:rFonts w:ascii="Symbol" w:hAnsi="Symbol"/>
    </w:rPr>
  </w:style>
  <w:style w:type="character" w:customStyle="1" w:styleId="WW8Num139z0">
    <w:name w:val="WW8Num139z0"/>
    <w:rsid w:val="002F3BC2"/>
    <w:rPr>
      <w:rFonts w:ascii="Symbol" w:hAnsi="Symbol"/>
    </w:rPr>
  </w:style>
  <w:style w:type="character" w:customStyle="1" w:styleId="WW8Num143z0">
    <w:name w:val="WW8Num143z0"/>
    <w:rsid w:val="002F3BC2"/>
    <w:rPr>
      <w:rFonts w:ascii="Symbol" w:hAnsi="Symbol"/>
    </w:rPr>
  </w:style>
  <w:style w:type="character" w:customStyle="1" w:styleId="WW8Num144z0">
    <w:name w:val="WW8Num144z0"/>
    <w:rsid w:val="002F3BC2"/>
    <w:rPr>
      <w:rFonts w:ascii="Symbol" w:hAnsi="Symbol"/>
    </w:rPr>
  </w:style>
  <w:style w:type="character" w:customStyle="1" w:styleId="WW8Num145z0">
    <w:name w:val="WW8Num145z0"/>
    <w:rsid w:val="002F3BC2"/>
    <w:rPr>
      <w:rFonts w:ascii="Symbol" w:hAnsi="Symbol"/>
    </w:rPr>
  </w:style>
  <w:style w:type="character" w:customStyle="1" w:styleId="WW8Num146z0">
    <w:name w:val="WW8Num146z0"/>
    <w:rsid w:val="002F3BC2"/>
    <w:rPr>
      <w:rFonts w:ascii="Symbol" w:hAnsi="Symbol"/>
    </w:rPr>
  </w:style>
  <w:style w:type="character" w:customStyle="1" w:styleId="WW8Num147z0">
    <w:name w:val="WW8Num147z0"/>
    <w:rsid w:val="002F3BC2"/>
    <w:rPr>
      <w:rFonts w:ascii="Wingdings" w:hAnsi="Wingdings"/>
    </w:rPr>
  </w:style>
  <w:style w:type="character" w:customStyle="1" w:styleId="WW8Num147z1">
    <w:name w:val="WW8Num147z1"/>
    <w:rsid w:val="002F3BC2"/>
    <w:rPr>
      <w:rFonts w:ascii="Courier New" w:hAnsi="Courier New"/>
    </w:rPr>
  </w:style>
  <w:style w:type="character" w:customStyle="1" w:styleId="WW8Num147z3">
    <w:name w:val="WW8Num147z3"/>
    <w:rsid w:val="002F3BC2"/>
    <w:rPr>
      <w:rFonts w:ascii="Symbol" w:hAnsi="Symbol"/>
    </w:rPr>
  </w:style>
  <w:style w:type="character" w:customStyle="1" w:styleId="WW8Num150z0">
    <w:name w:val="WW8Num150z0"/>
    <w:rsid w:val="002F3BC2"/>
    <w:rPr>
      <w:rFonts w:ascii="Symbol" w:hAnsi="Symbol"/>
    </w:rPr>
  </w:style>
  <w:style w:type="character" w:customStyle="1" w:styleId="WW8Num157z0">
    <w:name w:val="WW8Num157z0"/>
    <w:rsid w:val="002F3BC2"/>
    <w:rPr>
      <w:rFonts w:ascii="Symbol" w:hAnsi="Symbol"/>
    </w:rPr>
  </w:style>
  <w:style w:type="character" w:customStyle="1" w:styleId="WW8Num159z0">
    <w:name w:val="WW8Num159z0"/>
    <w:rsid w:val="002F3BC2"/>
    <w:rPr>
      <w:rFonts w:ascii="Symbol" w:hAnsi="Symbol"/>
    </w:rPr>
  </w:style>
  <w:style w:type="character" w:customStyle="1" w:styleId="WW8Num160z0">
    <w:name w:val="WW8Num160z0"/>
    <w:rsid w:val="002F3BC2"/>
    <w:rPr>
      <w:rFonts w:ascii="Symbol" w:hAnsi="Symbol"/>
    </w:rPr>
  </w:style>
  <w:style w:type="character" w:customStyle="1" w:styleId="WW8Num162z0">
    <w:name w:val="WW8Num162z0"/>
    <w:rsid w:val="002F3BC2"/>
    <w:rPr>
      <w:rFonts w:ascii="Symbol" w:hAnsi="Symbol"/>
    </w:rPr>
  </w:style>
  <w:style w:type="character" w:customStyle="1" w:styleId="WW8Num163z0">
    <w:name w:val="WW8Num163z0"/>
    <w:rsid w:val="002F3BC2"/>
    <w:rPr>
      <w:rFonts w:ascii="Symbol" w:hAnsi="Symbol"/>
    </w:rPr>
  </w:style>
  <w:style w:type="character" w:customStyle="1" w:styleId="WW8Num164z0">
    <w:name w:val="WW8Num164z0"/>
    <w:rsid w:val="002F3BC2"/>
    <w:rPr>
      <w:rFonts w:ascii="Wingdings" w:hAnsi="Wingdings"/>
    </w:rPr>
  </w:style>
  <w:style w:type="character" w:customStyle="1" w:styleId="WW8Num164z1">
    <w:name w:val="WW8Num164z1"/>
    <w:rsid w:val="002F3BC2"/>
    <w:rPr>
      <w:rFonts w:ascii="Courier New" w:hAnsi="Courier New"/>
    </w:rPr>
  </w:style>
  <w:style w:type="character" w:customStyle="1" w:styleId="WW8Num164z3">
    <w:name w:val="WW8Num164z3"/>
    <w:rsid w:val="002F3BC2"/>
    <w:rPr>
      <w:rFonts w:ascii="Symbol" w:hAnsi="Symbol"/>
    </w:rPr>
  </w:style>
  <w:style w:type="character" w:customStyle="1" w:styleId="WW8Num168z0">
    <w:name w:val="WW8Num168z0"/>
    <w:rsid w:val="002F3BC2"/>
    <w:rPr>
      <w:rFonts w:ascii="Symbol" w:hAnsi="Symbol"/>
    </w:rPr>
  </w:style>
  <w:style w:type="character" w:customStyle="1" w:styleId="WW8Num169z0">
    <w:name w:val="WW8Num169z0"/>
    <w:rsid w:val="002F3BC2"/>
    <w:rPr>
      <w:rFonts w:ascii="Symbol" w:hAnsi="Symbol"/>
    </w:rPr>
  </w:style>
  <w:style w:type="character" w:customStyle="1" w:styleId="WW8Num170z0">
    <w:name w:val="WW8Num170z0"/>
    <w:rsid w:val="002F3BC2"/>
    <w:rPr>
      <w:rFonts w:ascii="Symbol" w:hAnsi="Symbol"/>
    </w:rPr>
  </w:style>
  <w:style w:type="character" w:customStyle="1" w:styleId="WW8Num174z0">
    <w:name w:val="WW8Num174z0"/>
    <w:rsid w:val="002F3BC2"/>
    <w:rPr>
      <w:rFonts w:ascii="Symbol" w:hAnsi="Symbol"/>
    </w:rPr>
  </w:style>
  <w:style w:type="character" w:customStyle="1" w:styleId="WW8Num177z0">
    <w:name w:val="WW8Num177z0"/>
    <w:rsid w:val="002F3BC2"/>
    <w:rPr>
      <w:rFonts w:ascii="Symbol" w:hAnsi="Symbol"/>
    </w:rPr>
  </w:style>
  <w:style w:type="character" w:customStyle="1" w:styleId="WW8Num178z0">
    <w:name w:val="WW8Num178z0"/>
    <w:rsid w:val="002F3BC2"/>
    <w:rPr>
      <w:rFonts w:ascii="Symbol" w:hAnsi="Symbol"/>
    </w:rPr>
  </w:style>
  <w:style w:type="character" w:customStyle="1" w:styleId="WW8Num182z0">
    <w:name w:val="WW8Num182z0"/>
    <w:rsid w:val="002F3BC2"/>
    <w:rPr>
      <w:rFonts w:ascii="Symbol" w:hAnsi="Symbol"/>
    </w:rPr>
  </w:style>
  <w:style w:type="character" w:customStyle="1" w:styleId="WW8Num37z0">
    <w:name w:val="WW8Num37z0"/>
    <w:rsid w:val="002F3BC2"/>
    <w:rPr>
      <w:rFonts w:ascii="Wingdings" w:hAnsi="Wingdings"/>
    </w:rPr>
  </w:style>
  <w:style w:type="character" w:customStyle="1" w:styleId="WW8Num38z0">
    <w:name w:val="WW8Num38z0"/>
    <w:rsid w:val="002F3BC2"/>
    <w:rPr>
      <w:rFonts w:ascii="Wingdings" w:hAnsi="Wingdings"/>
    </w:rPr>
  </w:style>
  <w:style w:type="character" w:customStyle="1" w:styleId="WW8Num40z0">
    <w:name w:val="WW8Num40z0"/>
    <w:rsid w:val="002F3BC2"/>
    <w:rPr>
      <w:rFonts w:ascii="Wingdings" w:hAnsi="Wingdings"/>
    </w:rPr>
  </w:style>
  <w:style w:type="character" w:customStyle="1" w:styleId="WW8Num41z0">
    <w:name w:val="WW8Num41z0"/>
    <w:rsid w:val="002F3BC2"/>
    <w:rPr>
      <w:rFonts w:ascii="Wingdings" w:hAnsi="Wingdings"/>
    </w:rPr>
  </w:style>
  <w:style w:type="character" w:customStyle="1" w:styleId="WW8Num43z0">
    <w:name w:val="WW8Num43z0"/>
    <w:rsid w:val="002F3BC2"/>
    <w:rPr>
      <w:rFonts w:ascii="Wingdings" w:hAnsi="Wingdings"/>
    </w:rPr>
  </w:style>
  <w:style w:type="character" w:customStyle="1" w:styleId="WW8Num20z1">
    <w:name w:val="WW8Num20z1"/>
    <w:rsid w:val="002F3BC2"/>
    <w:rPr>
      <w:rFonts w:ascii="Courier New" w:hAnsi="Courier New"/>
    </w:rPr>
  </w:style>
  <w:style w:type="character" w:customStyle="1" w:styleId="WW8Num20z3">
    <w:name w:val="WW8Num20z3"/>
    <w:rsid w:val="002F3BC2"/>
    <w:rPr>
      <w:rFonts w:ascii="Symbol" w:hAnsi="Symbol"/>
    </w:rPr>
  </w:style>
  <w:style w:type="character" w:customStyle="1" w:styleId="WW8Num26z3">
    <w:name w:val="WW8Num26z3"/>
    <w:rsid w:val="002F3BC2"/>
    <w:rPr>
      <w:rFonts w:ascii="Symbol" w:hAnsi="Symbol"/>
    </w:rPr>
  </w:style>
  <w:style w:type="character" w:customStyle="1" w:styleId="WW8Num33z0">
    <w:name w:val="WW8Num33z0"/>
    <w:rsid w:val="002F3BC2"/>
    <w:rPr>
      <w:rFonts w:ascii="Wingdings" w:hAnsi="Wingdings"/>
    </w:rPr>
  </w:style>
  <w:style w:type="character" w:customStyle="1" w:styleId="WW8Num33z3">
    <w:name w:val="WW8Num33z3"/>
    <w:rsid w:val="002F3BC2"/>
    <w:rPr>
      <w:rFonts w:ascii="Symbol" w:hAnsi="Symbol"/>
    </w:rPr>
  </w:style>
  <w:style w:type="character" w:customStyle="1" w:styleId="WW8Num33z4">
    <w:name w:val="WW8Num33z4"/>
    <w:rsid w:val="002F3BC2"/>
    <w:rPr>
      <w:rFonts w:ascii="Courier New" w:hAnsi="Courier New"/>
    </w:rPr>
  </w:style>
  <w:style w:type="character" w:customStyle="1" w:styleId="WW8Num34z0">
    <w:name w:val="WW8Num34z0"/>
    <w:rsid w:val="002F3BC2"/>
    <w:rPr>
      <w:rFonts w:ascii="Wingdings" w:hAnsi="Wingdings"/>
    </w:rPr>
  </w:style>
  <w:style w:type="character" w:customStyle="1" w:styleId="WW8Num34z1">
    <w:name w:val="WW8Num34z1"/>
    <w:rsid w:val="002F3BC2"/>
    <w:rPr>
      <w:rFonts w:ascii="Courier New" w:hAnsi="Courier New"/>
    </w:rPr>
  </w:style>
  <w:style w:type="character" w:customStyle="1" w:styleId="WW8Num34z3">
    <w:name w:val="WW8Num34z3"/>
    <w:rsid w:val="002F3BC2"/>
    <w:rPr>
      <w:rFonts w:ascii="Symbol" w:hAnsi="Symbol"/>
    </w:rPr>
  </w:style>
  <w:style w:type="character" w:customStyle="1" w:styleId="WW8Num35z0">
    <w:name w:val="WW8Num35z0"/>
    <w:rsid w:val="002F3BC2"/>
    <w:rPr>
      <w:rFonts w:ascii="Wingdings" w:hAnsi="Wingdings"/>
    </w:rPr>
  </w:style>
  <w:style w:type="character" w:customStyle="1" w:styleId="WW8Num35z1">
    <w:name w:val="WW8Num35z1"/>
    <w:rsid w:val="002F3BC2"/>
    <w:rPr>
      <w:rFonts w:ascii="Courier New" w:hAnsi="Courier New"/>
    </w:rPr>
  </w:style>
  <w:style w:type="character" w:customStyle="1" w:styleId="WW8Num35z3">
    <w:name w:val="WW8Num35z3"/>
    <w:rsid w:val="002F3BC2"/>
    <w:rPr>
      <w:rFonts w:ascii="Symbol" w:hAnsi="Symbol"/>
    </w:rPr>
  </w:style>
  <w:style w:type="character" w:customStyle="1" w:styleId="WW8Num36z1">
    <w:name w:val="WW8Num36z1"/>
    <w:rsid w:val="002F3BC2"/>
    <w:rPr>
      <w:rFonts w:ascii="Courier New" w:hAnsi="Courier New"/>
    </w:rPr>
  </w:style>
  <w:style w:type="character" w:customStyle="1" w:styleId="WW8Num36z3">
    <w:name w:val="WW8Num36z3"/>
    <w:rsid w:val="002F3BC2"/>
    <w:rPr>
      <w:rFonts w:ascii="Symbol" w:hAnsi="Symbol"/>
    </w:rPr>
  </w:style>
  <w:style w:type="character" w:customStyle="1" w:styleId="WW8Num37z1">
    <w:name w:val="WW8Num37z1"/>
    <w:rsid w:val="002F3BC2"/>
    <w:rPr>
      <w:rFonts w:ascii="Courier New" w:hAnsi="Courier New"/>
    </w:rPr>
  </w:style>
  <w:style w:type="character" w:customStyle="1" w:styleId="WW8Num37z3">
    <w:name w:val="WW8Num37z3"/>
    <w:rsid w:val="002F3BC2"/>
    <w:rPr>
      <w:rFonts w:ascii="Symbol" w:hAnsi="Symbol"/>
    </w:rPr>
  </w:style>
  <w:style w:type="character" w:customStyle="1" w:styleId="WW8Num39z1">
    <w:name w:val="WW8Num39z1"/>
    <w:rsid w:val="002F3BC2"/>
    <w:rPr>
      <w:rFonts w:ascii="Times New Roman" w:hAnsi="Times New Roman"/>
    </w:rPr>
  </w:style>
  <w:style w:type="character" w:customStyle="1" w:styleId="WW8Num39z3">
    <w:name w:val="WW8Num39z3"/>
    <w:rsid w:val="002F3BC2"/>
    <w:rPr>
      <w:rFonts w:ascii="Symbol" w:hAnsi="Symbol"/>
    </w:rPr>
  </w:style>
  <w:style w:type="character" w:customStyle="1" w:styleId="WW8Num39z4">
    <w:name w:val="WW8Num39z4"/>
    <w:rsid w:val="002F3BC2"/>
    <w:rPr>
      <w:rFonts w:ascii="Courier New" w:hAnsi="Courier New"/>
    </w:rPr>
  </w:style>
  <w:style w:type="character" w:customStyle="1" w:styleId="WW8Num42z1">
    <w:name w:val="WW8Num42z1"/>
    <w:rsid w:val="002F3BC2"/>
    <w:rPr>
      <w:rFonts w:ascii="Courier New" w:hAnsi="Courier New"/>
    </w:rPr>
  </w:style>
  <w:style w:type="character" w:customStyle="1" w:styleId="WW8Num42z3">
    <w:name w:val="WW8Num42z3"/>
    <w:rsid w:val="002F3BC2"/>
    <w:rPr>
      <w:rFonts w:ascii="Symbol" w:hAnsi="Symbol"/>
    </w:rPr>
  </w:style>
  <w:style w:type="character" w:customStyle="1" w:styleId="WW8Num45z0">
    <w:name w:val="WW8Num45z0"/>
    <w:rsid w:val="002F3BC2"/>
    <w:rPr>
      <w:rFonts w:ascii="Wingdings" w:hAnsi="Wingdings"/>
    </w:rPr>
  </w:style>
  <w:style w:type="character" w:customStyle="1" w:styleId="WW8Num45z1">
    <w:name w:val="WW8Num45z1"/>
    <w:rsid w:val="002F3BC2"/>
    <w:rPr>
      <w:rFonts w:ascii="Courier New" w:hAnsi="Courier New"/>
    </w:rPr>
  </w:style>
  <w:style w:type="character" w:customStyle="1" w:styleId="WW8Num45z3">
    <w:name w:val="WW8Num45z3"/>
    <w:rsid w:val="002F3BC2"/>
    <w:rPr>
      <w:rFonts w:ascii="Symbol" w:hAnsi="Symbol"/>
    </w:rPr>
  </w:style>
  <w:style w:type="character" w:customStyle="1" w:styleId="WW8Num46z0">
    <w:name w:val="WW8Num46z0"/>
    <w:rsid w:val="002F3BC2"/>
    <w:rPr>
      <w:rFonts w:ascii="Wingdings" w:hAnsi="Wingdings"/>
    </w:rPr>
  </w:style>
  <w:style w:type="character" w:customStyle="1" w:styleId="WW8Num46z1">
    <w:name w:val="WW8Num46z1"/>
    <w:rsid w:val="002F3BC2"/>
    <w:rPr>
      <w:rFonts w:ascii="Courier New" w:hAnsi="Courier New"/>
    </w:rPr>
  </w:style>
  <w:style w:type="character" w:customStyle="1" w:styleId="WW8Num46z3">
    <w:name w:val="WW8Num46z3"/>
    <w:rsid w:val="002F3BC2"/>
    <w:rPr>
      <w:rFonts w:ascii="Symbol" w:hAnsi="Symbol"/>
    </w:rPr>
  </w:style>
  <w:style w:type="character" w:customStyle="1" w:styleId="WW8Num48z0">
    <w:name w:val="WW8Num48z0"/>
    <w:rsid w:val="002F3BC2"/>
    <w:rPr>
      <w:rFonts w:ascii="Wingdings" w:hAnsi="Wingdings"/>
    </w:rPr>
  </w:style>
  <w:style w:type="character" w:customStyle="1" w:styleId="WW8Num48z1">
    <w:name w:val="WW8Num48z1"/>
    <w:rsid w:val="002F3BC2"/>
    <w:rPr>
      <w:rFonts w:ascii="Courier New" w:hAnsi="Courier New"/>
    </w:rPr>
  </w:style>
  <w:style w:type="character" w:customStyle="1" w:styleId="WW8Num48z3">
    <w:name w:val="WW8Num48z3"/>
    <w:rsid w:val="002F3BC2"/>
    <w:rPr>
      <w:rFonts w:ascii="Symbol" w:hAnsi="Symbol"/>
    </w:rPr>
  </w:style>
  <w:style w:type="character" w:customStyle="1" w:styleId="WW8Num49z0">
    <w:name w:val="WW8Num49z0"/>
    <w:rsid w:val="002F3BC2"/>
    <w:rPr>
      <w:rFonts w:ascii="Wingdings" w:hAnsi="Wingdings"/>
    </w:rPr>
  </w:style>
  <w:style w:type="character" w:customStyle="1" w:styleId="WW8Num49z1">
    <w:name w:val="WW8Num49z1"/>
    <w:rsid w:val="002F3BC2"/>
    <w:rPr>
      <w:rFonts w:ascii="Courier New" w:hAnsi="Courier New"/>
    </w:rPr>
  </w:style>
  <w:style w:type="character" w:customStyle="1" w:styleId="WW8Num49z3">
    <w:name w:val="WW8Num49z3"/>
    <w:rsid w:val="002F3BC2"/>
    <w:rPr>
      <w:rFonts w:ascii="Symbol" w:hAnsi="Symbol"/>
    </w:rPr>
  </w:style>
  <w:style w:type="character" w:customStyle="1" w:styleId="WW8Num50z1">
    <w:name w:val="WW8Num50z1"/>
    <w:rsid w:val="002F3BC2"/>
    <w:rPr>
      <w:rFonts w:ascii="Courier New" w:hAnsi="Courier New"/>
    </w:rPr>
  </w:style>
  <w:style w:type="character" w:customStyle="1" w:styleId="WW8Num50z3">
    <w:name w:val="WW8Num50z3"/>
    <w:rsid w:val="002F3BC2"/>
    <w:rPr>
      <w:rFonts w:ascii="Symbol" w:hAnsi="Symbol"/>
    </w:rPr>
  </w:style>
  <w:style w:type="character" w:customStyle="1" w:styleId="WW8Num51z1">
    <w:name w:val="WW8Num51z1"/>
    <w:rsid w:val="002F3BC2"/>
    <w:rPr>
      <w:rFonts w:ascii="Courier New" w:hAnsi="Courier New"/>
    </w:rPr>
  </w:style>
  <w:style w:type="character" w:customStyle="1" w:styleId="WW8Num51z3">
    <w:name w:val="WW8Num51z3"/>
    <w:rsid w:val="002F3BC2"/>
    <w:rPr>
      <w:rFonts w:ascii="Symbol" w:hAnsi="Symbol"/>
    </w:rPr>
  </w:style>
  <w:style w:type="character" w:customStyle="1" w:styleId="WW-">
    <w:name w:val="WW-Основной шрифт абзаца"/>
    <w:rsid w:val="002F3BC2"/>
  </w:style>
  <w:style w:type="character" w:customStyle="1" w:styleId="FontStyle1600">
    <w:name w:val="Font Style160"/>
    <w:rsid w:val="002F3BC2"/>
    <w:rPr>
      <w:rFonts w:ascii="Bookman Old Style" w:hAnsi="Bookman Old Style"/>
      <w:sz w:val="18"/>
    </w:rPr>
  </w:style>
  <w:style w:type="character" w:customStyle="1" w:styleId="FontStyle116">
    <w:name w:val="Font Style116"/>
    <w:rsid w:val="002F3BC2"/>
    <w:rPr>
      <w:rFonts w:ascii="Bookman Old Style" w:hAnsi="Bookman Old Style"/>
      <w:sz w:val="18"/>
    </w:rPr>
  </w:style>
  <w:style w:type="character" w:customStyle="1" w:styleId="FontStyle131">
    <w:name w:val="Font Style131"/>
    <w:rsid w:val="002F3BC2"/>
    <w:rPr>
      <w:rFonts w:ascii="Arial" w:hAnsi="Arial"/>
      <w:b/>
      <w:sz w:val="16"/>
    </w:rPr>
  </w:style>
  <w:style w:type="character" w:customStyle="1" w:styleId="FontStyle221">
    <w:name w:val="Font Style221"/>
    <w:rsid w:val="002F3BC2"/>
    <w:rPr>
      <w:rFonts w:ascii="Times New Roman" w:hAnsi="Times New Roman"/>
      <w:sz w:val="20"/>
    </w:rPr>
  </w:style>
  <w:style w:type="paragraph" w:customStyle="1" w:styleId="3ffc">
    <w:name w:val="Заголовок оглавления3"/>
    <w:basedOn w:val="11"/>
    <w:next w:val="a3"/>
    <w:rsid w:val="002F3BC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F3BC2"/>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F3BC2"/>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F3BC2"/>
    <w:pPr>
      <w:spacing w:before="100" w:beforeAutospacing="1" w:after="100" w:afterAutospacing="1"/>
    </w:pPr>
  </w:style>
  <w:style w:type="character" w:customStyle="1" w:styleId="31f">
    <w:name w:val="Основной текст + Полужирный31"/>
    <w:rsid w:val="002F3BC2"/>
    <w:rPr>
      <w:rFonts w:ascii="Microsoft Sans Serif" w:hAnsi="Microsoft Sans Serif"/>
      <w:b/>
      <w:spacing w:val="10"/>
      <w:sz w:val="26"/>
    </w:rPr>
  </w:style>
  <w:style w:type="character" w:customStyle="1" w:styleId="303">
    <w:name w:val="Основной текст + Полужирный30"/>
    <w:rsid w:val="002F3BC2"/>
    <w:rPr>
      <w:rFonts w:ascii="Microsoft Sans Serif" w:hAnsi="Microsoft Sans Serif"/>
      <w:b/>
      <w:spacing w:val="10"/>
      <w:sz w:val="26"/>
    </w:rPr>
  </w:style>
  <w:style w:type="character" w:customStyle="1" w:styleId="294">
    <w:name w:val="Основной текст + Полужирный29"/>
    <w:rsid w:val="002F3BC2"/>
    <w:rPr>
      <w:rFonts w:ascii="Microsoft Sans Serif" w:hAnsi="Microsoft Sans Serif"/>
      <w:b/>
      <w:spacing w:val="10"/>
      <w:sz w:val="26"/>
    </w:rPr>
  </w:style>
  <w:style w:type="character" w:customStyle="1" w:styleId="282">
    <w:name w:val="Основной текст + Полужирный28"/>
    <w:rsid w:val="002F3BC2"/>
    <w:rPr>
      <w:rFonts w:ascii="Microsoft Sans Serif" w:hAnsi="Microsoft Sans Serif"/>
      <w:b/>
      <w:spacing w:val="10"/>
      <w:sz w:val="26"/>
    </w:rPr>
  </w:style>
  <w:style w:type="character" w:customStyle="1" w:styleId="274">
    <w:name w:val="Основной текст + Полужирный27"/>
    <w:rsid w:val="002F3BC2"/>
    <w:rPr>
      <w:rFonts w:ascii="Microsoft Sans Serif" w:hAnsi="Microsoft Sans Serif"/>
      <w:b/>
      <w:spacing w:val="10"/>
      <w:sz w:val="26"/>
    </w:rPr>
  </w:style>
  <w:style w:type="character" w:customStyle="1" w:styleId="12pt21">
    <w:name w:val="Основной текст + 12 pt21"/>
    <w:aliases w:val="Курсив31,Интервал 1 pt37"/>
    <w:rsid w:val="002F3BC2"/>
    <w:rPr>
      <w:rFonts w:ascii="Microsoft Sans Serif" w:hAnsi="Microsoft Sans Serif"/>
      <w:i/>
      <w:spacing w:val="30"/>
      <w:sz w:val="24"/>
    </w:rPr>
  </w:style>
  <w:style w:type="character" w:customStyle="1" w:styleId="12pt20">
    <w:name w:val="Основной текст + 12 pt20"/>
    <w:aliases w:val="Курсив30,Интервал 1 pt36"/>
    <w:rsid w:val="002F3BC2"/>
    <w:rPr>
      <w:rFonts w:ascii="Microsoft Sans Serif" w:hAnsi="Microsoft Sans Serif"/>
      <w:i/>
      <w:spacing w:val="30"/>
      <w:sz w:val="24"/>
    </w:rPr>
  </w:style>
  <w:style w:type="character" w:customStyle="1" w:styleId="12pt19">
    <w:name w:val="Основной текст + 12 pt19"/>
    <w:aliases w:val="Курсив29,Интервал 1 pt35"/>
    <w:rsid w:val="002F3BC2"/>
    <w:rPr>
      <w:rFonts w:ascii="Microsoft Sans Serif" w:hAnsi="Microsoft Sans Serif"/>
      <w:i/>
      <w:spacing w:val="30"/>
      <w:sz w:val="24"/>
    </w:rPr>
  </w:style>
  <w:style w:type="character" w:customStyle="1" w:styleId="6f4">
    <w:name w:val="Заголовок №6_"/>
    <w:link w:val="6f5"/>
    <w:locked/>
    <w:rsid w:val="002F3BC2"/>
    <w:rPr>
      <w:rFonts w:ascii="Microsoft Sans Serif" w:hAnsi="Microsoft Sans Serif"/>
      <w:b/>
      <w:spacing w:val="10"/>
      <w:sz w:val="26"/>
      <w:shd w:val="clear" w:color="auto" w:fill="FFFFFF"/>
    </w:rPr>
  </w:style>
  <w:style w:type="paragraph" w:customStyle="1" w:styleId="6f5">
    <w:name w:val="Заголовок №6"/>
    <w:basedOn w:val="a3"/>
    <w:link w:val="6f4"/>
    <w:rsid w:val="002F3BC2"/>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F3BC2"/>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F3BC2"/>
    <w:rPr>
      <w:rFonts w:ascii="Microsoft Sans Serif" w:hAnsi="Microsoft Sans Serif"/>
      <w:i/>
      <w:spacing w:val="30"/>
      <w:sz w:val="24"/>
    </w:rPr>
  </w:style>
  <w:style w:type="character" w:customStyle="1" w:styleId="12pt17">
    <w:name w:val="Основной текст + 12 pt17"/>
    <w:aliases w:val="Курсив27,Интервал 1 pt33"/>
    <w:rsid w:val="002F3BC2"/>
    <w:rPr>
      <w:rFonts w:ascii="Microsoft Sans Serif" w:hAnsi="Microsoft Sans Serif"/>
      <w:i/>
      <w:spacing w:val="30"/>
      <w:sz w:val="24"/>
    </w:rPr>
  </w:style>
  <w:style w:type="character" w:customStyle="1" w:styleId="266">
    <w:name w:val="Основной текст + Полужирный26"/>
    <w:rsid w:val="002F3BC2"/>
    <w:rPr>
      <w:rFonts w:ascii="Microsoft Sans Serif" w:hAnsi="Microsoft Sans Serif"/>
      <w:b/>
      <w:spacing w:val="10"/>
      <w:sz w:val="26"/>
    </w:rPr>
  </w:style>
  <w:style w:type="character" w:customStyle="1" w:styleId="25c">
    <w:name w:val="Основной текст + Полужирный25"/>
    <w:rsid w:val="002F3BC2"/>
    <w:rPr>
      <w:rFonts w:ascii="Microsoft Sans Serif" w:hAnsi="Microsoft Sans Serif"/>
      <w:b/>
      <w:spacing w:val="10"/>
      <w:sz w:val="26"/>
    </w:rPr>
  </w:style>
  <w:style w:type="character" w:customStyle="1" w:styleId="247">
    <w:name w:val="Основной текст + Полужирный24"/>
    <w:rsid w:val="002F3BC2"/>
    <w:rPr>
      <w:rFonts w:ascii="Microsoft Sans Serif" w:hAnsi="Microsoft Sans Serif"/>
      <w:b/>
      <w:spacing w:val="10"/>
      <w:sz w:val="26"/>
    </w:rPr>
  </w:style>
  <w:style w:type="character" w:customStyle="1" w:styleId="12pt16">
    <w:name w:val="Основной текст + 12 pt16"/>
    <w:aliases w:val="Курсив26,Интервал 1 pt32"/>
    <w:rsid w:val="002F3BC2"/>
    <w:rPr>
      <w:rFonts w:ascii="Microsoft Sans Serif" w:hAnsi="Microsoft Sans Serif"/>
      <w:i/>
      <w:spacing w:val="30"/>
      <w:sz w:val="24"/>
    </w:rPr>
  </w:style>
  <w:style w:type="character" w:customStyle="1" w:styleId="23c">
    <w:name w:val="Основной текст + Полужирный23"/>
    <w:rsid w:val="002F3BC2"/>
    <w:rPr>
      <w:rFonts w:ascii="Microsoft Sans Serif" w:hAnsi="Microsoft Sans Serif"/>
      <w:b/>
      <w:spacing w:val="10"/>
      <w:sz w:val="26"/>
    </w:rPr>
  </w:style>
  <w:style w:type="character" w:customStyle="1" w:styleId="22f0">
    <w:name w:val="Основной текст + Полужирный22"/>
    <w:rsid w:val="002F3BC2"/>
    <w:rPr>
      <w:rFonts w:ascii="Microsoft Sans Serif" w:hAnsi="Microsoft Sans Serif"/>
      <w:b/>
      <w:spacing w:val="10"/>
      <w:sz w:val="26"/>
    </w:rPr>
  </w:style>
  <w:style w:type="character" w:customStyle="1" w:styleId="21ff0">
    <w:name w:val="Основной текст + Полужирный21"/>
    <w:rsid w:val="002F3BC2"/>
    <w:rPr>
      <w:rFonts w:ascii="Microsoft Sans Serif" w:hAnsi="Microsoft Sans Serif"/>
      <w:b/>
      <w:spacing w:val="10"/>
      <w:sz w:val="26"/>
    </w:rPr>
  </w:style>
  <w:style w:type="character" w:customStyle="1" w:styleId="20a">
    <w:name w:val="Основной текст + Полужирный20"/>
    <w:rsid w:val="002F3BC2"/>
    <w:rPr>
      <w:rFonts w:ascii="Microsoft Sans Serif" w:hAnsi="Microsoft Sans Serif"/>
      <w:b/>
      <w:spacing w:val="10"/>
      <w:sz w:val="26"/>
    </w:rPr>
  </w:style>
  <w:style w:type="character" w:customStyle="1" w:styleId="4pt">
    <w:name w:val="Основной текст + Интервал 4 pt"/>
    <w:rsid w:val="002F3BC2"/>
    <w:rPr>
      <w:rFonts w:ascii="Microsoft Sans Serif" w:hAnsi="Microsoft Sans Serif"/>
      <w:spacing w:val="80"/>
      <w:sz w:val="26"/>
    </w:rPr>
  </w:style>
  <w:style w:type="character" w:customStyle="1" w:styleId="19a">
    <w:name w:val="Основной текст + Полужирный19"/>
    <w:rsid w:val="002F3BC2"/>
    <w:rPr>
      <w:rFonts w:ascii="Microsoft Sans Serif" w:hAnsi="Microsoft Sans Serif"/>
      <w:b/>
      <w:spacing w:val="10"/>
      <w:sz w:val="26"/>
    </w:rPr>
  </w:style>
  <w:style w:type="character" w:customStyle="1" w:styleId="189">
    <w:name w:val="Основной текст + Полужирный18"/>
    <w:rsid w:val="002F3BC2"/>
    <w:rPr>
      <w:rFonts w:ascii="Microsoft Sans Serif" w:hAnsi="Microsoft Sans Serif"/>
      <w:b/>
      <w:spacing w:val="10"/>
      <w:sz w:val="26"/>
    </w:rPr>
  </w:style>
  <w:style w:type="character" w:customStyle="1" w:styleId="17a">
    <w:name w:val="Основной текст + Полужирный17"/>
    <w:rsid w:val="002F3BC2"/>
    <w:rPr>
      <w:rFonts w:ascii="Microsoft Sans Serif" w:hAnsi="Microsoft Sans Serif"/>
      <w:b/>
      <w:spacing w:val="10"/>
      <w:sz w:val="26"/>
    </w:rPr>
  </w:style>
  <w:style w:type="character" w:customStyle="1" w:styleId="12pt14">
    <w:name w:val="Основной текст + 12 pt14"/>
    <w:aliases w:val="Курсив24,Интервал 1 pt30"/>
    <w:rsid w:val="002F3BC2"/>
    <w:rPr>
      <w:rFonts w:ascii="Microsoft Sans Serif" w:hAnsi="Microsoft Sans Serif"/>
      <w:i/>
      <w:spacing w:val="30"/>
      <w:sz w:val="24"/>
    </w:rPr>
  </w:style>
  <w:style w:type="character" w:customStyle="1" w:styleId="16a">
    <w:name w:val="Основной текст + Полужирный16"/>
    <w:rsid w:val="002F3BC2"/>
    <w:rPr>
      <w:rFonts w:ascii="Microsoft Sans Serif" w:hAnsi="Microsoft Sans Serif"/>
      <w:b/>
      <w:spacing w:val="10"/>
      <w:sz w:val="26"/>
    </w:rPr>
  </w:style>
  <w:style w:type="character" w:customStyle="1" w:styleId="17b">
    <w:name w:val="Основной текст (17)_"/>
    <w:link w:val="17c"/>
    <w:locked/>
    <w:rsid w:val="002F3BC2"/>
    <w:rPr>
      <w:i/>
      <w:spacing w:val="20"/>
      <w:sz w:val="26"/>
      <w:shd w:val="clear" w:color="auto" w:fill="FFFFFF"/>
      <w:lang w:val="en-US"/>
    </w:rPr>
  </w:style>
  <w:style w:type="paragraph" w:customStyle="1" w:styleId="17c">
    <w:name w:val="Основной текст (17)"/>
    <w:basedOn w:val="a3"/>
    <w:link w:val="17b"/>
    <w:rsid w:val="002F3BC2"/>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F3BC2"/>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F3BC2"/>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F3BC2"/>
    <w:rPr>
      <w:rFonts w:ascii="Microsoft Sans Serif" w:hAnsi="Microsoft Sans Serif"/>
      <w:i/>
      <w:spacing w:val="30"/>
      <w:sz w:val="24"/>
    </w:rPr>
  </w:style>
  <w:style w:type="character" w:customStyle="1" w:styleId="12pt12">
    <w:name w:val="Основной текст + 12 pt12"/>
    <w:aliases w:val="Курсив21,Интервал 1 pt27"/>
    <w:rsid w:val="002F3BC2"/>
    <w:rPr>
      <w:rFonts w:ascii="Microsoft Sans Serif" w:hAnsi="Microsoft Sans Serif"/>
      <w:i/>
      <w:spacing w:val="30"/>
      <w:sz w:val="24"/>
    </w:rPr>
  </w:style>
  <w:style w:type="character" w:customStyle="1" w:styleId="15a">
    <w:name w:val="Основной текст + Полужирный15"/>
    <w:rsid w:val="002F3BC2"/>
    <w:rPr>
      <w:rFonts w:ascii="Microsoft Sans Serif" w:hAnsi="Microsoft Sans Serif"/>
      <w:b/>
      <w:spacing w:val="10"/>
      <w:sz w:val="26"/>
    </w:rPr>
  </w:style>
  <w:style w:type="character" w:customStyle="1" w:styleId="2ffffa">
    <w:name w:val="Основной текст + Полужирный2"/>
    <w:rsid w:val="002F3BC2"/>
    <w:rPr>
      <w:rFonts w:ascii="Microsoft Sans Serif" w:hAnsi="Microsoft Sans Serif"/>
      <w:b/>
      <w:spacing w:val="10"/>
      <w:sz w:val="26"/>
    </w:rPr>
  </w:style>
  <w:style w:type="character" w:customStyle="1" w:styleId="12pt5">
    <w:name w:val="Основной текст + 12 pt5"/>
    <w:aliases w:val="Курсив5,Интервал 1 pt5"/>
    <w:rsid w:val="002F3BC2"/>
    <w:rPr>
      <w:rFonts w:ascii="Microsoft Sans Serif" w:hAnsi="Microsoft Sans Serif"/>
      <w:i/>
      <w:spacing w:val="30"/>
      <w:sz w:val="24"/>
    </w:rPr>
  </w:style>
  <w:style w:type="character" w:customStyle="1" w:styleId="afffffffffffa">
    <w:name w:val="Подпись к картинке_"/>
    <w:link w:val="afffffffffffb"/>
    <w:locked/>
    <w:rsid w:val="002F3BC2"/>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F3BC2"/>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F3BC2"/>
    <w:rPr>
      <w:rFonts w:ascii="Microsoft Sans Serif" w:hAnsi="Microsoft Sans Serif"/>
      <w:i/>
      <w:spacing w:val="30"/>
      <w:sz w:val="24"/>
    </w:rPr>
  </w:style>
  <w:style w:type="character" w:customStyle="1" w:styleId="afffffffffffc">
    <w:name w:val="Колонтитул_"/>
    <w:link w:val="afffffffffffd"/>
    <w:locked/>
    <w:rsid w:val="002F3BC2"/>
    <w:rPr>
      <w:shd w:val="clear" w:color="auto" w:fill="FFFFFF"/>
    </w:rPr>
  </w:style>
  <w:style w:type="paragraph" w:customStyle="1" w:styleId="afffffffffffd">
    <w:name w:val="Колонтитул"/>
    <w:basedOn w:val="a3"/>
    <w:link w:val="afffffffffffc"/>
    <w:rsid w:val="002F3BC2"/>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F3BC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F3BC2"/>
    <w:rPr>
      <w:rFonts w:ascii="Microsoft Sans Serif" w:hAnsi="Microsoft Sans Serif"/>
      <w:i/>
      <w:spacing w:val="30"/>
      <w:sz w:val="24"/>
    </w:rPr>
  </w:style>
  <w:style w:type="character" w:customStyle="1" w:styleId="12pt1">
    <w:name w:val="Основной текст + 12 pt1"/>
    <w:aliases w:val="Курсив1,Интервал 1 pt1"/>
    <w:rsid w:val="002F3BC2"/>
    <w:rPr>
      <w:rFonts w:ascii="Microsoft Sans Serif" w:hAnsi="Microsoft Sans Serif"/>
      <w:i/>
      <w:spacing w:val="30"/>
      <w:sz w:val="24"/>
    </w:rPr>
  </w:style>
  <w:style w:type="paragraph" w:customStyle="1" w:styleId="msonospacing0">
    <w:name w:val="msonospacing"/>
    <w:basedOn w:val="a3"/>
    <w:rsid w:val="002F3BC2"/>
    <w:pPr>
      <w:spacing w:before="100" w:beforeAutospacing="1" w:after="100" w:afterAutospacing="1"/>
    </w:pPr>
  </w:style>
  <w:style w:type="paragraph" w:customStyle="1" w:styleId="afffffffffffe">
    <w:name w:val="Стиль Обычный (веб)"/>
    <w:basedOn w:val="afff3"/>
    <w:rsid w:val="002F3BC2"/>
    <w:pPr>
      <w:spacing w:before="0" w:after="0" w:line="233" w:lineRule="auto"/>
      <w:jc w:val="both"/>
    </w:pPr>
    <w:rPr>
      <w:sz w:val="20"/>
      <w:szCs w:val="20"/>
      <w:lang w:bidi="ar-SA"/>
    </w:rPr>
  </w:style>
  <w:style w:type="character" w:customStyle="1" w:styleId="2ffffb">
    <w:name w:val="Основной текст (2) + Полужирный"/>
    <w:rsid w:val="002F3BC2"/>
    <w:rPr>
      <w:rFonts w:ascii="Times New Roman" w:hAnsi="Times New Roman"/>
      <w:b/>
      <w:sz w:val="19"/>
      <w:shd w:val="clear" w:color="auto" w:fill="FFFFFF"/>
    </w:rPr>
  </w:style>
  <w:style w:type="paragraph" w:customStyle="1" w:styleId="pic">
    <w:name w:val="pic"/>
    <w:basedOn w:val="a3"/>
    <w:rsid w:val="002F3BC2"/>
    <w:pPr>
      <w:ind w:firstLine="480"/>
    </w:pPr>
  </w:style>
  <w:style w:type="paragraph" w:customStyle="1" w:styleId="wysiwyg-text-align-center">
    <w:name w:val="wysiwyg-text-align-center"/>
    <w:basedOn w:val="a3"/>
    <w:rsid w:val="002F3BC2"/>
    <w:pPr>
      <w:spacing w:before="100" w:beforeAutospacing="1" w:after="100" w:afterAutospacing="1"/>
    </w:pPr>
  </w:style>
  <w:style w:type="paragraph" w:customStyle="1" w:styleId="wysiwyg-text-align-right">
    <w:name w:val="wysiwyg-text-align-right"/>
    <w:basedOn w:val="a3"/>
    <w:rsid w:val="002F3BC2"/>
    <w:pPr>
      <w:spacing w:before="100" w:beforeAutospacing="1" w:after="100" w:afterAutospacing="1"/>
    </w:pPr>
  </w:style>
  <w:style w:type="character" w:customStyle="1" w:styleId="keyword2">
    <w:name w:val="keyword2"/>
    <w:rsid w:val="002F3BC2"/>
  </w:style>
  <w:style w:type="character" w:customStyle="1" w:styleId="c8">
    <w:name w:val="c8"/>
    <w:rsid w:val="002F3BC2"/>
  </w:style>
  <w:style w:type="character" w:customStyle="1" w:styleId="FontStyle805">
    <w:name w:val="Font Style805"/>
    <w:rsid w:val="002F3BC2"/>
    <w:rPr>
      <w:rFonts w:ascii="Arial Narrow" w:hAnsi="Arial Narrow"/>
      <w:i/>
      <w:sz w:val="12"/>
    </w:rPr>
  </w:style>
  <w:style w:type="character" w:customStyle="1" w:styleId="FontStyle97">
    <w:name w:val="Font Style97"/>
    <w:rsid w:val="002F3BC2"/>
    <w:rPr>
      <w:rFonts w:ascii="Times New Roman" w:hAnsi="Times New Roman"/>
      <w:sz w:val="24"/>
    </w:rPr>
  </w:style>
  <w:style w:type="character" w:customStyle="1" w:styleId="FontStyle764">
    <w:name w:val="Font Style764"/>
    <w:rsid w:val="002F3BC2"/>
    <w:rPr>
      <w:rFonts w:ascii="Times New Roman" w:hAnsi="Times New Roman"/>
      <w:b/>
      <w:i/>
      <w:sz w:val="20"/>
    </w:rPr>
  </w:style>
  <w:style w:type="paragraph" w:customStyle="1" w:styleId="11fa">
    <w:name w:val="Загол11"/>
    <w:basedOn w:val="10e"/>
    <w:rsid w:val="002F3BC2"/>
    <w:rPr>
      <w:sz w:val="22"/>
      <w:szCs w:val="22"/>
    </w:rPr>
  </w:style>
  <w:style w:type="paragraph" w:customStyle="1" w:styleId="10e">
    <w:name w:val="Загол10"/>
    <w:basedOn w:val="9a"/>
    <w:rsid w:val="002F3BC2"/>
    <w:rPr>
      <w:caps/>
      <w:color w:val="auto"/>
      <w:sz w:val="20"/>
      <w:szCs w:val="20"/>
    </w:rPr>
  </w:style>
  <w:style w:type="paragraph" w:customStyle="1" w:styleId="9a">
    <w:name w:val="Загол9"/>
    <w:rsid w:val="002F3BC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F3BC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F3BC2"/>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F3BC2"/>
    <w:pPr>
      <w:keepNext/>
      <w:widowControl w:val="0"/>
      <w:jc w:val="center"/>
    </w:pPr>
    <w:rPr>
      <w:b/>
      <w:sz w:val="26"/>
      <w:szCs w:val="20"/>
    </w:rPr>
  </w:style>
  <w:style w:type="paragraph" w:customStyle="1" w:styleId="22f1">
    <w:name w:val="Текст22"/>
    <w:basedOn w:val="a3"/>
    <w:rsid w:val="002F3BC2"/>
    <w:rPr>
      <w:rFonts w:ascii="Courier New" w:hAnsi="Courier New"/>
      <w:sz w:val="20"/>
      <w:szCs w:val="20"/>
    </w:rPr>
  </w:style>
  <w:style w:type="paragraph" w:customStyle="1" w:styleId="11fb">
    <w:name w:val="Верхний колонтитул11"/>
    <w:basedOn w:val="a3"/>
    <w:rsid w:val="002F3BC2"/>
    <w:pPr>
      <w:tabs>
        <w:tab w:val="center" w:pos="4153"/>
        <w:tab w:val="right" w:pos="8306"/>
      </w:tabs>
    </w:pPr>
    <w:rPr>
      <w:rFonts w:ascii="Arial" w:hAnsi="Arial"/>
      <w:szCs w:val="20"/>
    </w:rPr>
  </w:style>
  <w:style w:type="paragraph" w:customStyle="1" w:styleId="3115">
    <w:name w:val="Заголовок 311"/>
    <w:basedOn w:val="13b"/>
    <w:next w:val="13b"/>
    <w:rsid w:val="002F3BC2"/>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F3BC2"/>
    <w:pPr>
      <w:keepNext/>
      <w:widowControl/>
      <w:spacing w:line="240" w:lineRule="auto"/>
      <w:ind w:firstLine="0"/>
      <w:jc w:val="left"/>
    </w:pPr>
    <w:rPr>
      <w:sz w:val="24"/>
    </w:rPr>
  </w:style>
  <w:style w:type="paragraph" w:customStyle="1" w:styleId="11fc">
    <w:name w:val="Без интервала11"/>
    <w:rsid w:val="002F3BC2"/>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F3BC2"/>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F3BC2"/>
    <w:pPr>
      <w:widowControl/>
      <w:spacing w:line="240" w:lineRule="auto"/>
      <w:ind w:firstLine="0"/>
    </w:pPr>
    <w:rPr>
      <w:i/>
      <w:sz w:val="26"/>
    </w:rPr>
  </w:style>
  <w:style w:type="paragraph" w:customStyle="1" w:styleId="21ff1">
    <w:name w:val="Цитата21"/>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F3BC2"/>
  </w:style>
  <w:style w:type="character" w:customStyle="1" w:styleId="11fe">
    <w:name w:val="Слабое выделение11"/>
    <w:rsid w:val="002F3BC2"/>
    <w:rPr>
      <w:i/>
      <w:color w:val="808080"/>
    </w:rPr>
  </w:style>
  <w:style w:type="character" w:customStyle="1" w:styleId="11ff">
    <w:name w:val="Сильное выделение11"/>
    <w:rsid w:val="002F3BC2"/>
    <w:rPr>
      <w:b/>
    </w:rPr>
  </w:style>
  <w:style w:type="character" w:customStyle="1" w:styleId="3520">
    <w:name w:val="Знак Знак352"/>
    <w:locked/>
    <w:rsid w:val="002F3BC2"/>
    <w:rPr>
      <w:sz w:val="24"/>
      <w:lang w:val="ru-RU" w:eastAsia="ru-RU"/>
    </w:rPr>
  </w:style>
  <w:style w:type="character" w:customStyle="1" w:styleId="1320">
    <w:name w:val="Знак Знак132"/>
    <w:locked/>
    <w:rsid w:val="002F3BC2"/>
    <w:rPr>
      <w:lang w:val="ru-RU" w:eastAsia="ar-SA" w:bidi="ar-SA"/>
    </w:rPr>
  </w:style>
  <w:style w:type="character" w:customStyle="1" w:styleId="1221">
    <w:name w:val="Знак Знак122"/>
    <w:locked/>
    <w:rsid w:val="002F3BC2"/>
    <w:rPr>
      <w:sz w:val="28"/>
      <w:lang w:val="ru-RU" w:eastAsia="ru-RU"/>
    </w:rPr>
  </w:style>
  <w:style w:type="character" w:customStyle="1" w:styleId="1124">
    <w:name w:val="Знак Знак112"/>
    <w:locked/>
    <w:rsid w:val="002F3BC2"/>
    <w:rPr>
      <w:sz w:val="28"/>
      <w:lang w:val="ru-RU" w:eastAsia="ru-RU"/>
    </w:rPr>
  </w:style>
  <w:style w:type="character" w:customStyle="1" w:styleId="922">
    <w:name w:val="Знак Знак92"/>
    <w:locked/>
    <w:rsid w:val="002F3BC2"/>
    <w:rPr>
      <w:rFonts w:ascii="Tahoma" w:hAnsi="Tahoma"/>
      <w:lang w:val="ru-RU" w:eastAsia="ru-RU"/>
    </w:rPr>
  </w:style>
  <w:style w:type="character" w:customStyle="1" w:styleId="4020">
    <w:name w:val="Знак Знак402"/>
    <w:locked/>
    <w:rsid w:val="002F3BC2"/>
    <w:rPr>
      <w:rFonts w:ascii="Arial" w:hAnsi="Arial"/>
      <w:b/>
      <w:i/>
      <w:sz w:val="28"/>
      <w:lang w:val="ru-RU" w:eastAsia="zh-CN"/>
    </w:rPr>
  </w:style>
  <w:style w:type="character" w:customStyle="1" w:styleId="3920">
    <w:name w:val="Знак Знак392"/>
    <w:locked/>
    <w:rsid w:val="002F3BC2"/>
    <w:rPr>
      <w:b/>
      <w:sz w:val="27"/>
      <w:lang w:val="ru-RU" w:eastAsia="zh-CN"/>
    </w:rPr>
  </w:style>
  <w:style w:type="character" w:customStyle="1" w:styleId="3820">
    <w:name w:val="Знак Знак382"/>
    <w:locked/>
    <w:rsid w:val="002F3BC2"/>
    <w:rPr>
      <w:b/>
      <w:sz w:val="28"/>
      <w:lang w:val="ru-RU" w:eastAsia="ru-RU"/>
    </w:rPr>
  </w:style>
  <w:style w:type="character" w:customStyle="1" w:styleId="3720">
    <w:name w:val="Знак Знак372"/>
    <w:locked/>
    <w:rsid w:val="002F3BC2"/>
    <w:rPr>
      <w:b/>
      <w:i/>
      <w:sz w:val="26"/>
      <w:lang w:val="ru-RU" w:eastAsia="zh-CN"/>
    </w:rPr>
  </w:style>
  <w:style w:type="character" w:customStyle="1" w:styleId="3620">
    <w:name w:val="Знак Знак362"/>
    <w:locked/>
    <w:rsid w:val="002F3BC2"/>
    <w:rPr>
      <w:sz w:val="24"/>
      <w:lang w:val="ru-RU" w:eastAsia="ru-RU"/>
    </w:rPr>
  </w:style>
  <w:style w:type="character" w:customStyle="1" w:styleId="3121">
    <w:name w:val="Знак Знак312"/>
    <w:locked/>
    <w:rsid w:val="002F3BC2"/>
    <w:rPr>
      <w:rFonts w:ascii="Courier New" w:hAnsi="Courier New"/>
      <w:lang w:val="ru-RU" w:eastAsia="ru-RU"/>
    </w:rPr>
  </w:style>
  <w:style w:type="character" w:customStyle="1" w:styleId="3420">
    <w:name w:val="Знак Знак342"/>
    <w:locked/>
    <w:rsid w:val="002F3BC2"/>
    <w:rPr>
      <w:rFonts w:ascii="Calibri" w:hAnsi="Calibri"/>
      <w:i/>
      <w:sz w:val="24"/>
      <w:lang w:val="ru-RU" w:eastAsia="zh-CN"/>
    </w:rPr>
  </w:style>
  <w:style w:type="character" w:customStyle="1" w:styleId="3220">
    <w:name w:val="Знак Знак322"/>
    <w:locked/>
    <w:rsid w:val="002F3BC2"/>
    <w:rPr>
      <w:rFonts w:ascii="Arial" w:hAnsi="Arial"/>
      <w:sz w:val="22"/>
      <w:lang w:val="ru-RU" w:eastAsia="ru-RU"/>
    </w:rPr>
  </w:style>
  <w:style w:type="character" w:customStyle="1" w:styleId="2920">
    <w:name w:val="Знак Знак292"/>
    <w:locked/>
    <w:rsid w:val="002F3BC2"/>
    <w:rPr>
      <w:sz w:val="24"/>
      <w:lang w:val="ru-RU" w:eastAsia="zh-CN"/>
    </w:rPr>
  </w:style>
  <w:style w:type="character" w:customStyle="1" w:styleId="2820">
    <w:name w:val="Знак Знак282"/>
    <w:locked/>
    <w:rsid w:val="002F3BC2"/>
    <w:rPr>
      <w:sz w:val="24"/>
      <w:lang w:val="ru-RU" w:eastAsia="ru-RU"/>
    </w:rPr>
  </w:style>
  <w:style w:type="character" w:customStyle="1" w:styleId="2720">
    <w:name w:val="Знак Знак272"/>
    <w:locked/>
    <w:rsid w:val="002F3BC2"/>
    <w:rPr>
      <w:sz w:val="16"/>
      <w:lang w:val="ru-RU" w:eastAsia="ru-RU"/>
    </w:rPr>
  </w:style>
  <w:style w:type="character" w:customStyle="1" w:styleId="2126">
    <w:name w:val="Знак Знак212"/>
    <w:locked/>
    <w:rsid w:val="002F3BC2"/>
    <w:rPr>
      <w:rFonts w:ascii="Tahoma" w:hAnsi="Tahoma"/>
      <w:lang w:val="ru-RU" w:eastAsia="ru-RU"/>
    </w:rPr>
  </w:style>
  <w:style w:type="character" w:customStyle="1" w:styleId="2620">
    <w:name w:val="Знак Знак262"/>
    <w:rsid w:val="002F3BC2"/>
    <w:rPr>
      <w:rFonts w:ascii="Cambria" w:hAnsi="Cambria"/>
      <w:b/>
      <w:sz w:val="26"/>
    </w:rPr>
  </w:style>
  <w:style w:type="character" w:customStyle="1" w:styleId="2420">
    <w:name w:val="Знак Знак242"/>
    <w:rsid w:val="002F3BC2"/>
    <w:rPr>
      <w:rFonts w:ascii="Times New Roman" w:hAnsi="Times New Roman"/>
      <w:b/>
      <w:i/>
      <w:sz w:val="26"/>
    </w:rPr>
  </w:style>
  <w:style w:type="character" w:customStyle="1" w:styleId="2320">
    <w:name w:val="Знак Знак232"/>
    <w:rsid w:val="002F3BC2"/>
    <w:rPr>
      <w:rFonts w:ascii="Times New Roman" w:hAnsi="Times New Roman"/>
      <w:b/>
      <w:sz w:val="22"/>
    </w:rPr>
  </w:style>
  <w:style w:type="character" w:customStyle="1" w:styleId="3130">
    <w:name w:val="Знак Знак313"/>
    <w:locked/>
    <w:rsid w:val="002F3BC2"/>
    <w:rPr>
      <w:rFonts w:ascii="PragmaticaCTT" w:hAnsi="PragmaticaCTT"/>
      <w:b/>
      <w:sz w:val="24"/>
      <w:lang w:val="ru-RU" w:eastAsia="ru-RU"/>
    </w:rPr>
  </w:style>
  <w:style w:type="character" w:customStyle="1" w:styleId="2015">
    <w:name w:val="Знак Знак2015"/>
    <w:rsid w:val="002F3BC2"/>
    <w:rPr>
      <w:rFonts w:ascii="Arial" w:hAnsi="Arial"/>
      <w:sz w:val="22"/>
    </w:rPr>
  </w:style>
  <w:style w:type="character" w:customStyle="1" w:styleId="font55">
    <w:name w:val="font55"/>
    <w:rsid w:val="002F3BC2"/>
  </w:style>
  <w:style w:type="character" w:customStyle="1" w:styleId="WW8Num24z4">
    <w:name w:val="WW8Num24z4"/>
    <w:rsid w:val="002F3BC2"/>
  </w:style>
  <w:style w:type="character" w:customStyle="1" w:styleId="WW8Num24z5">
    <w:name w:val="WW8Num24z5"/>
    <w:rsid w:val="002F3BC2"/>
  </w:style>
  <w:style w:type="character" w:customStyle="1" w:styleId="WW8Num24z6">
    <w:name w:val="WW8Num24z6"/>
    <w:rsid w:val="002F3BC2"/>
  </w:style>
  <w:style w:type="character" w:customStyle="1" w:styleId="WW8Num24z7">
    <w:name w:val="WW8Num24z7"/>
    <w:rsid w:val="002F3BC2"/>
  </w:style>
  <w:style w:type="character" w:customStyle="1" w:styleId="WW8Num24z8">
    <w:name w:val="WW8Num24z8"/>
    <w:rsid w:val="002F3BC2"/>
  </w:style>
  <w:style w:type="character" w:customStyle="1" w:styleId="WW8Num25z4">
    <w:name w:val="WW8Num25z4"/>
    <w:rsid w:val="002F3BC2"/>
  </w:style>
  <w:style w:type="character" w:customStyle="1" w:styleId="WW8Num25z5">
    <w:name w:val="WW8Num25z5"/>
    <w:rsid w:val="002F3BC2"/>
  </w:style>
  <w:style w:type="character" w:customStyle="1" w:styleId="WW8Num25z6">
    <w:name w:val="WW8Num25z6"/>
    <w:rsid w:val="002F3BC2"/>
  </w:style>
  <w:style w:type="character" w:customStyle="1" w:styleId="WW8Num25z7">
    <w:name w:val="WW8Num25z7"/>
    <w:rsid w:val="002F3BC2"/>
  </w:style>
  <w:style w:type="character" w:customStyle="1" w:styleId="WW8Num25z8">
    <w:name w:val="WW8Num25z8"/>
    <w:rsid w:val="002F3BC2"/>
  </w:style>
  <w:style w:type="character" w:customStyle="1" w:styleId="WW8Num30z2">
    <w:name w:val="WW8Num30z2"/>
    <w:rsid w:val="002F3BC2"/>
  </w:style>
  <w:style w:type="character" w:customStyle="1" w:styleId="WW8Num30z4">
    <w:name w:val="WW8Num30z4"/>
    <w:rsid w:val="002F3BC2"/>
  </w:style>
  <w:style w:type="character" w:customStyle="1" w:styleId="WW8Num30z5">
    <w:name w:val="WW8Num30z5"/>
    <w:rsid w:val="002F3BC2"/>
  </w:style>
  <w:style w:type="character" w:customStyle="1" w:styleId="WW8Num30z6">
    <w:name w:val="WW8Num30z6"/>
    <w:rsid w:val="002F3BC2"/>
  </w:style>
  <w:style w:type="character" w:customStyle="1" w:styleId="WW8Num30z7">
    <w:name w:val="WW8Num30z7"/>
    <w:rsid w:val="002F3BC2"/>
  </w:style>
  <w:style w:type="character" w:customStyle="1" w:styleId="WW8Num30z8">
    <w:name w:val="WW8Num30z8"/>
    <w:rsid w:val="002F3BC2"/>
  </w:style>
  <w:style w:type="character" w:customStyle="1" w:styleId="WW8Num32z4">
    <w:name w:val="WW8Num32z4"/>
    <w:rsid w:val="002F3BC2"/>
  </w:style>
  <w:style w:type="character" w:customStyle="1" w:styleId="WW8Num32z5">
    <w:name w:val="WW8Num32z5"/>
    <w:rsid w:val="002F3BC2"/>
  </w:style>
  <w:style w:type="character" w:customStyle="1" w:styleId="WW8Num32z6">
    <w:name w:val="WW8Num32z6"/>
    <w:rsid w:val="002F3BC2"/>
  </w:style>
  <w:style w:type="character" w:customStyle="1" w:styleId="WW8Num32z7">
    <w:name w:val="WW8Num32z7"/>
    <w:rsid w:val="002F3BC2"/>
  </w:style>
  <w:style w:type="character" w:customStyle="1" w:styleId="WW8Num32z8">
    <w:name w:val="WW8Num32z8"/>
    <w:rsid w:val="002F3BC2"/>
  </w:style>
  <w:style w:type="character" w:customStyle="1" w:styleId="WW8Num33z1">
    <w:name w:val="WW8Num33z1"/>
    <w:rsid w:val="002F3BC2"/>
  </w:style>
  <w:style w:type="character" w:customStyle="1" w:styleId="WW8Num33z2">
    <w:name w:val="WW8Num33z2"/>
    <w:rsid w:val="002F3BC2"/>
  </w:style>
  <w:style w:type="character" w:customStyle="1" w:styleId="WW8Num33z5">
    <w:name w:val="WW8Num33z5"/>
    <w:rsid w:val="002F3BC2"/>
  </w:style>
  <w:style w:type="character" w:customStyle="1" w:styleId="WW8Num33z6">
    <w:name w:val="WW8Num33z6"/>
    <w:rsid w:val="002F3BC2"/>
  </w:style>
  <w:style w:type="character" w:customStyle="1" w:styleId="WW8Num33z7">
    <w:name w:val="WW8Num33z7"/>
    <w:rsid w:val="002F3BC2"/>
  </w:style>
  <w:style w:type="character" w:customStyle="1" w:styleId="WW8Num33z8">
    <w:name w:val="WW8Num33z8"/>
    <w:rsid w:val="002F3BC2"/>
  </w:style>
  <w:style w:type="character" w:customStyle="1" w:styleId="WW8Num35z2">
    <w:name w:val="WW8Num35z2"/>
    <w:rsid w:val="002F3BC2"/>
  </w:style>
  <w:style w:type="character" w:customStyle="1" w:styleId="WW8Num35z4">
    <w:name w:val="WW8Num35z4"/>
    <w:rsid w:val="002F3BC2"/>
  </w:style>
  <w:style w:type="character" w:customStyle="1" w:styleId="WW8Num35z5">
    <w:name w:val="WW8Num35z5"/>
    <w:rsid w:val="002F3BC2"/>
  </w:style>
  <w:style w:type="character" w:customStyle="1" w:styleId="WW8Num35z6">
    <w:name w:val="WW8Num35z6"/>
    <w:rsid w:val="002F3BC2"/>
  </w:style>
  <w:style w:type="character" w:customStyle="1" w:styleId="WW8Num35z7">
    <w:name w:val="WW8Num35z7"/>
    <w:rsid w:val="002F3BC2"/>
  </w:style>
  <w:style w:type="character" w:customStyle="1" w:styleId="WW8Num35z8">
    <w:name w:val="WW8Num35z8"/>
    <w:rsid w:val="002F3BC2"/>
  </w:style>
  <w:style w:type="character" w:customStyle="1" w:styleId="WW8Num37z2">
    <w:name w:val="WW8Num37z2"/>
    <w:rsid w:val="002F3BC2"/>
  </w:style>
  <w:style w:type="character" w:customStyle="1" w:styleId="WW8Num37z4">
    <w:name w:val="WW8Num37z4"/>
    <w:rsid w:val="002F3BC2"/>
  </w:style>
  <w:style w:type="character" w:customStyle="1" w:styleId="WW8Num37z5">
    <w:name w:val="WW8Num37z5"/>
    <w:rsid w:val="002F3BC2"/>
  </w:style>
  <w:style w:type="character" w:customStyle="1" w:styleId="WW8Num37z6">
    <w:name w:val="WW8Num37z6"/>
    <w:rsid w:val="002F3BC2"/>
  </w:style>
  <w:style w:type="character" w:customStyle="1" w:styleId="WW8Num37z7">
    <w:name w:val="WW8Num37z7"/>
    <w:rsid w:val="002F3BC2"/>
  </w:style>
  <w:style w:type="character" w:customStyle="1" w:styleId="WW8Num37z8">
    <w:name w:val="WW8Num37z8"/>
    <w:rsid w:val="002F3BC2"/>
  </w:style>
  <w:style w:type="character" w:customStyle="1" w:styleId="WW8Num38z1">
    <w:name w:val="WW8Num38z1"/>
    <w:rsid w:val="002F3BC2"/>
  </w:style>
  <w:style w:type="character" w:customStyle="1" w:styleId="WW8Num38z2">
    <w:name w:val="WW8Num38z2"/>
    <w:rsid w:val="002F3BC2"/>
  </w:style>
  <w:style w:type="character" w:customStyle="1" w:styleId="WW8Num38z3">
    <w:name w:val="WW8Num38z3"/>
    <w:rsid w:val="002F3BC2"/>
  </w:style>
  <w:style w:type="character" w:customStyle="1" w:styleId="WW8Num38z4">
    <w:name w:val="WW8Num38z4"/>
    <w:rsid w:val="002F3BC2"/>
  </w:style>
  <w:style w:type="character" w:customStyle="1" w:styleId="WW8Num38z5">
    <w:name w:val="WW8Num38z5"/>
    <w:rsid w:val="002F3BC2"/>
  </w:style>
  <w:style w:type="character" w:customStyle="1" w:styleId="WW8Num38z6">
    <w:name w:val="WW8Num38z6"/>
    <w:rsid w:val="002F3BC2"/>
  </w:style>
  <w:style w:type="character" w:customStyle="1" w:styleId="WW8Num38z7">
    <w:name w:val="WW8Num38z7"/>
    <w:rsid w:val="002F3BC2"/>
  </w:style>
  <w:style w:type="character" w:customStyle="1" w:styleId="WW8Num38z8">
    <w:name w:val="WW8Num38z8"/>
    <w:rsid w:val="002F3BC2"/>
  </w:style>
  <w:style w:type="character" w:customStyle="1" w:styleId="WW8Num40z1">
    <w:name w:val="WW8Num40z1"/>
    <w:rsid w:val="002F3BC2"/>
    <w:rPr>
      <w:rFonts w:ascii="Courier New" w:hAnsi="Courier New"/>
    </w:rPr>
  </w:style>
  <w:style w:type="character" w:customStyle="1" w:styleId="WW8Num40z2">
    <w:name w:val="WW8Num40z2"/>
    <w:rsid w:val="002F3BC2"/>
    <w:rPr>
      <w:rFonts w:ascii="Wingdings" w:hAnsi="Wingdings"/>
    </w:rPr>
  </w:style>
  <w:style w:type="character" w:customStyle="1" w:styleId="WW8Num41z1">
    <w:name w:val="WW8Num41z1"/>
    <w:rsid w:val="002F3BC2"/>
  </w:style>
  <w:style w:type="character" w:customStyle="1" w:styleId="WW8Num41z2">
    <w:name w:val="WW8Num41z2"/>
    <w:rsid w:val="002F3BC2"/>
  </w:style>
  <w:style w:type="character" w:customStyle="1" w:styleId="WW8Num41z3">
    <w:name w:val="WW8Num41z3"/>
    <w:rsid w:val="002F3BC2"/>
  </w:style>
  <w:style w:type="character" w:customStyle="1" w:styleId="WW8Num41z4">
    <w:name w:val="WW8Num41z4"/>
    <w:rsid w:val="002F3BC2"/>
  </w:style>
  <w:style w:type="character" w:customStyle="1" w:styleId="WW8Num41z5">
    <w:name w:val="WW8Num41z5"/>
    <w:rsid w:val="002F3BC2"/>
  </w:style>
  <w:style w:type="character" w:customStyle="1" w:styleId="WW8Num41z6">
    <w:name w:val="WW8Num41z6"/>
    <w:rsid w:val="002F3BC2"/>
  </w:style>
  <w:style w:type="character" w:customStyle="1" w:styleId="WW8Num41z7">
    <w:name w:val="WW8Num41z7"/>
    <w:rsid w:val="002F3BC2"/>
  </w:style>
  <w:style w:type="character" w:customStyle="1" w:styleId="WW8Num41z8">
    <w:name w:val="WW8Num41z8"/>
    <w:rsid w:val="002F3BC2"/>
  </w:style>
  <w:style w:type="character" w:customStyle="1" w:styleId="WW8Num43z1">
    <w:name w:val="WW8Num43z1"/>
    <w:rsid w:val="002F3BC2"/>
  </w:style>
  <w:style w:type="character" w:customStyle="1" w:styleId="WW8Num43z2">
    <w:name w:val="WW8Num43z2"/>
    <w:rsid w:val="002F3BC2"/>
  </w:style>
  <w:style w:type="character" w:customStyle="1" w:styleId="WW8Num43z3">
    <w:name w:val="WW8Num43z3"/>
    <w:rsid w:val="002F3BC2"/>
  </w:style>
  <w:style w:type="character" w:customStyle="1" w:styleId="WW8Num43z4">
    <w:name w:val="WW8Num43z4"/>
    <w:rsid w:val="002F3BC2"/>
  </w:style>
  <w:style w:type="character" w:customStyle="1" w:styleId="WW8Num43z5">
    <w:name w:val="WW8Num43z5"/>
    <w:rsid w:val="002F3BC2"/>
  </w:style>
  <w:style w:type="character" w:customStyle="1" w:styleId="WW8Num43z6">
    <w:name w:val="WW8Num43z6"/>
    <w:rsid w:val="002F3BC2"/>
  </w:style>
  <w:style w:type="character" w:customStyle="1" w:styleId="WW8Num43z7">
    <w:name w:val="WW8Num43z7"/>
    <w:rsid w:val="002F3BC2"/>
  </w:style>
  <w:style w:type="character" w:customStyle="1" w:styleId="WW8Num43z8">
    <w:name w:val="WW8Num43z8"/>
    <w:rsid w:val="002F3BC2"/>
  </w:style>
  <w:style w:type="character" w:customStyle="1" w:styleId="WW8Num44z2">
    <w:name w:val="WW8Num44z2"/>
    <w:rsid w:val="002F3BC2"/>
    <w:rPr>
      <w:rFonts w:ascii="Wingdings" w:hAnsi="Wingdings"/>
    </w:rPr>
  </w:style>
  <w:style w:type="character" w:customStyle="1" w:styleId="WW8Num46z2">
    <w:name w:val="WW8Num46z2"/>
    <w:rsid w:val="002F3BC2"/>
    <w:rPr>
      <w:rFonts w:ascii="Wingdings" w:hAnsi="Wingdings"/>
    </w:rPr>
  </w:style>
  <w:style w:type="character" w:customStyle="1" w:styleId="WW8Num47z2">
    <w:name w:val="WW8Num47z2"/>
    <w:rsid w:val="002F3BC2"/>
    <w:rPr>
      <w:rFonts w:ascii="Wingdings" w:hAnsi="Wingdings"/>
    </w:rPr>
  </w:style>
  <w:style w:type="character" w:customStyle="1" w:styleId="WW8NumSt31z0">
    <w:name w:val="WW8NumSt31z0"/>
    <w:rsid w:val="002F3BC2"/>
    <w:rPr>
      <w:rFonts w:ascii="Times New Roman" w:hAnsi="Times New Roman"/>
      <w:sz w:val="20"/>
    </w:rPr>
  </w:style>
  <w:style w:type="character" w:customStyle="1" w:styleId="FootnoteCharacters">
    <w:name w:val="Footnote Characters"/>
    <w:rsid w:val="002F3BC2"/>
    <w:rPr>
      <w:vertAlign w:val="superscript"/>
    </w:rPr>
  </w:style>
  <w:style w:type="character" w:customStyle="1" w:styleId="1fffffff6">
    <w:name w:val="Знак примечания1"/>
    <w:rsid w:val="002F3BC2"/>
    <w:rPr>
      <w:sz w:val="16"/>
    </w:rPr>
  </w:style>
  <w:style w:type="character" w:customStyle="1" w:styleId="EndnoteCharacters">
    <w:name w:val="Endnote Characters"/>
    <w:rsid w:val="002F3BC2"/>
    <w:rPr>
      <w:vertAlign w:val="superscript"/>
    </w:rPr>
  </w:style>
  <w:style w:type="paragraph" w:customStyle="1" w:styleId="LO-Normal1">
    <w:name w:val="LO-Normal1"/>
    <w:rsid w:val="002F3BC2"/>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F3BC2"/>
    <w:pPr>
      <w:shd w:val="clear" w:color="auto" w:fill="000080"/>
      <w:suppressAutoHyphens/>
    </w:pPr>
    <w:rPr>
      <w:rFonts w:ascii="Tahoma" w:hAnsi="Tahoma" w:cs="Tahoma"/>
      <w:lang w:eastAsia="zh-CN"/>
    </w:rPr>
  </w:style>
  <w:style w:type="paragraph" w:customStyle="1" w:styleId="22f2">
    <w:name w:val="Список 22"/>
    <w:basedOn w:val="a3"/>
    <w:rsid w:val="002F3BC2"/>
    <w:pPr>
      <w:suppressAutoHyphens/>
      <w:ind w:left="566" w:hanging="283"/>
    </w:pPr>
    <w:rPr>
      <w:lang w:eastAsia="zh-CN"/>
    </w:rPr>
  </w:style>
  <w:style w:type="paragraph" w:customStyle="1" w:styleId="31f0">
    <w:name w:val="Список 31"/>
    <w:basedOn w:val="a3"/>
    <w:rsid w:val="002F3BC2"/>
    <w:pPr>
      <w:suppressAutoHyphens/>
      <w:ind w:left="849" w:hanging="283"/>
    </w:pPr>
    <w:rPr>
      <w:lang w:eastAsia="zh-CN"/>
    </w:rPr>
  </w:style>
  <w:style w:type="paragraph" w:customStyle="1" w:styleId="1fffffff7">
    <w:name w:val="Обычный отступ1"/>
    <w:basedOn w:val="a3"/>
    <w:rsid w:val="002F3BC2"/>
    <w:pPr>
      <w:suppressAutoHyphens/>
      <w:ind w:firstLine="720"/>
      <w:jc w:val="both"/>
    </w:pPr>
    <w:rPr>
      <w:sz w:val="28"/>
      <w:szCs w:val="20"/>
      <w:lang w:eastAsia="zh-CN"/>
    </w:rPr>
  </w:style>
  <w:style w:type="paragraph" w:customStyle="1" w:styleId="2ffffd">
    <w:name w:val="Нумерованный список2"/>
    <w:basedOn w:val="a3"/>
    <w:rsid w:val="002F3BC2"/>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F3BC2"/>
    <w:pPr>
      <w:suppressAutoHyphens/>
      <w:ind w:firstLine="210"/>
    </w:pPr>
    <w:rPr>
      <w:sz w:val="20"/>
      <w:lang w:eastAsia="zh-CN"/>
    </w:rPr>
  </w:style>
  <w:style w:type="paragraph" w:customStyle="1" w:styleId="21ff2">
    <w:name w:val="Нумерованный список 21"/>
    <w:basedOn w:val="a3"/>
    <w:rsid w:val="002F3BC2"/>
    <w:pPr>
      <w:tabs>
        <w:tab w:val="left" w:pos="720"/>
      </w:tabs>
      <w:suppressAutoHyphens/>
      <w:ind w:left="720" w:hanging="360"/>
    </w:pPr>
    <w:rPr>
      <w:lang w:eastAsia="zh-CN"/>
    </w:rPr>
  </w:style>
  <w:style w:type="paragraph" w:customStyle="1" w:styleId="42a">
    <w:name w:val="Список 42"/>
    <w:basedOn w:val="a3"/>
    <w:rsid w:val="002F3BC2"/>
    <w:pPr>
      <w:suppressAutoHyphens/>
      <w:ind w:left="1132" w:hanging="283"/>
    </w:pPr>
    <w:rPr>
      <w:lang w:eastAsia="zh-CN"/>
    </w:rPr>
  </w:style>
  <w:style w:type="paragraph" w:customStyle="1" w:styleId="22f3">
    <w:name w:val="Маркированный список 22"/>
    <w:basedOn w:val="a3"/>
    <w:rsid w:val="002F3BC2"/>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F3BC2"/>
    <w:pPr>
      <w:tabs>
        <w:tab w:val="left" w:pos="708"/>
      </w:tabs>
      <w:suppressAutoHyphens/>
      <w:jc w:val="both"/>
    </w:pPr>
    <w:rPr>
      <w:bCs/>
      <w:iCs/>
      <w:sz w:val="28"/>
      <w:szCs w:val="28"/>
      <w:lang w:eastAsia="zh-CN"/>
    </w:rPr>
  </w:style>
  <w:style w:type="paragraph" w:customStyle="1" w:styleId="2ffffe">
    <w:name w:val="Текст примечания2"/>
    <w:basedOn w:val="a3"/>
    <w:rsid w:val="002F3BC2"/>
    <w:pPr>
      <w:suppressAutoHyphens/>
    </w:pPr>
    <w:rPr>
      <w:sz w:val="20"/>
      <w:szCs w:val="20"/>
      <w:lang w:eastAsia="zh-CN"/>
    </w:rPr>
  </w:style>
  <w:style w:type="paragraph" w:customStyle="1" w:styleId="2fffff">
    <w:name w:val="Название объекта2"/>
    <w:basedOn w:val="a3"/>
    <w:next w:val="a3"/>
    <w:rsid w:val="002F3BC2"/>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F3BC2"/>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F3BC2"/>
    <w:pPr>
      <w:suppressAutoHyphens/>
      <w:ind w:firstLine="210"/>
    </w:pPr>
    <w:rPr>
      <w:rFonts w:cs="PragmaticaCTT"/>
      <w:sz w:val="20"/>
      <w:lang w:eastAsia="zh-CN"/>
    </w:rPr>
  </w:style>
  <w:style w:type="paragraph" w:customStyle="1" w:styleId="WW-Heading">
    <w:name w:val="WW-Heading"/>
    <w:rsid w:val="002F3BC2"/>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F3BC2"/>
    <w:pPr>
      <w:suppressAutoHyphens/>
      <w:spacing w:before="280" w:after="280"/>
    </w:pPr>
    <w:rPr>
      <w:lang w:eastAsia="zh-CN"/>
    </w:rPr>
  </w:style>
  <w:style w:type="paragraph" w:customStyle="1" w:styleId="1fffffffa">
    <w:name w:val="Текст макроса1"/>
    <w:rsid w:val="002F3BC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F3BC2"/>
    <w:pPr>
      <w:suppressAutoHyphens/>
      <w:ind w:left="720" w:hanging="360"/>
    </w:pPr>
    <w:rPr>
      <w:lang w:eastAsia="zh-CN"/>
    </w:rPr>
  </w:style>
  <w:style w:type="paragraph" w:customStyle="1" w:styleId="WW-TextBody">
    <w:name w:val="WW-Text Body"/>
    <w:basedOn w:val="a3"/>
    <w:rsid w:val="002F3BC2"/>
    <w:pPr>
      <w:suppressAutoHyphens/>
      <w:spacing w:after="120"/>
    </w:pPr>
    <w:rPr>
      <w:lang w:val="en-US" w:eastAsia="zh-CN"/>
    </w:rPr>
  </w:style>
  <w:style w:type="paragraph" w:customStyle="1" w:styleId="WW-Heading4">
    <w:name w:val="WW-Heading 4"/>
    <w:basedOn w:val="a3"/>
    <w:next w:val="a3"/>
    <w:rsid w:val="002F3BC2"/>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F3BC2"/>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F3BC2"/>
    <w:pPr>
      <w:suppressAutoHyphens/>
      <w:spacing w:after="120"/>
      <w:ind w:left="566"/>
    </w:pPr>
    <w:rPr>
      <w:sz w:val="20"/>
      <w:szCs w:val="20"/>
      <w:lang w:eastAsia="zh-CN"/>
    </w:rPr>
  </w:style>
  <w:style w:type="paragraph" w:customStyle="1" w:styleId="31f2">
    <w:name w:val="Нумерованный список 31"/>
    <w:basedOn w:val="a3"/>
    <w:rsid w:val="002F3BC2"/>
    <w:pPr>
      <w:tabs>
        <w:tab w:val="left" w:pos="360"/>
      </w:tabs>
      <w:suppressAutoHyphens/>
      <w:ind w:left="360" w:hanging="360"/>
    </w:pPr>
    <w:rPr>
      <w:lang w:eastAsia="zh-CN"/>
    </w:rPr>
  </w:style>
  <w:style w:type="paragraph" w:customStyle="1" w:styleId="TableContents">
    <w:name w:val="Table Contents"/>
    <w:basedOn w:val="a3"/>
    <w:rsid w:val="002F3BC2"/>
    <w:pPr>
      <w:suppressLineNumbers/>
      <w:suppressAutoHyphens/>
    </w:pPr>
    <w:rPr>
      <w:lang w:eastAsia="zh-CN"/>
    </w:rPr>
  </w:style>
  <w:style w:type="paragraph" w:customStyle="1" w:styleId="TableHeading">
    <w:name w:val="Table Heading"/>
    <w:basedOn w:val="TableContents"/>
    <w:rsid w:val="002F3BC2"/>
    <w:pPr>
      <w:jc w:val="center"/>
    </w:pPr>
    <w:rPr>
      <w:b/>
      <w:bCs/>
    </w:rPr>
  </w:style>
  <w:style w:type="character" w:customStyle="1" w:styleId="InternetLink">
    <w:name w:val="Internet Link"/>
    <w:rsid w:val="002F3BC2"/>
    <w:rPr>
      <w:color w:val="0000FF"/>
      <w:u w:val="single"/>
    </w:rPr>
  </w:style>
  <w:style w:type="character" w:customStyle="1" w:styleId="23d">
    <w:name w:val="Основной текст с отступом 2 Знак3"/>
    <w:rsid w:val="002F3BC2"/>
    <w:rPr>
      <w:rFonts w:ascii="Microsoft Sans Serif" w:hAnsi="Microsoft Sans Serif"/>
      <w:b/>
      <w:spacing w:val="10"/>
      <w:sz w:val="26"/>
    </w:rPr>
  </w:style>
  <w:style w:type="character" w:customStyle="1" w:styleId="34b">
    <w:name w:val="Основной текст с отступом 3 Знак4"/>
    <w:locked/>
    <w:rsid w:val="002F3BC2"/>
    <w:rPr>
      <w:rFonts w:ascii="Times New Roman" w:hAnsi="Times New Roman"/>
      <w:sz w:val="24"/>
      <w:lang w:val="en-US"/>
    </w:rPr>
  </w:style>
  <w:style w:type="character" w:customStyle="1" w:styleId="ListLabel7">
    <w:name w:val="ListLabel 7"/>
    <w:rsid w:val="002F3BC2"/>
  </w:style>
  <w:style w:type="character" w:customStyle="1" w:styleId="ListLabel8">
    <w:name w:val="ListLabel 8"/>
    <w:rsid w:val="002F3BC2"/>
  </w:style>
  <w:style w:type="character" w:customStyle="1" w:styleId="ListLabel9">
    <w:name w:val="ListLabel 9"/>
    <w:rsid w:val="002F3BC2"/>
  </w:style>
  <w:style w:type="character" w:customStyle="1" w:styleId="ListLabel10">
    <w:name w:val="ListLabel 10"/>
    <w:rsid w:val="002F3BC2"/>
  </w:style>
  <w:style w:type="character" w:customStyle="1" w:styleId="ListLabel11">
    <w:name w:val="ListLabel 11"/>
    <w:rsid w:val="002F3BC2"/>
  </w:style>
  <w:style w:type="character" w:customStyle="1" w:styleId="ListLabel12">
    <w:name w:val="ListLabel 12"/>
    <w:rsid w:val="002F3BC2"/>
  </w:style>
  <w:style w:type="character" w:customStyle="1" w:styleId="ListLabel13">
    <w:name w:val="ListLabel 13"/>
    <w:rsid w:val="002F3BC2"/>
  </w:style>
  <w:style w:type="character" w:customStyle="1" w:styleId="ListLabel14">
    <w:name w:val="ListLabel 14"/>
    <w:rsid w:val="002F3BC2"/>
  </w:style>
  <w:style w:type="character" w:customStyle="1" w:styleId="ListLabel15">
    <w:name w:val="ListLabel 15"/>
    <w:rsid w:val="002F3BC2"/>
  </w:style>
  <w:style w:type="character" w:customStyle="1" w:styleId="ListLabel16">
    <w:name w:val="ListLabel 16"/>
    <w:rsid w:val="002F3BC2"/>
  </w:style>
  <w:style w:type="character" w:customStyle="1" w:styleId="ListLabel17">
    <w:name w:val="ListLabel 17"/>
    <w:rsid w:val="002F3BC2"/>
  </w:style>
  <w:style w:type="character" w:customStyle="1" w:styleId="ListLabel18">
    <w:name w:val="ListLabel 18"/>
    <w:rsid w:val="002F3BC2"/>
  </w:style>
  <w:style w:type="character" w:customStyle="1" w:styleId="ListLabel19">
    <w:name w:val="ListLabel 19"/>
    <w:rsid w:val="002F3BC2"/>
  </w:style>
  <w:style w:type="character" w:customStyle="1" w:styleId="ListLabel20">
    <w:name w:val="ListLabel 20"/>
    <w:rsid w:val="002F3BC2"/>
  </w:style>
  <w:style w:type="character" w:customStyle="1" w:styleId="ListLabel21">
    <w:name w:val="ListLabel 21"/>
    <w:rsid w:val="002F3BC2"/>
  </w:style>
  <w:style w:type="character" w:customStyle="1" w:styleId="ListLabel22">
    <w:name w:val="ListLabel 22"/>
    <w:rsid w:val="002F3BC2"/>
  </w:style>
  <w:style w:type="character" w:customStyle="1" w:styleId="ListLabel23">
    <w:name w:val="ListLabel 23"/>
    <w:rsid w:val="002F3BC2"/>
  </w:style>
  <w:style w:type="character" w:customStyle="1" w:styleId="ListLabel24">
    <w:name w:val="ListLabel 24"/>
    <w:rsid w:val="002F3BC2"/>
  </w:style>
  <w:style w:type="character" w:customStyle="1" w:styleId="ListLabel25">
    <w:name w:val="ListLabel 25"/>
    <w:rsid w:val="002F3BC2"/>
  </w:style>
  <w:style w:type="character" w:customStyle="1" w:styleId="ListLabel26">
    <w:name w:val="ListLabel 26"/>
    <w:rsid w:val="002F3BC2"/>
  </w:style>
  <w:style w:type="character" w:customStyle="1" w:styleId="ListLabel27">
    <w:name w:val="ListLabel 27"/>
    <w:rsid w:val="002F3BC2"/>
  </w:style>
  <w:style w:type="character" w:customStyle="1" w:styleId="ListLabel28">
    <w:name w:val="ListLabel 28"/>
    <w:rsid w:val="002F3BC2"/>
  </w:style>
  <w:style w:type="character" w:customStyle="1" w:styleId="ListLabel29">
    <w:name w:val="ListLabel 29"/>
    <w:rsid w:val="002F3BC2"/>
  </w:style>
  <w:style w:type="character" w:customStyle="1" w:styleId="ListLabel30">
    <w:name w:val="ListLabel 30"/>
    <w:rsid w:val="002F3BC2"/>
  </w:style>
  <w:style w:type="character" w:customStyle="1" w:styleId="ListLabel31">
    <w:name w:val="ListLabel 31"/>
    <w:rsid w:val="002F3BC2"/>
  </w:style>
  <w:style w:type="character" w:customStyle="1" w:styleId="ListLabel32">
    <w:name w:val="ListLabel 32"/>
    <w:rsid w:val="002F3BC2"/>
  </w:style>
  <w:style w:type="character" w:customStyle="1" w:styleId="ListLabel33">
    <w:name w:val="ListLabel 33"/>
    <w:rsid w:val="002F3BC2"/>
  </w:style>
  <w:style w:type="character" w:customStyle="1" w:styleId="ListLabel34">
    <w:name w:val="ListLabel 34"/>
    <w:rsid w:val="002F3BC2"/>
    <w:rPr>
      <w:color w:val="00000A"/>
    </w:rPr>
  </w:style>
  <w:style w:type="character" w:customStyle="1" w:styleId="ListLabel35">
    <w:name w:val="ListLabel 35"/>
    <w:rsid w:val="002F3BC2"/>
  </w:style>
  <w:style w:type="character" w:customStyle="1" w:styleId="ListLabel36">
    <w:name w:val="ListLabel 36"/>
    <w:rsid w:val="002F3BC2"/>
  </w:style>
  <w:style w:type="character" w:customStyle="1" w:styleId="ListLabel37">
    <w:name w:val="ListLabel 37"/>
    <w:rsid w:val="002F3BC2"/>
  </w:style>
  <w:style w:type="character" w:customStyle="1" w:styleId="ListLabel38">
    <w:name w:val="ListLabel 38"/>
    <w:rsid w:val="002F3BC2"/>
  </w:style>
  <w:style w:type="character" w:customStyle="1" w:styleId="ListLabel39">
    <w:name w:val="ListLabel 39"/>
    <w:rsid w:val="002F3BC2"/>
  </w:style>
  <w:style w:type="character" w:customStyle="1" w:styleId="ListLabel40">
    <w:name w:val="ListLabel 40"/>
    <w:rsid w:val="002F3BC2"/>
  </w:style>
  <w:style w:type="character" w:customStyle="1" w:styleId="ListLabel41">
    <w:name w:val="ListLabel 41"/>
    <w:rsid w:val="002F3BC2"/>
  </w:style>
  <w:style w:type="character" w:customStyle="1" w:styleId="ListLabel42">
    <w:name w:val="ListLabel 42"/>
    <w:rsid w:val="002F3BC2"/>
  </w:style>
  <w:style w:type="character" w:customStyle="1" w:styleId="ListLabel43">
    <w:name w:val="ListLabel 43"/>
    <w:rsid w:val="002F3BC2"/>
  </w:style>
  <w:style w:type="character" w:customStyle="1" w:styleId="ListLabel44">
    <w:name w:val="ListLabel 44"/>
    <w:rsid w:val="002F3BC2"/>
  </w:style>
  <w:style w:type="character" w:customStyle="1" w:styleId="ListLabel45">
    <w:name w:val="ListLabel 45"/>
    <w:rsid w:val="002F3BC2"/>
  </w:style>
  <w:style w:type="character" w:customStyle="1" w:styleId="ListLabel46">
    <w:name w:val="ListLabel 46"/>
    <w:rsid w:val="002F3BC2"/>
  </w:style>
  <w:style w:type="character" w:customStyle="1" w:styleId="ListLabel47">
    <w:name w:val="ListLabel 47"/>
    <w:rsid w:val="002F3BC2"/>
  </w:style>
  <w:style w:type="character" w:customStyle="1" w:styleId="ListLabel48">
    <w:name w:val="ListLabel 48"/>
    <w:rsid w:val="002F3BC2"/>
  </w:style>
  <w:style w:type="character" w:customStyle="1" w:styleId="ListLabel49">
    <w:name w:val="ListLabel 49"/>
    <w:rsid w:val="002F3BC2"/>
  </w:style>
  <w:style w:type="character" w:customStyle="1" w:styleId="ListLabel50">
    <w:name w:val="ListLabel 50"/>
    <w:rsid w:val="002F3BC2"/>
  </w:style>
  <w:style w:type="character" w:customStyle="1" w:styleId="ListLabel51">
    <w:name w:val="ListLabel 51"/>
    <w:rsid w:val="002F3BC2"/>
  </w:style>
  <w:style w:type="character" w:customStyle="1" w:styleId="ListLabel52">
    <w:name w:val="ListLabel 52"/>
    <w:rsid w:val="002F3BC2"/>
  </w:style>
  <w:style w:type="character" w:customStyle="1" w:styleId="ListLabel53">
    <w:name w:val="ListLabel 53"/>
    <w:rsid w:val="002F3BC2"/>
    <w:rPr>
      <w:color w:val="00000A"/>
      <w:position w:val="0"/>
      <w:sz w:val="24"/>
      <w:u w:val="none"/>
      <w:vertAlign w:val="baseline"/>
    </w:rPr>
  </w:style>
  <w:style w:type="character" w:customStyle="1" w:styleId="ListLabel54">
    <w:name w:val="ListLabel 54"/>
    <w:rsid w:val="002F3BC2"/>
    <w:rPr>
      <w:position w:val="0"/>
      <w:sz w:val="20"/>
      <w:u w:val="none"/>
      <w:vertAlign w:val="baseline"/>
    </w:rPr>
  </w:style>
  <w:style w:type="character" w:customStyle="1" w:styleId="ListLabel55">
    <w:name w:val="ListLabel 55"/>
    <w:rsid w:val="002F3BC2"/>
    <w:rPr>
      <w:position w:val="0"/>
      <w:sz w:val="20"/>
      <w:u w:val="none"/>
      <w:vertAlign w:val="baseline"/>
    </w:rPr>
  </w:style>
  <w:style w:type="character" w:customStyle="1" w:styleId="ListLabel56">
    <w:name w:val="ListLabel 56"/>
    <w:rsid w:val="002F3BC2"/>
  </w:style>
  <w:style w:type="character" w:customStyle="1" w:styleId="ListLabel57">
    <w:name w:val="ListLabel 57"/>
    <w:rsid w:val="002F3BC2"/>
  </w:style>
  <w:style w:type="character" w:customStyle="1" w:styleId="ListLabel58">
    <w:name w:val="ListLabel 58"/>
    <w:rsid w:val="002F3BC2"/>
  </w:style>
  <w:style w:type="character" w:customStyle="1" w:styleId="ListLabel59">
    <w:name w:val="ListLabel 59"/>
    <w:rsid w:val="002F3BC2"/>
  </w:style>
  <w:style w:type="character" w:customStyle="1" w:styleId="ListLabel60">
    <w:name w:val="ListLabel 60"/>
    <w:rsid w:val="002F3BC2"/>
  </w:style>
  <w:style w:type="character" w:customStyle="1" w:styleId="ListLabel61">
    <w:name w:val="ListLabel 61"/>
    <w:rsid w:val="002F3BC2"/>
  </w:style>
  <w:style w:type="character" w:customStyle="1" w:styleId="ListLabel62">
    <w:name w:val="ListLabel 62"/>
    <w:rsid w:val="002F3BC2"/>
  </w:style>
  <w:style w:type="character" w:customStyle="1" w:styleId="ListLabel63">
    <w:name w:val="ListLabel 63"/>
    <w:rsid w:val="002F3BC2"/>
    <w:rPr>
      <w:sz w:val="24"/>
    </w:rPr>
  </w:style>
  <w:style w:type="character" w:customStyle="1" w:styleId="ListLabel64">
    <w:name w:val="ListLabel 64"/>
    <w:rsid w:val="002F3BC2"/>
  </w:style>
  <w:style w:type="character" w:customStyle="1" w:styleId="ListLabel65">
    <w:name w:val="ListLabel 65"/>
    <w:rsid w:val="002F3BC2"/>
  </w:style>
  <w:style w:type="character" w:customStyle="1" w:styleId="ListLabel66">
    <w:name w:val="ListLabel 66"/>
    <w:rsid w:val="002F3BC2"/>
  </w:style>
  <w:style w:type="character" w:customStyle="1" w:styleId="ListLabel67">
    <w:name w:val="ListLabel 67"/>
    <w:rsid w:val="002F3BC2"/>
  </w:style>
  <w:style w:type="character" w:customStyle="1" w:styleId="ListLabel68">
    <w:name w:val="ListLabel 68"/>
    <w:rsid w:val="002F3BC2"/>
  </w:style>
  <w:style w:type="character" w:customStyle="1" w:styleId="ListLabel69">
    <w:name w:val="ListLabel 69"/>
    <w:rsid w:val="002F3BC2"/>
  </w:style>
  <w:style w:type="character" w:customStyle="1" w:styleId="ListLabel70">
    <w:name w:val="ListLabel 70"/>
    <w:rsid w:val="002F3BC2"/>
  </w:style>
  <w:style w:type="character" w:customStyle="1" w:styleId="ListLabel71">
    <w:name w:val="ListLabel 71"/>
    <w:rsid w:val="002F3BC2"/>
  </w:style>
  <w:style w:type="character" w:customStyle="1" w:styleId="ListLabel72">
    <w:name w:val="ListLabel 72"/>
    <w:rsid w:val="002F3BC2"/>
  </w:style>
  <w:style w:type="character" w:customStyle="1" w:styleId="ListLabel73">
    <w:name w:val="ListLabel 73"/>
    <w:rsid w:val="002F3BC2"/>
  </w:style>
  <w:style w:type="character" w:customStyle="1" w:styleId="ListLabel74">
    <w:name w:val="ListLabel 74"/>
    <w:rsid w:val="002F3BC2"/>
  </w:style>
  <w:style w:type="character" w:customStyle="1" w:styleId="ListLabel75">
    <w:name w:val="ListLabel 75"/>
    <w:rsid w:val="002F3BC2"/>
  </w:style>
  <w:style w:type="character" w:customStyle="1" w:styleId="ListLabel76">
    <w:name w:val="ListLabel 76"/>
    <w:rsid w:val="002F3BC2"/>
  </w:style>
  <w:style w:type="character" w:customStyle="1" w:styleId="ListLabel77">
    <w:name w:val="ListLabel 77"/>
    <w:rsid w:val="002F3BC2"/>
  </w:style>
  <w:style w:type="character" w:customStyle="1" w:styleId="ListLabel78">
    <w:name w:val="ListLabel 78"/>
    <w:rsid w:val="002F3BC2"/>
    <w:rPr>
      <w:sz w:val="24"/>
    </w:rPr>
  </w:style>
  <w:style w:type="character" w:customStyle="1" w:styleId="ListLabel79">
    <w:name w:val="ListLabel 79"/>
    <w:rsid w:val="002F3BC2"/>
  </w:style>
  <w:style w:type="character" w:customStyle="1" w:styleId="ListLabel80">
    <w:name w:val="ListLabel 80"/>
    <w:rsid w:val="002F3BC2"/>
  </w:style>
  <w:style w:type="character" w:customStyle="1" w:styleId="ListLabel81">
    <w:name w:val="ListLabel 81"/>
    <w:rsid w:val="002F3BC2"/>
  </w:style>
  <w:style w:type="character" w:customStyle="1" w:styleId="ListLabel82">
    <w:name w:val="ListLabel 82"/>
    <w:rsid w:val="002F3BC2"/>
  </w:style>
  <w:style w:type="character" w:customStyle="1" w:styleId="ListLabel83">
    <w:name w:val="ListLabel 83"/>
    <w:rsid w:val="002F3BC2"/>
  </w:style>
  <w:style w:type="character" w:customStyle="1" w:styleId="ListLabel84">
    <w:name w:val="ListLabel 84"/>
    <w:rsid w:val="002F3BC2"/>
  </w:style>
  <w:style w:type="character" w:customStyle="1" w:styleId="ListLabel85">
    <w:name w:val="ListLabel 85"/>
    <w:rsid w:val="002F3BC2"/>
  </w:style>
  <w:style w:type="character" w:customStyle="1" w:styleId="ListLabel86">
    <w:name w:val="ListLabel 86"/>
    <w:rsid w:val="002F3BC2"/>
  </w:style>
  <w:style w:type="character" w:customStyle="1" w:styleId="ListLabel87">
    <w:name w:val="ListLabel 87"/>
    <w:rsid w:val="002F3BC2"/>
  </w:style>
  <w:style w:type="character" w:customStyle="1" w:styleId="ListLabel88">
    <w:name w:val="ListLabel 88"/>
    <w:rsid w:val="002F3BC2"/>
  </w:style>
  <w:style w:type="character" w:customStyle="1" w:styleId="ListLabel89">
    <w:name w:val="ListLabel 89"/>
    <w:rsid w:val="002F3BC2"/>
  </w:style>
  <w:style w:type="character" w:customStyle="1" w:styleId="ListLabel90">
    <w:name w:val="ListLabel 90"/>
    <w:rsid w:val="002F3BC2"/>
  </w:style>
  <w:style w:type="character" w:customStyle="1" w:styleId="ListLabel91">
    <w:name w:val="ListLabel 91"/>
    <w:rsid w:val="002F3BC2"/>
  </w:style>
  <w:style w:type="character" w:customStyle="1" w:styleId="ListLabel92">
    <w:name w:val="ListLabel 92"/>
    <w:rsid w:val="002F3BC2"/>
  </w:style>
  <w:style w:type="character" w:customStyle="1" w:styleId="ListLabel93">
    <w:name w:val="ListLabel 93"/>
    <w:rsid w:val="002F3BC2"/>
  </w:style>
  <w:style w:type="character" w:customStyle="1" w:styleId="ListLabel94">
    <w:name w:val="ListLabel 94"/>
    <w:rsid w:val="002F3BC2"/>
  </w:style>
  <w:style w:type="character" w:customStyle="1" w:styleId="ListLabel95">
    <w:name w:val="ListLabel 95"/>
    <w:rsid w:val="002F3BC2"/>
  </w:style>
  <w:style w:type="character" w:customStyle="1" w:styleId="ListLabel96">
    <w:name w:val="ListLabel 96"/>
    <w:rsid w:val="002F3BC2"/>
    <w:rPr>
      <w:sz w:val="24"/>
    </w:rPr>
  </w:style>
  <w:style w:type="character" w:customStyle="1" w:styleId="ListLabel97">
    <w:name w:val="ListLabel 97"/>
    <w:rsid w:val="002F3BC2"/>
  </w:style>
  <w:style w:type="character" w:customStyle="1" w:styleId="ListLabel98">
    <w:name w:val="ListLabel 98"/>
    <w:rsid w:val="002F3BC2"/>
  </w:style>
  <w:style w:type="character" w:customStyle="1" w:styleId="ListLabel99">
    <w:name w:val="ListLabel 99"/>
    <w:rsid w:val="002F3BC2"/>
  </w:style>
  <w:style w:type="character" w:customStyle="1" w:styleId="ListLabel100">
    <w:name w:val="ListLabel 100"/>
    <w:rsid w:val="002F3BC2"/>
  </w:style>
  <w:style w:type="character" w:customStyle="1" w:styleId="ListLabel101">
    <w:name w:val="ListLabel 101"/>
    <w:rsid w:val="002F3BC2"/>
  </w:style>
  <w:style w:type="character" w:customStyle="1" w:styleId="ListLabel102">
    <w:name w:val="ListLabel 102"/>
    <w:rsid w:val="002F3BC2"/>
  </w:style>
  <w:style w:type="character" w:customStyle="1" w:styleId="ListLabel103">
    <w:name w:val="ListLabel 103"/>
    <w:rsid w:val="002F3BC2"/>
  </w:style>
  <w:style w:type="character" w:customStyle="1" w:styleId="ListLabel104">
    <w:name w:val="ListLabel 104"/>
    <w:rsid w:val="002F3BC2"/>
  </w:style>
  <w:style w:type="character" w:customStyle="1" w:styleId="ListLabel105">
    <w:name w:val="ListLabel 105"/>
    <w:rsid w:val="002F3BC2"/>
  </w:style>
  <w:style w:type="character" w:customStyle="1" w:styleId="ListLabel106">
    <w:name w:val="ListLabel 106"/>
    <w:rsid w:val="002F3BC2"/>
  </w:style>
  <w:style w:type="character" w:customStyle="1" w:styleId="ListLabel107">
    <w:name w:val="ListLabel 107"/>
    <w:rsid w:val="002F3BC2"/>
  </w:style>
  <w:style w:type="character" w:customStyle="1" w:styleId="ListLabel108">
    <w:name w:val="ListLabel 108"/>
    <w:rsid w:val="002F3BC2"/>
  </w:style>
  <w:style w:type="character" w:customStyle="1" w:styleId="ListLabel109">
    <w:name w:val="ListLabel 109"/>
    <w:rsid w:val="002F3BC2"/>
  </w:style>
  <w:style w:type="character" w:customStyle="1" w:styleId="ListLabel110">
    <w:name w:val="ListLabel 110"/>
    <w:rsid w:val="002F3BC2"/>
  </w:style>
  <w:style w:type="character" w:customStyle="1" w:styleId="ListLabel111">
    <w:name w:val="ListLabel 111"/>
    <w:rsid w:val="002F3BC2"/>
  </w:style>
  <w:style w:type="character" w:customStyle="1" w:styleId="ListLabel112">
    <w:name w:val="ListLabel 112"/>
    <w:rsid w:val="002F3BC2"/>
  </w:style>
  <w:style w:type="character" w:customStyle="1" w:styleId="ListLabel113">
    <w:name w:val="ListLabel 113"/>
    <w:rsid w:val="002F3BC2"/>
  </w:style>
  <w:style w:type="character" w:customStyle="1" w:styleId="ListLabel114">
    <w:name w:val="ListLabel 114"/>
    <w:rsid w:val="002F3BC2"/>
    <w:rPr>
      <w:sz w:val="24"/>
    </w:rPr>
  </w:style>
  <w:style w:type="character" w:customStyle="1" w:styleId="ListLabel115">
    <w:name w:val="ListLabel 115"/>
    <w:rsid w:val="002F3BC2"/>
  </w:style>
  <w:style w:type="character" w:customStyle="1" w:styleId="ListLabel116">
    <w:name w:val="ListLabel 116"/>
    <w:rsid w:val="002F3BC2"/>
  </w:style>
  <w:style w:type="character" w:customStyle="1" w:styleId="ListLabel117">
    <w:name w:val="ListLabel 117"/>
    <w:rsid w:val="002F3BC2"/>
  </w:style>
  <w:style w:type="character" w:customStyle="1" w:styleId="ListLabel118">
    <w:name w:val="ListLabel 118"/>
    <w:rsid w:val="002F3BC2"/>
  </w:style>
  <w:style w:type="character" w:customStyle="1" w:styleId="ListLabel119">
    <w:name w:val="ListLabel 119"/>
    <w:rsid w:val="002F3BC2"/>
  </w:style>
  <w:style w:type="character" w:customStyle="1" w:styleId="ListLabel120">
    <w:name w:val="ListLabel 120"/>
    <w:rsid w:val="002F3BC2"/>
  </w:style>
  <w:style w:type="character" w:customStyle="1" w:styleId="ListLabel121">
    <w:name w:val="ListLabel 121"/>
    <w:rsid w:val="002F3BC2"/>
  </w:style>
  <w:style w:type="character" w:customStyle="1" w:styleId="ListLabel122">
    <w:name w:val="ListLabel 122"/>
    <w:rsid w:val="002F3BC2"/>
  </w:style>
  <w:style w:type="character" w:customStyle="1" w:styleId="ListLabel123">
    <w:name w:val="ListLabel 123"/>
    <w:rsid w:val="002F3BC2"/>
  </w:style>
  <w:style w:type="character" w:customStyle="1" w:styleId="ListLabel124">
    <w:name w:val="ListLabel 124"/>
    <w:rsid w:val="002F3BC2"/>
  </w:style>
  <w:style w:type="character" w:customStyle="1" w:styleId="ListLabel125">
    <w:name w:val="ListLabel 125"/>
    <w:rsid w:val="002F3BC2"/>
  </w:style>
  <w:style w:type="character" w:customStyle="1" w:styleId="ListLabel126">
    <w:name w:val="ListLabel 126"/>
    <w:rsid w:val="002F3BC2"/>
  </w:style>
  <w:style w:type="character" w:customStyle="1" w:styleId="ListLabel127">
    <w:name w:val="ListLabel 127"/>
    <w:rsid w:val="002F3BC2"/>
  </w:style>
  <w:style w:type="character" w:customStyle="1" w:styleId="ListLabel128">
    <w:name w:val="ListLabel 128"/>
    <w:rsid w:val="002F3BC2"/>
  </w:style>
  <w:style w:type="character" w:customStyle="1" w:styleId="ListLabel129">
    <w:name w:val="ListLabel 129"/>
    <w:rsid w:val="002F3BC2"/>
  </w:style>
  <w:style w:type="character" w:customStyle="1" w:styleId="ListLabel130">
    <w:name w:val="ListLabel 130"/>
    <w:rsid w:val="002F3BC2"/>
  </w:style>
  <w:style w:type="character" w:customStyle="1" w:styleId="ListLabel131">
    <w:name w:val="ListLabel 131"/>
    <w:rsid w:val="002F3BC2"/>
  </w:style>
  <w:style w:type="character" w:customStyle="1" w:styleId="ListLabel132">
    <w:name w:val="ListLabel 132"/>
    <w:rsid w:val="002F3BC2"/>
  </w:style>
  <w:style w:type="character" w:customStyle="1" w:styleId="ListLabel133">
    <w:name w:val="ListLabel 133"/>
    <w:rsid w:val="002F3BC2"/>
  </w:style>
  <w:style w:type="character" w:customStyle="1" w:styleId="ListLabel134">
    <w:name w:val="ListLabel 134"/>
    <w:rsid w:val="002F3BC2"/>
  </w:style>
  <w:style w:type="character" w:customStyle="1" w:styleId="ListLabel135">
    <w:name w:val="ListLabel 135"/>
    <w:rsid w:val="002F3BC2"/>
  </w:style>
  <w:style w:type="character" w:customStyle="1" w:styleId="ListLabel136">
    <w:name w:val="ListLabel 136"/>
    <w:rsid w:val="002F3BC2"/>
  </w:style>
  <w:style w:type="character" w:customStyle="1" w:styleId="ListLabel137">
    <w:name w:val="ListLabel 137"/>
    <w:rsid w:val="002F3BC2"/>
  </w:style>
  <w:style w:type="character" w:customStyle="1" w:styleId="ListLabel138">
    <w:name w:val="ListLabel 138"/>
    <w:rsid w:val="002F3BC2"/>
  </w:style>
  <w:style w:type="character" w:customStyle="1" w:styleId="ListLabel139">
    <w:name w:val="ListLabel 139"/>
    <w:rsid w:val="002F3BC2"/>
  </w:style>
  <w:style w:type="character" w:customStyle="1" w:styleId="ListLabel140">
    <w:name w:val="ListLabel 140"/>
    <w:rsid w:val="002F3BC2"/>
  </w:style>
  <w:style w:type="character" w:customStyle="1" w:styleId="ListLabel141">
    <w:name w:val="ListLabel 141"/>
    <w:rsid w:val="002F3BC2"/>
  </w:style>
  <w:style w:type="character" w:customStyle="1" w:styleId="ListLabel142">
    <w:name w:val="ListLabel 142"/>
    <w:rsid w:val="002F3BC2"/>
  </w:style>
  <w:style w:type="character" w:customStyle="1" w:styleId="ListLabel143">
    <w:name w:val="ListLabel 143"/>
    <w:rsid w:val="002F3BC2"/>
  </w:style>
  <w:style w:type="character" w:customStyle="1" w:styleId="ListLabel144">
    <w:name w:val="ListLabel 144"/>
    <w:rsid w:val="002F3BC2"/>
  </w:style>
  <w:style w:type="character" w:customStyle="1" w:styleId="ListLabel145">
    <w:name w:val="ListLabel 145"/>
    <w:rsid w:val="002F3BC2"/>
  </w:style>
  <w:style w:type="character" w:customStyle="1" w:styleId="ListLabel146">
    <w:name w:val="ListLabel 146"/>
    <w:rsid w:val="002F3BC2"/>
  </w:style>
  <w:style w:type="character" w:customStyle="1" w:styleId="ListLabel147">
    <w:name w:val="ListLabel 147"/>
    <w:rsid w:val="002F3BC2"/>
  </w:style>
  <w:style w:type="character" w:customStyle="1" w:styleId="ListLabel148">
    <w:name w:val="ListLabel 148"/>
    <w:rsid w:val="002F3BC2"/>
  </w:style>
  <w:style w:type="character" w:customStyle="1" w:styleId="ListLabel149">
    <w:name w:val="ListLabel 149"/>
    <w:rsid w:val="002F3BC2"/>
  </w:style>
  <w:style w:type="character" w:customStyle="1" w:styleId="ListLabel150">
    <w:name w:val="ListLabel 150"/>
    <w:rsid w:val="002F3BC2"/>
    <w:rPr>
      <w:sz w:val="24"/>
    </w:rPr>
  </w:style>
  <w:style w:type="character" w:customStyle="1" w:styleId="ListLabel151">
    <w:name w:val="ListLabel 151"/>
    <w:rsid w:val="002F3BC2"/>
  </w:style>
  <w:style w:type="character" w:customStyle="1" w:styleId="ListLabel152">
    <w:name w:val="ListLabel 152"/>
    <w:rsid w:val="002F3BC2"/>
  </w:style>
  <w:style w:type="character" w:customStyle="1" w:styleId="ListLabel153">
    <w:name w:val="ListLabel 153"/>
    <w:rsid w:val="002F3BC2"/>
  </w:style>
  <w:style w:type="character" w:customStyle="1" w:styleId="ListLabel154">
    <w:name w:val="ListLabel 154"/>
    <w:rsid w:val="002F3BC2"/>
  </w:style>
  <w:style w:type="character" w:customStyle="1" w:styleId="ListLabel155">
    <w:name w:val="ListLabel 155"/>
    <w:rsid w:val="002F3BC2"/>
  </w:style>
  <w:style w:type="character" w:customStyle="1" w:styleId="ListLabel156">
    <w:name w:val="ListLabel 156"/>
    <w:rsid w:val="002F3BC2"/>
  </w:style>
  <w:style w:type="character" w:customStyle="1" w:styleId="ListLabel157">
    <w:name w:val="ListLabel 157"/>
    <w:rsid w:val="002F3BC2"/>
  </w:style>
  <w:style w:type="character" w:customStyle="1" w:styleId="ListLabel158">
    <w:name w:val="ListLabel 158"/>
    <w:rsid w:val="002F3BC2"/>
  </w:style>
  <w:style w:type="character" w:customStyle="1" w:styleId="ListLabel159">
    <w:name w:val="ListLabel 159"/>
    <w:rsid w:val="002F3BC2"/>
    <w:rPr>
      <w:sz w:val="24"/>
    </w:rPr>
  </w:style>
  <w:style w:type="character" w:customStyle="1" w:styleId="ListLabel160">
    <w:name w:val="ListLabel 160"/>
    <w:rsid w:val="002F3BC2"/>
  </w:style>
  <w:style w:type="character" w:customStyle="1" w:styleId="ListLabel161">
    <w:name w:val="ListLabel 161"/>
    <w:rsid w:val="002F3BC2"/>
  </w:style>
  <w:style w:type="character" w:customStyle="1" w:styleId="ListLabel162">
    <w:name w:val="ListLabel 162"/>
    <w:rsid w:val="002F3BC2"/>
  </w:style>
  <w:style w:type="character" w:customStyle="1" w:styleId="ListLabel163">
    <w:name w:val="ListLabel 163"/>
    <w:rsid w:val="002F3BC2"/>
  </w:style>
  <w:style w:type="character" w:customStyle="1" w:styleId="ListLabel164">
    <w:name w:val="ListLabel 164"/>
    <w:rsid w:val="002F3BC2"/>
  </w:style>
  <w:style w:type="character" w:customStyle="1" w:styleId="ListLabel165">
    <w:name w:val="ListLabel 165"/>
    <w:rsid w:val="002F3BC2"/>
  </w:style>
  <w:style w:type="character" w:customStyle="1" w:styleId="ListLabel166">
    <w:name w:val="ListLabel 166"/>
    <w:rsid w:val="002F3BC2"/>
  </w:style>
  <w:style w:type="character" w:customStyle="1" w:styleId="ListLabel167">
    <w:name w:val="ListLabel 167"/>
    <w:rsid w:val="002F3BC2"/>
  </w:style>
  <w:style w:type="character" w:customStyle="1" w:styleId="ListLabel168">
    <w:name w:val="ListLabel 168"/>
    <w:rsid w:val="002F3BC2"/>
    <w:rPr>
      <w:sz w:val="24"/>
    </w:rPr>
  </w:style>
  <w:style w:type="character" w:customStyle="1" w:styleId="ListLabel169">
    <w:name w:val="ListLabel 169"/>
    <w:rsid w:val="002F3BC2"/>
  </w:style>
  <w:style w:type="character" w:customStyle="1" w:styleId="ListLabel170">
    <w:name w:val="ListLabel 170"/>
    <w:rsid w:val="002F3BC2"/>
  </w:style>
  <w:style w:type="character" w:customStyle="1" w:styleId="ListLabel171">
    <w:name w:val="ListLabel 171"/>
    <w:rsid w:val="002F3BC2"/>
  </w:style>
  <w:style w:type="character" w:customStyle="1" w:styleId="ListLabel172">
    <w:name w:val="ListLabel 172"/>
    <w:rsid w:val="002F3BC2"/>
  </w:style>
  <w:style w:type="character" w:customStyle="1" w:styleId="ListLabel173">
    <w:name w:val="ListLabel 173"/>
    <w:rsid w:val="002F3BC2"/>
  </w:style>
  <w:style w:type="character" w:customStyle="1" w:styleId="ListLabel174">
    <w:name w:val="ListLabel 174"/>
    <w:rsid w:val="002F3BC2"/>
  </w:style>
  <w:style w:type="character" w:customStyle="1" w:styleId="ListLabel175">
    <w:name w:val="ListLabel 175"/>
    <w:rsid w:val="002F3BC2"/>
  </w:style>
  <w:style w:type="character" w:customStyle="1" w:styleId="ListLabel176">
    <w:name w:val="ListLabel 176"/>
    <w:rsid w:val="002F3BC2"/>
  </w:style>
  <w:style w:type="character" w:customStyle="1" w:styleId="ListLabel177">
    <w:name w:val="ListLabel 177"/>
    <w:rsid w:val="002F3BC2"/>
  </w:style>
  <w:style w:type="character" w:customStyle="1" w:styleId="ListLabel178">
    <w:name w:val="ListLabel 178"/>
    <w:rsid w:val="002F3BC2"/>
  </w:style>
  <w:style w:type="character" w:customStyle="1" w:styleId="ListLabel179">
    <w:name w:val="ListLabel 179"/>
    <w:rsid w:val="002F3BC2"/>
  </w:style>
  <w:style w:type="character" w:customStyle="1" w:styleId="ListLabel180">
    <w:name w:val="ListLabel 180"/>
    <w:rsid w:val="002F3BC2"/>
  </w:style>
  <w:style w:type="character" w:customStyle="1" w:styleId="ListLabel181">
    <w:name w:val="ListLabel 181"/>
    <w:rsid w:val="002F3BC2"/>
  </w:style>
  <w:style w:type="character" w:customStyle="1" w:styleId="ListLabel182">
    <w:name w:val="ListLabel 182"/>
    <w:rsid w:val="002F3BC2"/>
  </w:style>
  <w:style w:type="character" w:customStyle="1" w:styleId="ListLabel183">
    <w:name w:val="ListLabel 183"/>
    <w:rsid w:val="002F3BC2"/>
  </w:style>
  <w:style w:type="character" w:customStyle="1" w:styleId="ListLabel184">
    <w:name w:val="ListLabel 184"/>
    <w:rsid w:val="002F3BC2"/>
  </w:style>
  <w:style w:type="character" w:customStyle="1" w:styleId="ListLabel185">
    <w:name w:val="ListLabel 185"/>
    <w:rsid w:val="002F3BC2"/>
  </w:style>
  <w:style w:type="character" w:customStyle="1" w:styleId="ListLabel186">
    <w:name w:val="ListLabel 186"/>
    <w:rsid w:val="002F3BC2"/>
    <w:rPr>
      <w:sz w:val="20"/>
    </w:rPr>
  </w:style>
  <w:style w:type="character" w:customStyle="1" w:styleId="ListLabel187">
    <w:name w:val="ListLabel 187"/>
    <w:rsid w:val="002F3BC2"/>
  </w:style>
  <w:style w:type="character" w:customStyle="1" w:styleId="ListLabel188">
    <w:name w:val="ListLabel 188"/>
    <w:rsid w:val="002F3BC2"/>
  </w:style>
  <w:style w:type="character" w:customStyle="1" w:styleId="ListLabel189">
    <w:name w:val="ListLabel 189"/>
    <w:rsid w:val="002F3BC2"/>
  </w:style>
  <w:style w:type="character" w:customStyle="1" w:styleId="ListLabel190">
    <w:name w:val="ListLabel 190"/>
    <w:rsid w:val="002F3BC2"/>
  </w:style>
  <w:style w:type="character" w:customStyle="1" w:styleId="ListLabel191">
    <w:name w:val="ListLabel 191"/>
    <w:rsid w:val="002F3BC2"/>
  </w:style>
  <w:style w:type="character" w:customStyle="1" w:styleId="ListLabel192">
    <w:name w:val="ListLabel 192"/>
    <w:rsid w:val="002F3BC2"/>
  </w:style>
  <w:style w:type="character" w:customStyle="1" w:styleId="ListLabel193">
    <w:name w:val="ListLabel 193"/>
    <w:rsid w:val="002F3BC2"/>
  </w:style>
  <w:style w:type="character" w:customStyle="1" w:styleId="ListLabel194">
    <w:name w:val="ListLabel 194"/>
    <w:rsid w:val="002F3BC2"/>
  </w:style>
  <w:style w:type="character" w:customStyle="1" w:styleId="ListLabel195">
    <w:name w:val="ListLabel 195"/>
    <w:rsid w:val="002F3BC2"/>
    <w:rPr>
      <w:sz w:val="20"/>
    </w:rPr>
  </w:style>
  <w:style w:type="character" w:customStyle="1" w:styleId="ListLabel196">
    <w:name w:val="ListLabel 196"/>
    <w:rsid w:val="002F3BC2"/>
  </w:style>
  <w:style w:type="character" w:customStyle="1" w:styleId="ListLabel197">
    <w:name w:val="ListLabel 197"/>
    <w:rsid w:val="002F3BC2"/>
  </w:style>
  <w:style w:type="character" w:customStyle="1" w:styleId="ListLabel198">
    <w:name w:val="ListLabel 198"/>
    <w:rsid w:val="002F3BC2"/>
  </w:style>
  <w:style w:type="character" w:customStyle="1" w:styleId="ListLabel199">
    <w:name w:val="ListLabel 199"/>
    <w:rsid w:val="002F3BC2"/>
  </w:style>
  <w:style w:type="character" w:customStyle="1" w:styleId="ListLabel200">
    <w:name w:val="ListLabel 200"/>
    <w:rsid w:val="002F3BC2"/>
  </w:style>
  <w:style w:type="character" w:customStyle="1" w:styleId="ListLabel201">
    <w:name w:val="ListLabel 201"/>
    <w:rsid w:val="002F3BC2"/>
  </w:style>
  <w:style w:type="character" w:customStyle="1" w:styleId="ListLabel202">
    <w:name w:val="ListLabel 202"/>
    <w:rsid w:val="002F3BC2"/>
  </w:style>
  <w:style w:type="character" w:customStyle="1" w:styleId="ListLabel203">
    <w:name w:val="ListLabel 203"/>
    <w:rsid w:val="002F3BC2"/>
  </w:style>
  <w:style w:type="character" w:customStyle="1" w:styleId="ListLabel204">
    <w:name w:val="ListLabel 204"/>
    <w:rsid w:val="002F3BC2"/>
  </w:style>
  <w:style w:type="character" w:customStyle="1" w:styleId="ListLabel205">
    <w:name w:val="ListLabel 205"/>
    <w:rsid w:val="002F3BC2"/>
  </w:style>
  <w:style w:type="character" w:customStyle="1" w:styleId="ListLabel206">
    <w:name w:val="ListLabel 206"/>
    <w:rsid w:val="002F3BC2"/>
  </w:style>
  <w:style w:type="character" w:customStyle="1" w:styleId="ListLabel207">
    <w:name w:val="ListLabel 207"/>
    <w:rsid w:val="002F3BC2"/>
  </w:style>
  <w:style w:type="character" w:customStyle="1" w:styleId="ListLabel208">
    <w:name w:val="ListLabel 208"/>
    <w:rsid w:val="002F3BC2"/>
  </w:style>
  <w:style w:type="character" w:customStyle="1" w:styleId="ListLabel209">
    <w:name w:val="ListLabel 209"/>
    <w:rsid w:val="002F3BC2"/>
  </w:style>
  <w:style w:type="character" w:customStyle="1" w:styleId="ListLabel210">
    <w:name w:val="ListLabel 210"/>
    <w:rsid w:val="002F3BC2"/>
  </w:style>
  <w:style w:type="character" w:customStyle="1" w:styleId="ListLabel211">
    <w:name w:val="ListLabel 211"/>
    <w:rsid w:val="002F3BC2"/>
  </w:style>
  <w:style w:type="character" w:customStyle="1" w:styleId="ListLabel212">
    <w:name w:val="ListLabel 212"/>
    <w:rsid w:val="002F3BC2"/>
  </w:style>
  <w:style w:type="character" w:customStyle="1" w:styleId="ListLabel213">
    <w:name w:val="ListLabel 213"/>
    <w:rsid w:val="002F3BC2"/>
  </w:style>
  <w:style w:type="character" w:customStyle="1" w:styleId="ListLabel214">
    <w:name w:val="ListLabel 214"/>
    <w:rsid w:val="002F3BC2"/>
  </w:style>
  <w:style w:type="character" w:customStyle="1" w:styleId="ListLabel215">
    <w:name w:val="ListLabel 215"/>
    <w:rsid w:val="002F3BC2"/>
  </w:style>
  <w:style w:type="character" w:customStyle="1" w:styleId="ListLabel216">
    <w:name w:val="ListLabel 216"/>
    <w:rsid w:val="002F3BC2"/>
  </w:style>
  <w:style w:type="character" w:customStyle="1" w:styleId="ListLabel217">
    <w:name w:val="ListLabel 217"/>
    <w:rsid w:val="002F3BC2"/>
  </w:style>
  <w:style w:type="character" w:customStyle="1" w:styleId="ListLabel218">
    <w:name w:val="ListLabel 218"/>
    <w:rsid w:val="002F3BC2"/>
  </w:style>
  <w:style w:type="character" w:customStyle="1" w:styleId="ListLabel219">
    <w:name w:val="ListLabel 219"/>
    <w:rsid w:val="002F3BC2"/>
  </w:style>
  <w:style w:type="character" w:customStyle="1" w:styleId="ListLabel220">
    <w:name w:val="ListLabel 220"/>
    <w:rsid w:val="002F3BC2"/>
  </w:style>
  <w:style w:type="character" w:customStyle="1" w:styleId="ListLabel221">
    <w:name w:val="ListLabel 221"/>
    <w:rsid w:val="002F3BC2"/>
  </w:style>
  <w:style w:type="character" w:customStyle="1" w:styleId="ListLabel222">
    <w:name w:val="ListLabel 222"/>
    <w:rsid w:val="002F3BC2"/>
  </w:style>
  <w:style w:type="character" w:customStyle="1" w:styleId="ListLabel223">
    <w:name w:val="ListLabel 223"/>
    <w:rsid w:val="002F3BC2"/>
  </w:style>
  <w:style w:type="character" w:customStyle="1" w:styleId="ListLabel224">
    <w:name w:val="ListLabel 224"/>
    <w:rsid w:val="002F3BC2"/>
  </w:style>
  <w:style w:type="character" w:customStyle="1" w:styleId="ListLabel225">
    <w:name w:val="ListLabel 225"/>
    <w:rsid w:val="002F3BC2"/>
  </w:style>
  <w:style w:type="character" w:customStyle="1" w:styleId="ListLabel226">
    <w:name w:val="ListLabel 226"/>
    <w:rsid w:val="002F3BC2"/>
    <w:rPr>
      <w:b/>
      <w:sz w:val="20"/>
    </w:rPr>
  </w:style>
  <w:style w:type="character" w:customStyle="1" w:styleId="ListLabel227">
    <w:name w:val="ListLabel 227"/>
    <w:rsid w:val="002F3BC2"/>
  </w:style>
  <w:style w:type="character" w:customStyle="1" w:styleId="ListLabel228">
    <w:name w:val="ListLabel 228"/>
    <w:rsid w:val="002F3BC2"/>
  </w:style>
  <w:style w:type="character" w:customStyle="1" w:styleId="ListLabel229">
    <w:name w:val="ListLabel 229"/>
    <w:rsid w:val="002F3BC2"/>
  </w:style>
  <w:style w:type="character" w:customStyle="1" w:styleId="ListLabel230">
    <w:name w:val="ListLabel 230"/>
    <w:rsid w:val="002F3BC2"/>
  </w:style>
  <w:style w:type="character" w:customStyle="1" w:styleId="ListLabel231">
    <w:name w:val="ListLabel 231"/>
    <w:rsid w:val="002F3BC2"/>
  </w:style>
  <w:style w:type="character" w:customStyle="1" w:styleId="ListLabel232">
    <w:name w:val="ListLabel 232"/>
    <w:rsid w:val="002F3BC2"/>
  </w:style>
  <w:style w:type="character" w:customStyle="1" w:styleId="ListLabel233">
    <w:name w:val="ListLabel 233"/>
    <w:rsid w:val="002F3BC2"/>
  </w:style>
  <w:style w:type="character" w:customStyle="1" w:styleId="ListLabel234">
    <w:name w:val="ListLabel 234"/>
    <w:rsid w:val="002F3BC2"/>
  </w:style>
  <w:style w:type="character" w:customStyle="1" w:styleId="ListLabel235">
    <w:name w:val="ListLabel 235"/>
    <w:rsid w:val="002F3BC2"/>
    <w:rPr>
      <w:sz w:val="20"/>
    </w:rPr>
  </w:style>
  <w:style w:type="character" w:customStyle="1" w:styleId="ListLabel236">
    <w:name w:val="ListLabel 236"/>
    <w:rsid w:val="002F3BC2"/>
  </w:style>
  <w:style w:type="character" w:customStyle="1" w:styleId="ListLabel237">
    <w:name w:val="ListLabel 237"/>
    <w:rsid w:val="002F3BC2"/>
  </w:style>
  <w:style w:type="character" w:customStyle="1" w:styleId="ListLabel238">
    <w:name w:val="ListLabel 238"/>
    <w:rsid w:val="002F3BC2"/>
  </w:style>
  <w:style w:type="character" w:customStyle="1" w:styleId="ListLabel239">
    <w:name w:val="ListLabel 239"/>
    <w:rsid w:val="002F3BC2"/>
  </w:style>
  <w:style w:type="character" w:customStyle="1" w:styleId="ListLabel240">
    <w:name w:val="ListLabel 240"/>
    <w:rsid w:val="002F3BC2"/>
  </w:style>
  <w:style w:type="character" w:customStyle="1" w:styleId="ListLabel241">
    <w:name w:val="ListLabel 241"/>
    <w:rsid w:val="002F3BC2"/>
  </w:style>
  <w:style w:type="character" w:customStyle="1" w:styleId="ListLabel242">
    <w:name w:val="ListLabel 242"/>
    <w:rsid w:val="002F3BC2"/>
  </w:style>
  <w:style w:type="character" w:customStyle="1" w:styleId="ListLabel243">
    <w:name w:val="ListLabel 243"/>
    <w:rsid w:val="002F3BC2"/>
  </w:style>
  <w:style w:type="character" w:customStyle="1" w:styleId="ListLabel244">
    <w:name w:val="ListLabel 244"/>
    <w:rsid w:val="002F3BC2"/>
    <w:rPr>
      <w:sz w:val="20"/>
    </w:rPr>
  </w:style>
  <w:style w:type="character" w:customStyle="1" w:styleId="ListLabel245">
    <w:name w:val="ListLabel 245"/>
    <w:rsid w:val="002F3BC2"/>
  </w:style>
  <w:style w:type="character" w:customStyle="1" w:styleId="ListLabel246">
    <w:name w:val="ListLabel 246"/>
    <w:rsid w:val="002F3BC2"/>
  </w:style>
  <w:style w:type="character" w:customStyle="1" w:styleId="ListLabel247">
    <w:name w:val="ListLabel 247"/>
    <w:rsid w:val="002F3BC2"/>
  </w:style>
  <w:style w:type="character" w:customStyle="1" w:styleId="ListLabel248">
    <w:name w:val="ListLabel 248"/>
    <w:rsid w:val="002F3BC2"/>
  </w:style>
  <w:style w:type="character" w:customStyle="1" w:styleId="ListLabel249">
    <w:name w:val="ListLabel 249"/>
    <w:rsid w:val="002F3BC2"/>
  </w:style>
  <w:style w:type="character" w:customStyle="1" w:styleId="ListLabel250">
    <w:name w:val="ListLabel 250"/>
    <w:rsid w:val="002F3BC2"/>
  </w:style>
  <w:style w:type="character" w:customStyle="1" w:styleId="ListLabel251">
    <w:name w:val="ListLabel 251"/>
    <w:rsid w:val="002F3BC2"/>
  </w:style>
  <w:style w:type="character" w:customStyle="1" w:styleId="ListLabel252">
    <w:name w:val="ListLabel 252"/>
    <w:rsid w:val="002F3BC2"/>
  </w:style>
  <w:style w:type="character" w:customStyle="1" w:styleId="ListLabel253">
    <w:name w:val="ListLabel 253"/>
    <w:rsid w:val="002F3BC2"/>
    <w:rPr>
      <w:sz w:val="20"/>
    </w:rPr>
  </w:style>
  <w:style w:type="character" w:customStyle="1" w:styleId="ListLabel254">
    <w:name w:val="ListLabel 254"/>
    <w:rsid w:val="002F3BC2"/>
  </w:style>
  <w:style w:type="character" w:customStyle="1" w:styleId="ListLabel255">
    <w:name w:val="ListLabel 255"/>
    <w:rsid w:val="002F3BC2"/>
  </w:style>
  <w:style w:type="character" w:customStyle="1" w:styleId="ListLabel256">
    <w:name w:val="ListLabel 256"/>
    <w:rsid w:val="002F3BC2"/>
  </w:style>
  <w:style w:type="character" w:customStyle="1" w:styleId="ListLabel257">
    <w:name w:val="ListLabel 257"/>
    <w:rsid w:val="002F3BC2"/>
  </w:style>
  <w:style w:type="character" w:customStyle="1" w:styleId="ListLabel258">
    <w:name w:val="ListLabel 258"/>
    <w:rsid w:val="002F3BC2"/>
  </w:style>
  <w:style w:type="character" w:customStyle="1" w:styleId="ListLabel259">
    <w:name w:val="ListLabel 259"/>
    <w:rsid w:val="002F3BC2"/>
  </w:style>
  <w:style w:type="character" w:customStyle="1" w:styleId="ListLabel260">
    <w:name w:val="ListLabel 260"/>
    <w:rsid w:val="002F3BC2"/>
  </w:style>
  <w:style w:type="character" w:customStyle="1" w:styleId="ListLabel261">
    <w:name w:val="ListLabel 261"/>
    <w:rsid w:val="002F3BC2"/>
  </w:style>
  <w:style w:type="character" w:customStyle="1" w:styleId="ListLabel262">
    <w:name w:val="ListLabel 262"/>
    <w:rsid w:val="002F3BC2"/>
    <w:rPr>
      <w:sz w:val="20"/>
    </w:rPr>
  </w:style>
  <w:style w:type="character" w:customStyle="1" w:styleId="ListLabel263">
    <w:name w:val="ListLabel 263"/>
    <w:rsid w:val="002F3BC2"/>
  </w:style>
  <w:style w:type="character" w:customStyle="1" w:styleId="ListLabel264">
    <w:name w:val="ListLabel 264"/>
    <w:rsid w:val="002F3BC2"/>
  </w:style>
  <w:style w:type="character" w:customStyle="1" w:styleId="ListLabel265">
    <w:name w:val="ListLabel 265"/>
    <w:rsid w:val="002F3BC2"/>
  </w:style>
  <w:style w:type="character" w:customStyle="1" w:styleId="ListLabel266">
    <w:name w:val="ListLabel 266"/>
    <w:rsid w:val="002F3BC2"/>
  </w:style>
  <w:style w:type="character" w:customStyle="1" w:styleId="ListLabel267">
    <w:name w:val="ListLabel 267"/>
    <w:rsid w:val="002F3BC2"/>
  </w:style>
  <w:style w:type="character" w:customStyle="1" w:styleId="ListLabel268">
    <w:name w:val="ListLabel 268"/>
    <w:rsid w:val="002F3BC2"/>
  </w:style>
  <w:style w:type="character" w:customStyle="1" w:styleId="ListLabel269">
    <w:name w:val="ListLabel 269"/>
    <w:rsid w:val="002F3BC2"/>
  </w:style>
  <w:style w:type="character" w:customStyle="1" w:styleId="ListLabel270">
    <w:name w:val="ListLabel 270"/>
    <w:rsid w:val="002F3BC2"/>
  </w:style>
  <w:style w:type="character" w:customStyle="1" w:styleId="ListLabel271">
    <w:name w:val="ListLabel 271"/>
    <w:rsid w:val="002F3BC2"/>
    <w:rPr>
      <w:sz w:val="20"/>
    </w:rPr>
  </w:style>
  <w:style w:type="character" w:customStyle="1" w:styleId="ListLabel272">
    <w:name w:val="ListLabel 272"/>
    <w:rsid w:val="002F3BC2"/>
  </w:style>
  <w:style w:type="character" w:customStyle="1" w:styleId="ListLabel273">
    <w:name w:val="ListLabel 273"/>
    <w:rsid w:val="002F3BC2"/>
  </w:style>
  <w:style w:type="character" w:customStyle="1" w:styleId="ListLabel274">
    <w:name w:val="ListLabel 274"/>
    <w:rsid w:val="002F3BC2"/>
  </w:style>
  <w:style w:type="character" w:customStyle="1" w:styleId="ListLabel275">
    <w:name w:val="ListLabel 275"/>
    <w:rsid w:val="002F3BC2"/>
  </w:style>
  <w:style w:type="character" w:customStyle="1" w:styleId="ListLabel276">
    <w:name w:val="ListLabel 276"/>
    <w:rsid w:val="002F3BC2"/>
  </w:style>
  <w:style w:type="character" w:customStyle="1" w:styleId="ListLabel277">
    <w:name w:val="ListLabel 277"/>
    <w:rsid w:val="002F3BC2"/>
  </w:style>
  <w:style w:type="character" w:customStyle="1" w:styleId="ListLabel278">
    <w:name w:val="ListLabel 278"/>
    <w:rsid w:val="002F3BC2"/>
  </w:style>
  <w:style w:type="character" w:customStyle="1" w:styleId="ListLabel279">
    <w:name w:val="ListLabel 279"/>
    <w:rsid w:val="002F3BC2"/>
  </w:style>
  <w:style w:type="character" w:customStyle="1" w:styleId="ListLabel280">
    <w:name w:val="ListLabel 280"/>
    <w:rsid w:val="002F3BC2"/>
    <w:rPr>
      <w:sz w:val="20"/>
    </w:rPr>
  </w:style>
  <w:style w:type="character" w:customStyle="1" w:styleId="ListLabel281">
    <w:name w:val="ListLabel 281"/>
    <w:rsid w:val="002F3BC2"/>
  </w:style>
  <w:style w:type="character" w:customStyle="1" w:styleId="ListLabel282">
    <w:name w:val="ListLabel 282"/>
    <w:rsid w:val="002F3BC2"/>
  </w:style>
  <w:style w:type="character" w:customStyle="1" w:styleId="ListLabel283">
    <w:name w:val="ListLabel 283"/>
    <w:rsid w:val="002F3BC2"/>
  </w:style>
  <w:style w:type="character" w:customStyle="1" w:styleId="ListLabel284">
    <w:name w:val="ListLabel 284"/>
    <w:rsid w:val="002F3BC2"/>
  </w:style>
  <w:style w:type="character" w:customStyle="1" w:styleId="ListLabel285">
    <w:name w:val="ListLabel 285"/>
    <w:rsid w:val="002F3BC2"/>
  </w:style>
  <w:style w:type="character" w:customStyle="1" w:styleId="ListLabel286">
    <w:name w:val="ListLabel 286"/>
    <w:rsid w:val="002F3BC2"/>
  </w:style>
  <w:style w:type="character" w:customStyle="1" w:styleId="ListLabel287">
    <w:name w:val="ListLabel 287"/>
    <w:rsid w:val="002F3BC2"/>
  </w:style>
  <w:style w:type="character" w:customStyle="1" w:styleId="ListLabel288">
    <w:name w:val="ListLabel 288"/>
    <w:rsid w:val="002F3BC2"/>
  </w:style>
  <w:style w:type="character" w:customStyle="1" w:styleId="ListLabel289">
    <w:name w:val="ListLabel 289"/>
    <w:rsid w:val="002F3BC2"/>
    <w:rPr>
      <w:b/>
      <w:color w:val="00000A"/>
      <w:sz w:val="20"/>
    </w:rPr>
  </w:style>
  <w:style w:type="character" w:customStyle="1" w:styleId="ListLabel290">
    <w:name w:val="ListLabel 290"/>
    <w:rsid w:val="002F3BC2"/>
  </w:style>
  <w:style w:type="character" w:customStyle="1" w:styleId="ListLabel291">
    <w:name w:val="ListLabel 291"/>
    <w:rsid w:val="002F3BC2"/>
  </w:style>
  <w:style w:type="character" w:customStyle="1" w:styleId="ListLabel292">
    <w:name w:val="ListLabel 292"/>
    <w:rsid w:val="002F3BC2"/>
  </w:style>
  <w:style w:type="character" w:customStyle="1" w:styleId="ListLabel293">
    <w:name w:val="ListLabel 293"/>
    <w:rsid w:val="002F3BC2"/>
  </w:style>
  <w:style w:type="character" w:customStyle="1" w:styleId="ListLabel294">
    <w:name w:val="ListLabel 294"/>
    <w:rsid w:val="002F3BC2"/>
  </w:style>
  <w:style w:type="character" w:customStyle="1" w:styleId="ListLabel295">
    <w:name w:val="ListLabel 295"/>
    <w:rsid w:val="002F3BC2"/>
  </w:style>
  <w:style w:type="character" w:customStyle="1" w:styleId="ListLabel296">
    <w:name w:val="ListLabel 296"/>
    <w:rsid w:val="002F3BC2"/>
  </w:style>
  <w:style w:type="character" w:customStyle="1" w:styleId="ListLabel297">
    <w:name w:val="ListLabel 297"/>
    <w:rsid w:val="002F3BC2"/>
  </w:style>
  <w:style w:type="character" w:customStyle="1" w:styleId="ListLabel298">
    <w:name w:val="ListLabel 298"/>
    <w:rsid w:val="002F3BC2"/>
    <w:rPr>
      <w:b/>
      <w:color w:val="00000A"/>
      <w:sz w:val="20"/>
    </w:rPr>
  </w:style>
  <w:style w:type="character" w:customStyle="1" w:styleId="Bullets">
    <w:name w:val="Bullets"/>
    <w:rsid w:val="002F3BC2"/>
    <w:rPr>
      <w:rFonts w:ascii="OpenSymbol" w:hAnsi="OpenSymbol"/>
    </w:rPr>
  </w:style>
  <w:style w:type="character" w:customStyle="1" w:styleId="StrongEmphasis">
    <w:name w:val="Strong Emphasis"/>
    <w:rsid w:val="002F3BC2"/>
    <w:rPr>
      <w:b/>
    </w:rPr>
  </w:style>
  <w:style w:type="character" w:customStyle="1" w:styleId="ListLabel299">
    <w:name w:val="ListLabel 299"/>
    <w:rsid w:val="002F3BC2"/>
    <w:rPr>
      <w:sz w:val="20"/>
    </w:rPr>
  </w:style>
  <w:style w:type="character" w:customStyle="1" w:styleId="ListLabel300">
    <w:name w:val="ListLabel 300"/>
    <w:rsid w:val="002F3BC2"/>
  </w:style>
  <w:style w:type="character" w:customStyle="1" w:styleId="ListLabel301">
    <w:name w:val="ListLabel 301"/>
    <w:rsid w:val="002F3BC2"/>
  </w:style>
  <w:style w:type="character" w:customStyle="1" w:styleId="ListLabel302">
    <w:name w:val="ListLabel 302"/>
    <w:rsid w:val="002F3BC2"/>
  </w:style>
  <w:style w:type="character" w:customStyle="1" w:styleId="ListLabel303">
    <w:name w:val="ListLabel 303"/>
    <w:rsid w:val="002F3BC2"/>
  </w:style>
  <w:style w:type="character" w:customStyle="1" w:styleId="ListLabel304">
    <w:name w:val="ListLabel 304"/>
    <w:rsid w:val="002F3BC2"/>
  </w:style>
  <w:style w:type="character" w:customStyle="1" w:styleId="ListLabel305">
    <w:name w:val="ListLabel 305"/>
    <w:rsid w:val="002F3BC2"/>
  </w:style>
  <w:style w:type="character" w:customStyle="1" w:styleId="ListLabel306">
    <w:name w:val="ListLabel 306"/>
    <w:rsid w:val="002F3BC2"/>
  </w:style>
  <w:style w:type="character" w:customStyle="1" w:styleId="ListLabel307">
    <w:name w:val="ListLabel 307"/>
    <w:rsid w:val="002F3BC2"/>
  </w:style>
  <w:style w:type="character" w:customStyle="1" w:styleId="ListLabel308">
    <w:name w:val="ListLabel 308"/>
    <w:rsid w:val="002F3BC2"/>
    <w:rPr>
      <w:sz w:val="20"/>
    </w:rPr>
  </w:style>
  <w:style w:type="character" w:customStyle="1" w:styleId="ListLabel309">
    <w:name w:val="ListLabel 309"/>
    <w:rsid w:val="002F3BC2"/>
    <w:rPr>
      <w:sz w:val="20"/>
    </w:rPr>
  </w:style>
  <w:style w:type="character" w:customStyle="1" w:styleId="ListLabel310">
    <w:name w:val="ListLabel 310"/>
    <w:rsid w:val="002F3BC2"/>
  </w:style>
  <w:style w:type="character" w:customStyle="1" w:styleId="ListLabel311">
    <w:name w:val="ListLabel 311"/>
    <w:rsid w:val="002F3BC2"/>
  </w:style>
  <w:style w:type="character" w:customStyle="1" w:styleId="ListLabel312">
    <w:name w:val="ListLabel 312"/>
    <w:rsid w:val="002F3BC2"/>
  </w:style>
  <w:style w:type="character" w:customStyle="1" w:styleId="ListLabel313">
    <w:name w:val="ListLabel 313"/>
    <w:rsid w:val="002F3BC2"/>
  </w:style>
  <w:style w:type="character" w:customStyle="1" w:styleId="ListLabel314">
    <w:name w:val="ListLabel 314"/>
    <w:rsid w:val="002F3BC2"/>
  </w:style>
  <w:style w:type="character" w:customStyle="1" w:styleId="ListLabel315">
    <w:name w:val="ListLabel 315"/>
    <w:rsid w:val="002F3BC2"/>
  </w:style>
  <w:style w:type="character" w:customStyle="1" w:styleId="ListLabel316">
    <w:name w:val="ListLabel 316"/>
    <w:rsid w:val="002F3BC2"/>
  </w:style>
  <w:style w:type="character" w:customStyle="1" w:styleId="ListLabel317">
    <w:name w:val="ListLabel 317"/>
    <w:rsid w:val="002F3BC2"/>
  </w:style>
  <w:style w:type="character" w:customStyle="1" w:styleId="ListLabel318">
    <w:name w:val="ListLabel 318"/>
    <w:rsid w:val="002F3BC2"/>
    <w:rPr>
      <w:sz w:val="20"/>
    </w:rPr>
  </w:style>
  <w:style w:type="character" w:customStyle="1" w:styleId="ListLabel319">
    <w:name w:val="ListLabel 319"/>
    <w:rsid w:val="002F3BC2"/>
  </w:style>
  <w:style w:type="character" w:customStyle="1" w:styleId="ListLabel320">
    <w:name w:val="ListLabel 320"/>
    <w:rsid w:val="002F3BC2"/>
  </w:style>
  <w:style w:type="character" w:customStyle="1" w:styleId="ListLabel321">
    <w:name w:val="ListLabel 321"/>
    <w:rsid w:val="002F3BC2"/>
  </w:style>
  <w:style w:type="character" w:customStyle="1" w:styleId="ListLabel322">
    <w:name w:val="ListLabel 322"/>
    <w:rsid w:val="002F3BC2"/>
  </w:style>
  <w:style w:type="character" w:customStyle="1" w:styleId="ListLabel323">
    <w:name w:val="ListLabel 323"/>
    <w:rsid w:val="002F3BC2"/>
  </w:style>
  <w:style w:type="character" w:customStyle="1" w:styleId="ListLabel324">
    <w:name w:val="ListLabel 324"/>
    <w:rsid w:val="002F3BC2"/>
  </w:style>
  <w:style w:type="character" w:customStyle="1" w:styleId="ListLabel325">
    <w:name w:val="ListLabel 325"/>
    <w:rsid w:val="002F3BC2"/>
  </w:style>
  <w:style w:type="character" w:customStyle="1" w:styleId="ListLabel326">
    <w:name w:val="ListLabel 326"/>
    <w:rsid w:val="002F3BC2"/>
  </w:style>
  <w:style w:type="character" w:customStyle="1" w:styleId="ListLabel327">
    <w:name w:val="ListLabel 327"/>
    <w:rsid w:val="002F3BC2"/>
    <w:rPr>
      <w:b/>
      <w:sz w:val="20"/>
    </w:rPr>
  </w:style>
  <w:style w:type="character" w:customStyle="1" w:styleId="ListLabel328">
    <w:name w:val="ListLabel 328"/>
    <w:rsid w:val="002F3BC2"/>
  </w:style>
  <w:style w:type="character" w:customStyle="1" w:styleId="ListLabel329">
    <w:name w:val="ListLabel 329"/>
    <w:rsid w:val="002F3BC2"/>
  </w:style>
  <w:style w:type="character" w:customStyle="1" w:styleId="ListLabel330">
    <w:name w:val="ListLabel 330"/>
    <w:rsid w:val="002F3BC2"/>
  </w:style>
  <w:style w:type="character" w:customStyle="1" w:styleId="ListLabel331">
    <w:name w:val="ListLabel 331"/>
    <w:rsid w:val="002F3BC2"/>
  </w:style>
  <w:style w:type="character" w:customStyle="1" w:styleId="ListLabel332">
    <w:name w:val="ListLabel 332"/>
    <w:rsid w:val="002F3BC2"/>
  </w:style>
  <w:style w:type="character" w:customStyle="1" w:styleId="ListLabel333">
    <w:name w:val="ListLabel 333"/>
    <w:rsid w:val="002F3BC2"/>
  </w:style>
  <w:style w:type="character" w:customStyle="1" w:styleId="ListLabel334">
    <w:name w:val="ListLabel 334"/>
    <w:rsid w:val="002F3BC2"/>
  </w:style>
  <w:style w:type="character" w:customStyle="1" w:styleId="ListLabel335">
    <w:name w:val="ListLabel 335"/>
    <w:rsid w:val="002F3BC2"/>
  </w:style>
  <w:style w:type="character" w:customStyle="1" w:styleId="ListLabel336">
    <w:name w:val="ListLabel 336"/>
    <w:rsid w:val="002F3BC2"/>
    <w:rPr>
      <w:sz w:val="20"/>
    </w:rPr>
  </w:style>
  <w:style w:type="character" w:customStyle="1" w:styleId="ListLabel337">
    <w:name w:val="ListLabel 337"/>
    <w:rsid w:val="002F3BC2"/>
  </w:style>
  <w:style w:type="character" w:customStyle="1" w:styleId="ListLabel338">
    <w:name w:val="ListLabel 338"/>
    <w:rsid w:val="002F3BC2"/>
  </w:style>
  <w:style w:type="character" w:customStyle="1" w:styleId="ListLabel339">
    <w:name w:val="ListLabel 339"/>
    <w:rsid w:val="002F3BC2"/>
  </w:style>
  <w:style w:type="character" w:customStyle="1" w:styleId="ListLabel340">
    <w:name w:val="ListLabel 340"/>
    <w:rsid w:val="002F3BC2"/>
  </w:style>
  <w:style w:type="character" w:customStyle="1" w:styleId="ListLabel341">
    <w:name w:val="ListLabel 341"/>
    <w:rsid w:val="002F3BC2"/>
  </w:style>
  <w:style w:type="character" w:customStyle="1" w:styleId="ListLabel342">
    <w:name w:val="ListLabel 342"/>
    <w:rsid w:val="002F3BC2"/>
  </w:style>
  <w:style w:type="character" w:customStyle="1" w:styleId="ListLabel343">
    <w:name w:val="ListLabel 343"/>
    <w:rsid w:val="002F3BC2"/>
  </w:style>
  <w:style w:type="character" w:customStyle="1" w:styleId="ListLabel344">
    <w:name w:val="ListLabel 344"/>
    <w:rsid w:val="002F3BC2"/>
  </w:style>
  <w:style w:type="character" w:customStyle="1" w:styleId="ListLabel345">
    <w:name w:val="ListLabel 345"/>
    <w:rsid w:val="002F3BC2"/>
    <w:rPr>
      <w:sz w:val="20"/>
    </w:rPr>
  </w:style>
  <w:style w:type="character" w:customStyle="1" w:styleId="ListLabel346">
    <w:name w:val="ListLabel 346"/>
    <w:rsid w:val="002F3BC2"/>
  </w:style>
  <w:style w:type="character" w:customStyle="1" w:styleId="ListLabel347">
    <w:name w:val="ListLabel 347"/>
    <w:rsid w:val="002F3BC2"/>
  </w:style>
  <w:style w:type="character" w:customStyle="1" w:styleId="ListLabel348">
    <w:name w:val="ListLabel 348"/>
    <w:rsid w:val="002F3BC2"/>
  </w:style>
  <w:style w:type="character" w:customStyle="1" w:styleId="ListLabel349">
    <w:name w:val="ListLabel 349"/>
    <w:rsid w:val="002F3BC2"/>
  </w:style>
  <w:style w:type="character" w:customStyle="1" w:styleId="ListLabel350">
    <w:name w:val="ListLabel 350"/>
    <w:rsid w:val="002F3BC2"/>
  </w:style>
  <w:style w:type="character" w:customStyle="1" w:styleId="ListLabel351">
    <w:name w:val="ListLabel 351"/>
    <w:rsid w:val="002F3BC2"/>
  </w:style>
  <w:style w:type="character" w:customStyle="1" w:styleId="ListLabel352">
    <w:name w:val="ListLabel 352"/>
    <w:rsid w:val="002F3BC2"/>
  </w:style>
  <w:style w:type="character" w:customStyle="1" w:styleId="ListLabel353">
    <w:name w:val="ListLabel 353"/>
    <w:rsid w:val="002F3BC2"/>
  </w:style>
  <w:style w:type="character" w:customStyle="1" w:styleId="ListLabel354">
    <w:name w:val="ListLabel 354"/>
    <w:rsid w:val="002F3BC2"/>
    <w:rPr>
      <w:sz w:val="20"/>
    </w:rPr>
  </w:style>
  <w:style w:type="character" w:customStyle="1" w:styleId="ListLabel355">
    <w:name w:val="ListLabel 355"/>
    <w:rsid w:val="002F3BC2"/>
  </w:style>
  <w:style w:type="character" w:customStyle="1" w:styleId="ListLabel356">
    <w:name w:val="ListLabel 356"/>
    <w:rsid w:val="002F3BC2"/>
  </w:style>
  <w:style w:type="character" w:customStyle="1" w:styleId="ListLabel357">
    <w:name w:val="ListLabel 357"/>
    <w:rsid w:val="002F3BC2"/>
  </w:style>
  <w:style w:type="character" w:customStyle="1" w:styleId="ListLabel358">
    <w:name w:val="ListLabel 358"/>
    <w:rsid w:val="002F3BC2"/>
  </w:style>
  <w:style w:type="character" w:customStyle="1" w:styleId="ListLabel359">
    <w:name w:val="ListLabel 359"/>
    <w:rsid w:val="002F3BC2"/>
  </w:style>
  <w:style w:type="character" w:customStyle="1" w:styleId="ListLabel360">
    <w:name w:val="ListLabel 360"/>
    <w:rsid w:val="002F3BC2"/>
  </w:style>
  <w:style w:type="character" w:customStyle="1" w:styleId="ListLabel361">
    <w:name w:val="ListLabel 361"/>
    <w:rsid w:val="002F3BC2"/>
  </w:style>
  <w:style w:type="character" w:customStyle="1" w:styleId="ListLabel362">
    <w:name w:val="ListLabel 362"/>
    <w:rsid w:val="002F3BC2"/>
  </w:style>
  <w:style w:type="character" w:customStyle="1" w:styleId="ListLabel363">
    <w:name w:val="ListLabel 363"/>
    <w:rsid w:val="002F3BC2"/>
    <w:rPr>
      <w:sz w:val="20"/>
    </w:rPr>
  </w:style>
  <w:style w:type="character" w:customStyle="1" w:styleId="ListLabel364">
    <w:name w:val="ListLabel 364"/>
    <w:rsid w:val="002F3BC2"/>
  </w:style>
  <w:style w:type="character" w:customStyle="1" w:styleId="ListLabel365">
    <w:name w:val="ListLabel 365"/>
    <w:rsid w:val="002F3BC2"/>
  </w:style>
  <w:style w:type="character" w:customStyle="1" w:styleId="ListLabel366">
    <w:name w:val="ListLabel 366"/>
    <w:rsid w:val="002F3BC2"/>
  </w:style>
  <w:style w:type="character" w:customStyle="1" w:styleId="ListLabel367">
    <w:name w:val="ListLabel 367"/>
    <w:rsid w:val="002F3BC2"/>
  </w:style>
  <w:style w:type="character" w:customStyle="1" w:styleId="ListLabel368">
    <w:name w:val="ListLabel 368"/>
    <w:rsid w:val="002F3BC2"/>
  </w:style>
  <w:style w:type="character" w:customStyle="1" w:styleId="ListLabel369">
    <w:name w:val="ListLabel 369"/>
    <w:rsid w:val="002F3BC2"/>
  </w:style>
  <w:style w:type="character" w:customStyle="1" w:styleId="ListLabel370">
    <w:name w:val="ListLabel 370"/>
    <w:rsid w:val="002F3BC2"/>
  </w:style>
  <w:style w:type="character" w:customStyle="1" w:styleId="ListLabel371">
    <w:name w:val="ListLabel 371"/>
    <w:rsid w:val="002F3BC2"/>
  </w:style>
  <w:style w:type="character" w:customStyle="1" w:styleId="ListLabel372">
    <w:name w:val="ListLabel 372"/>
    <w:rsid w:val="002F3BC2"/>
    <w:rPr>
      <w:sz w:val="20"/>
    </w:rPr>
  </w:style>
  <w:style w:type="character" w:customStyle="1" w:styleId="ListLabel373">
    <w:name w:val="ListLabel 373"/>
    <w:rsid w:val="002F3BC2"/>
  </w:style>
  <w:style w:type="character" w:customStyle="1" w:styleId="ListLabel374">
    <w:name w:val="ListLabel 374"/>
    <w:rsid w:val="002F3BC2"/>
  </w:style>
  <w:style w:type="character" w:customStyle="1" w:styleId="ListLabel375">
    <w:name w:val="ListLabel 375"/>
    <w:rsid w:val="002F3BC2"/>
  </w:style>
  <w:style w:type="character" w:customStyle="1" w:styleId="ListLabel376">
    <w:name w:val="ListLabel 376"/>
    <w:rsid w:val="002F3BC2"/>
  </w:style>
  <w:style w:type="character" w:customStyle="1" w:styleId="ListLabel377">
    <w:name w:val="ListLabel 377"/>
    <w:rsid w:val="002F3BC2"/>
  </w:style>
  <w:style w:type="character" w:customStyle="1" w:styleId="ListLabel378">
    <w:name w:val="ListLabel 378"/>
    <w:rsid w:val="002F3BC2"/>
  </w:style>
  <w:style w:type="character" w:customStyle="1" w:styleId="ListLabel379">
    <w:name w:val="ListLabel 379"/>
    <w:rsid w:val="002F3BC2"/>
  </w:style>
  <w:style w:type="character" w:customStyle="1" w:styleId="ListLabel380">
    <w:name w:val="ListLabel 380"/>
    <w:rsid w:val="002F3BC2"/>
  </w:style>
  <w:style w:type="character" w:customStyle="1" w:styleId="ListLabel381">
    <w:name w:val="ListLabel 381"/>
    <w:rsid w:val="002F3BC2"/>
    <w:rPr>
      <w:b/>
      <w:color w:val="00000A"/>
      <w:sz w:val="20"/>
    </w:rPr>
  </w:style>
  <w:style w:type="character" w:customStyle="1" w:styleId="ListLabel382">
    <w:name w:val="ListLabel 382"/>
    <w:rsid w:val="002F3BC2"/>
  </w:style>
  <w:style w:type="character" w:customStyle="1" w:styleId="ListLabel383">
    <w:name w:val="ListLabel 383"/>
    <w:rsid w:val="002F3BC2"/>
  </w:style>
  <w:style w:type="character" w:customStyle="1" w:styleId="ListLabel384">
    <w:name w:val="ListLabel 384"/>
    <w:rsid w:val="002F3BC2"/>
  </w:style>
  <w:style w:type="character" w:customStyle="1" w:styleId="ListLabel385">
    <w:name w:val="ListLabel 385"/>
    <w:rsid w:val="002F3BC2"/>
  </w:style>
  <w:style w:type="character" w:customStyle="1" w:styleId="ListLabel386">
    <w:name w:val="ListLabel 386"/>
    <w:rsid w:val="002F3BC2"/>
  </w:style>
  <w:style w:type="character" w:customStyle="1" w:styleId="ListLabel387">
    <w:name w:val="ListLabel 387"/>
    <w:rsid w:val="002F3BC2"/>
  </w:style>
  <w:style w:type="character" w:customStyle="1" w:styleId="ListLabel388">
    <w:name w:val="ListLabel 388"/>
    <w:rsid w:val="002F3BC2"/>
  </w:style>
  <w:style w:type="character" w:customStyle="1" w:styleId="ListLabel389">
    <w:name w:val="ListLabel 389"/>
    <w:rsid w:val="002F3BC2"/>
  </w:style>
  <w:style w:type="character" w:customStyle="1" w:styleId="ListLabel390">
    <w:name w:val="ListLabel 390"/>
    <w:rsid w:val="002F3BC2"/>
    <w:rPr>
      <w:b/>
      <w:color w:val="00000A"/>
      <w:sz w:val="20"/>
    </w:rPr>
  </w:style>
  <w:style w:type="character" w:customStyle="1" w:styleId="ListLabel391">
    <w:name w:val="ListLabel 391"/>
    <w:rsid w:val="002F3BC2"/>
  </w:style>
  <w:style w:type="character" w:customStyle="1" w:styleId="ListLabel392">
    <w:name w:val="ListLabel 392"/>
    <w:rsid w:val="002F3BC2"/>
  </w:style>
  <w:style w:type="character" w:customStyle="1" w:styleId="ListLabel393">
    <w:name w:val="ListLabel 393"/>
    <w:rsid w:val="002F3BC2"/>
  </w:style>
  <w:style w:type="character" w:customStyle="1" w:styleId="ListLabel394">
    <w:name w:val="ListLabel 394"/>
    <w:rsid w:val="002F3BC2"/>
  </w:style>
  <w:style w:type="character" w:customStyle="1" w:styleId="ListLabel395">
    <w:name w:val="ListLabel 395"/>
    <w:rsid w:val="002F3BC2"/>
  </w:style>
  <w:style w:type="character" w:customStyle="1" w:styleId="ListLabel396">
    <w:name w:val="ListLabel 396"/>
    <w:rsid w:val="002F3BC2"/>
  </w:style>
  <w:style w:type="character" w:customStyle="1" w:styleId="ListLabel397">
    <w:name w:val="ListLabel 397"/>
    <w:rsid w:val="002F3BC2"/>
  </w:style>
  <w:style w:type="character" w:customStyle="1" w:styleId="ListLabel398">
    <w:name w:val="ListLabel 398"/>
    <w:rsid w:val="002F3BC2"/>
  </w:style>
  <w:style w:type="paragraph" w:customStyle="1" w:styleId="Caption1">
    <w:name w:val="Caption1"/>
    <w:basedOn w:val="a3"/>
    <w:rsid w:val="002F3BC2"/>
    <w:pPr>
      <w:suppressLineNumbers/>
      <w:spacing w:before="120" w:after="120"/>
    </w:pPr>
    <w:rPr>
      <w:rFonts w:cs="FreeSans"/>
      <w:i/>
      <w:iCs/>
      <w:color w:val="00000A"/>
    </w:rPr>
  </w:style>
  <w:style w:type="paragraph" w:customStyle="1" w:styleId="Footer1">
    <w:name w:val="Footer1"/>
    <w:basedOn w:val="a3"/>
    <w:rsid w:val="002F3BC2"/>
    <w:pPr>
      <w:tabs>
        <w:tab w:val="center" w:pos="4677"/>
        <w:tab w:val="right" w:pos="9355"/>
      </w:tabs>
    </w:pPr>
    <w:rPr>
      <w:color w:val="00000A"/>
    </w:rPr>
  </w:style>
  <w:style w:type="paragraph" w:customStyle="1" w:styleId="Header2">
    <w:name w:val="Header2"/>
    <w:basedOn w:val="a3"/>
    <w:rsid w:val="002F3BC2"/>
    <w:pPr>
      <w:tabs>
        <w:tab w:val="center" w:pos="4677"/>
        <w:tab w:val="right" w:pos="9355"/>
      </w:tabs>
    </w:pPr>
    <w:rPr>
      <w:color w:val="00000A"/>
    </w:rPr>
  </w:style>
  <w:style w:type="paragraph" w:customStyle="1" w:styleId="TOC11">
    <w:name w:val="TOC 11"/>
    <w:basedOn w:val="a3"/>
    <w:rsid w:val="002F3BC2"/>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F3BC2"/>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F3BC2"/>
    <w:pPr>
      <w:ind w:left="238"/>
    </w:pPr>
    <w:rPr>
      <w:color w:val="00000A"/>
    </w:rPr>
  </w:style>
  <w:style w:type="paragraph" w:customStyle="1" w:styleId="1fffffffc">
    <w:name w:val="ͮ𬠫1"/>
    <w:rsid w:val="002F3BC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F3BC2"/>
    <w:pPr>
      <w:ind w:left="480"/>
    </w:pPr>
    <w:rPr>
      <w:color w:val="00000A"/>
    </w:rPr>
  </w:style>
  <w:style w:type="paragraph" w:customStyle="1" w:styleId="TOC41">
    <w:name w:val="TOC 41"/>
    <w:basedOn w:val="a3"/>
    <w:rsid w:val="002F3BC2"/>
    <w:pPr>
      <w:widowControl w:val="0"/>
      <w:tabs>
        <w:tab w:val="left" w:pos="502"/>
        <w:tab w:val="left" w:pos="3330"/>
      </w:tabs>
      <w:ind w:left="502" w:hanging="720"/>
    </w:pPr>
    <w:rPr>
      <w:color w:val="00000A"/>
    </w:rPr>
  </w:style>
  <w:style w:type="paragraph" w:customStyle="1" w:styleId="TOC51">
    <w:name w:val="TOC 51"/>
    <w:basedOn w:val="a3"/>
    <w:rsid w:val="002F3BC2"/>
    <w:pPr>
      <w:spacing w:after="100" w:line="276" w:lineRule="auto"/>
      <w:ind w:left="880"/>
    </w:pPr>
    <w:rPr>
      <w:rFonts w:ascii="Calibri" w:hAnsi="Calibri"/>
      <w:color w:val="00000A"/>
      <w:sz w:val="22"/>
      <w:szCs w:val="22"/>
    </w:rPr>
  </w:style>
  <w:style w:type="paragraph" w:customStyle="1" w:styleId="TOC61">
    <w:name w:val="TOC 61"/>
    <w:basedOn w:val="a3"/>
    <w:rsid w:val="002F3BC2"/>
    <w:pPr>
      <w:spacing w:after="100" w:line="276" w:lineRule="auto"/>
      <w:ind w:left="1100"/>
    </w:pPr>
    <w:rPr>
      <w:rFonts w:ascii="Calibri" w:hAnsi="Calibri"/>
      <w:color w:val="00000A"/>
      <w:sz w:val="22"/>
      <w:szCs w:val="22"/>
    </w:rPr>
  </w:style>
  <w:style w:type="paragraph" w:customStyle="1" w:styleId="TOC71">
    <w:name w:val="TOC 71"/>
    <w:basedOn w:val="a3"/>
    <w:rsid w:val="002F3BC2"/>
    <w:pPr>
      <w:spacing w:after="100" w:line="276" w:lineRule="auto"/>
      <w:ind w:left="1320"/>
    </w:pPr>
    <w:rPr>
      <w:rFonts w:ascii="Calibri" w:hAnsi="Calibri"/>
      <w:color w:val="00000A"/>
      <w:sz w:val="22"/>
      <w:szCs w:val="22"/>
    </w:rPr>
  </w:style>
  <w:style w:type="paragraph" w:customStyle="1" w:styleId="TOC81">
    <w:name w:val="TOC 81"/>
    <w:basedOn w:val="a3"/>
    <w:rsid w:val="002F3BC2"/>
    <w:pPr>
      <w:spacing w:after="100" w:line="276" w:lineRule="auto"/>
      <w:ind w:left="1540"/>
    </w:pPr>
    <w:rPr>
      <w:rFonts w:ascii="Calibri" w:hAnsi="Calibri"/>
      <w:color w:val="00000A"/>
      <w:sz w:val="22"/>
      <w:szCs w:val="22"/>
    </w:rPr>
  </w:style>
  <w:style w:type="paragraph" w:customStyle="1" w:styleId="TOC91">
    <w:name w:val="TOC 91"/>
    <w:basedOn w:val="a3"/>
    <w:rsid w:val="002F3BC2"/>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F3BC2"/>
    <w:rPr>
      <w:color w:val="00000A"/>
    </w:rPr>
  </w:style>
  <w:style w:type="paragraph" w:customStyle="1" w:styleId="9b">
    <w:name w:val="Стиль9"/>
    <w:rsid w:val="002F3B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F3BC2"/>
    <w:rPr>
      <w:sz w:val="16"/>
    </w:rPr>
  </w:style>
  <w:style w:type="paragraph" w:customStyle="1" w:styleId="7f0">
    <w:name w:val="Знак7"/>
    <w:basedOn w:val="a3"/>
    <w:rsid w:val="002F3BC2"/>
    <w:pPr>
      <w:spacing w:after="160" w:line="240" w:lineRule="exact"/>
    </w:pPr>
    <w:rPr>
      <w:rFonts w:ascii="Verdana" w:hAnsi="Verdana"/>
      <w:sz w:val="20"/>
      <w:szCs w:val="20"/>
      <w:lang w:val="en-US" w:eastAsia="en-US"/>
    </w:rPr>
  </w:style>
  <w:style w:type="character" w:customStyle="1" w:styleId="6230">
    <w:name w:val="Знак Знак623"/>
    <w:rsid w:val="002F3BC2"/>
    <w:rPr>
      <w:rFonts w:ascii="Cambria" w:hAnsi="Cambria"/>
      <w:b/>
      <w:kern w:val="1"/>
      <w:sz w:val="32"/>
      <w:lang w:val="ru-RU" w:eastAsia="ar-SA" w:bidi="ar-SA"/>
    </w:rPr>
  </w:style>
  <w:style w:type="paragraph" w:customStyle="1" w:styleId="TOCHeading1">
    <w:name w:val="TOC Heading1"/>
    <w:basedOn w:val="11"/>
    <w:next w:val="a3"/>
    <w:rsid w:val="002F3BC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F3BC2"/>
    <w:rPr>
      <w:i/>
      <w:color w:val="000000"/>
      <w:sz w:val="24"/>
    </w:rPr>
  </w:style>
  <w:style w:type="character" w:customStyle="1" w:styleId="IntenseQuoteChar5">
    <w:name w:val="Intense Quote Char5"/>
    <w:locked/>
    <w:rsid w:val="002F3BC2"/>
    <w:rPr>
      <w:b/>
      <w:i/>
      <w:color w:val="4F81BD"/>
      <w:sz w:val="24"/>
    </w:rPr>
  </w:style>
  <w:style w:type="paragraph" w:customStyle="1" w:styleId="11ff0">
    <w:name w:val="Знак Знак Знак Знак Знак Знак Знак Знак Знак Знак Знак Знак Знак11"/>
    <w:basedOn w:val="a3"/>
    <w:rsid w:val="002F3BC2"/>
    <w:pPr>
      <w:spacing w:after="160" w:line="240" w:lineRule="exact"/>
    </w:pPr>
    <w:rPr>
      <w:rFonts w:ascii="Verdana" w:hAnsi="Verdana"/>
      <w:lang w:val="en-US" w:eastAsia="en-US"/>
    </w:rPr>
  </w:style>
  <w:style w:type="paragraph" w:customStyle="1" w:styleId="BodyText221">
    <w:name w:val="Body Text 221"/>
    <w:basedOn w:val="a3"/>
    <w:rsid w:val="002F3BC2"/>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F3BC2"/>
    <w:pPr>
      <w:suppressAutoHyphens/>
      <w:ind w:firstLine="454"/>
    </w:pPr>
    <w:rPr>
      <w:b/>
      <w:caps/>
      <w:lang w:eastAsia="zh-CN"/>
    </w:rPr>
  </w:style>
  <w:style w:type="paragraph" w:customStyle="1" w:styleId="Heading212">
    <w:name w:val="Heading 212"/>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F3BC2"/>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F3BC2"/>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F3BC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F3BC2"/>
    <w:rPr>
      <w:rFonts w:ascii="Cambria" w:hAnsi="Cambria"/>
      <w:b/>
      <w:i/>
      <w:sz w:val="28"/>
    </w:rPr>
  </w:style>
  <w:style w:type="character" w:customStyle="1" w:styleId="7110">
    <w:name w:val="Знак Знак711"/>
    <w:rsid w:val="002F3BC2"/>
    <w:rPr>
      <w:sz w:val="16"/>
      <w:lang w:val="ru-RU" w:eastAsia="ru-RU"/>
    </w:rPr>
  </w:style>
  <w:style w:type="character" w:customStyle="1" w:styleId="1890">
    <w:name w:val="Знак Знак189"/>
    <w:rsid w:val="002F3BC2"/>
    <w:rPr>
      <w:rFonts w:ascii="Courier New" w:hAnsi="Courier New"/>
    </w:rPr>
  </w:style>
  <w:style w:type="character" w:customStyle="1" w:styleId="931">
    <w:name w:val="Знак Знак93"/>
    <w:locked/>
    <w:rsid w:val="002F3BC2"/>
    <w:rPr>
      <w:rFonts w:ascii="Tahoma" w:hAnsi="Tahoma"/>
      <w:lang w:val="ru-RU" w:eastAsia="ru-RU"/>
    </w:rPr>
  </w:style>
  <w:style w:type="character" w:customStyle="1" w:styleId="1330">
    <w:name w:val="Знак Знак133"/>
    <w:locked/>
    <w:rsid w:val="002F3BC2"/>
    <w:rPr>
      <w:lang w:val="ru-RU" w:eastAsia="ar-SA" w:bidi="ar-SA"/>
    </w:rPr>
  </w:style>
  <w:style w:type="character" w:customStyle="1" w:styleId="1133">
    <w:name w:val="Знак Знак113"/>
    <w:locked/>
    <w:rsid w:val="002F3BC2"/>
    <w:rPr>
      <w:sz w:val="28"/>
      <w:lang w:val="ru-RU" w:eastAsia="ru-RU"/>
    </w:rPr>
  </w:style>
  <w:style w:type="character" w:customStyle="1" w:styleId="1192">
    <w:name w:val="Знак1 Знак Знак19"/>
    <w:locked/>
    <w:rsid w:val="002F3BC2"/>
    <w:rPr>
      <w:rFonts w:ascii="Times New Roman" w:hAnsi="Times New Roman"/>
      <w:sz w:val="24"/>
      <w:lang w:eastAsia="ru-RU"/>
    </w:rPr>
  </w:style>
  <w:style w:type="character" w:customStyle="1" w:styleId="694">
    <w:name w:val="Знак6 Знак Знак9"/>
    <w:rsid w:val="002F3BC2"/>
    <w:rPr>
      <w:sz w:val="24"/>
      <w:lang w:val="ru-RU" w:eastAsia="ru-RU"/>
    </w:rPr>
  </w:style>
  <w:style w:type="character" w:customStyle="1" w:styleId="QuoteChar6">
    <w:name w:val="Quote Char6"/>
    <w:locked/>
    <w:rsid w:val="002F3BC2"/>
    <w:rPr>
      <w:rFonts w:ascii="Times New Roman" w:hAnsi="Times New Roman"/>
      <w:i/>
      <w:color w:val="000000"/>
      <w:sz w:val="24"/>
    </w:rPr>
  </w:style>
  <w:style w:type="character" w:customStyle="1" w:styleId="IntenseQuoteChar6">
    <w:name w:val="Intense Quote Char6"/>
    <w:locked/>
    <w:rsid w:val="002F3BC2"/>
    <w:rPr>
      <w:rFonts w:ascii="Times New Roman" w:hAnsi="Times New Roman"/>
      <w:b/>
      <w:i/>
      <w:color w:val="4F81BD"/>
      <w:sz w:val="24"/>
    </w:rPr>
  </w:style>
  <w:style w:type="character" w:customStyle="1" w:styleId="821">
    <w:name w:val="Знак Знак82"/>
    <w:locked/>
    <w:rsid w:val="002F3BC2"/>
    <w:rPr>
      <w:rFonts w:ascii="Arial" w:hAnsi="Arial"/>
      <w:sz w:val="24"/>
      <w:lang w:val="ru-RU" w:eastAsia="ru-RU"/>
    </w:rPr>
  </w:style>
  <w:style w:type="character" w:customStyle="1" w:styleId="2012">
    <w:name w:val="Знак Знак2012"/>
    <w:rsid w:val="002F3BC2"/>
    <w:rPr>
      <w:rFonts w:ascii="Arial" w:hAnsi="Arial"/>
      <w:sz w:val="22"/>
    </w:rPr>
  </w:style>
  <w:style w:type="character" w:customStyle="1" w:styleId="2014">
    <w:name w:val="Знак Знак2014"/>
    <w:rsid w:val="002F3BC2"/>
    <w:rPr>
      <w:rFonts w:ascii="Arial" w:hAnsi="Arial"/>
      <w:sz w:val="22"/>
    </w:rPr>
  </w:style>
  <w:style w:type="paragraph" w:customStyle="1" w:styleId="89">
    <w:name w:val="Абзац списка8"/>
    <w:basedOn w:val="a3"/>
    <w:rsid w:val="002F3BC2"/>
    <w:pPr>
      <w:spacing w:after="200" w:line="276" w:lineRule="auto"/>
      <w:ind w:left="720"/>
    </w:pPr>
    <w:rPr>
      <w:rFonts w:ascii="Calibri" w:hAnsi="Calibri"/>
      <w:sz w:val="22"/>
      <w:szCs w:val="22"/>
      <w:lang w:eastAsia="en-US"/>
    </w:rPr>
  </w:style>
  <w:style w:type="paragraph" w:customStyle="1" w:styleId="14a">
    <w:name w:val="Обычный14"/>
    <w:rsid w:val="002F3BC2"/>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F3BC2"/>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F3BC2"/>
    <w:pPr>
      <w:keepNext/>
      <w:widowControl/>
      <w:snapToGrid/>
      <w:ind w:left="0" w:firstLine="0"/>
      <w:outlineLvl w:val="2"/>
    </w:pPr>
    <w:rPr>
      <w:sz w:val="24"/>
    </w:rPr>
  </w:style>
  <w:style w:type="paragraph" w:customStyle="1" w:styleId="8a">
    <w:name w:val="Основной текст8"/>
    <w:basedOn w:val="14a"/>
    <w:rsid w:val="002F3BC2"/>
    <w:pPr>
      <w:widowControl/>
      <w:snapToGrid/>
      <w:spacing w:line="360" w:lineRule="auto"/>
      <w:ind w:left="0" w:firstLine="0"/>
    </w:pPr>
    <w:rPr>
      <w:sz w:val="24"/>
    </w:rPr>
  </w:style>
  <w:style w:type="numbering" w:customStyle="1" w:styleId="224">
    <w:name w:val="Стиль Стиль нумерованный + многоуровневый224"/>
    <w:rsid w:val="002F3BC2"/>
    <w:pPr>
      <w:numPr>
        <w:numId w:val="31"/>
      </w:numPr>
    </w:pPr>
  </w:style>
  <w:style w:type="paragraph" w:styleId="affe">
    <w:name w:val="Title"/>
    <w:basedOn w:val="a3"/>
    <w:next w:val="a3"/>
    <w:link w:val="54"/>
    <w:qFormat/>
    <w:rsid w:val="002F3BC2"/>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F3BC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612231">
      <w:bodyDiv w:val="1"/>
      <w:marLeft w:val="0"/>
      <w:marRight w:val="0"/>
      <w:marTop w:val="0"/>
      <w:marBottom w:val="0"/>
      <w:divBdr>
        <w:top w:val="none" w:sz="0" w:space="0" w:color="auto"/>
        <w:left w:val="none" w:sz="0" w:space="0" w:color="auto"/>
        <w:bottom w:val="none" w:sz="0" w:space="0" w:color="auto"/>
        <w:right w:val="none" w:sz="0" w:space="0" w:color="auto"/>
      </w:divBdr>
    </w:div>
    <w:div w:id="785928881">
      <w:bodyDiv w:val="1"/>
      <w:marLeft w:val="0"/>
      <w:marRight w:val="0"/>
      <w:marTop w:val="0"/>
      <w:marBottom w:val="0"/>
      <w:divBdr>
        <w:top w:val="none" w:sz="0" w:space="0" w:color="auto"/>
        <w:left w:val="none" w:sz="0" w:space="0" w:color="auto"/>
        <w:bottom w:val="none" w:sz="0" w:space="0" w:color="auto"/>
        <w:right w:val="none" w:sz="0" w:space="0" w:color="auto"/>
      </w:divBdr>
    </w:div>
    <w:div w:id="1240019860">
      <w:bodyDiv w:val="1"/>
      <w:marLeft w:val="0"/>
      <w:marRight w:val="0"/>
      <w:marTop w:val="0"/>
      <w:marBottom w:val="0"/>
      <w:divBdr>
        <w:top w:val="none" w:sz="0" w:space="0" w:color="auto"/>
        <w:left w:val="none" w:sz="0" w:space="0" w:color="auto"/>
        <w:bottom w:val="none" w:sz="0" w:space="0" w:color="auto"/>
        <w:right w:val="none" w:sz="0" w:space="0" w:color="auto"/>
      </w:divBdr>
    </w:div>
    <w:div w:id="139172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vcrf.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27937/7113537d61773a52bdaf8f010396899d965aca88/" TargetMode="External"/><Relationship Id="rId12" Type="http://schemas.openxmlformats.org/officeDocument/2006/relationships/hyperlink" Target="http://&#1084;&#1072;&#1081;&#1089;&#1082;&#1080;&#1081;&#1091;&#1082;&#1072;&#1079;.&#1088;&#1092;/upload/iblock/a66/Sotsialnaya-aktivnost-_obn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39108/3d0cac60971a511280cbba229d9b6329c07731f7/" TargetMode="External"/><Relationship Id="rId11" Type="http://schemas.openxmlformats.org/officeDocument/2006/relationships/hyperlink" Target="https://www.forestfire.ru" TargetMode="External"/><Relationship Id="rId5" Type="http://schemas.openxmlformats.org/officeDocument/2006/relationships/image" Target="media/image1.png"/><Relationship Id="rId10" Type="http://schemas.openxmlformats.org/officeDocument/2006/relationships/hyperlink" Target="http://xn--b1aedacfkrjqgbzj3aoc9lpa.xn--/" TargetMode="External"/><Relationship Id="rId4" Type="http://schemas.openxmlformats.org/officeDocument/2006/relationships/webSettings" Target="webSettings.xml"/><Relationship Id="rId9" Type="http://schemas.openxmlformats.org/officeDocument/2006/relationships/hyperlink" Target="http://lawc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6689</Words>
  <Characters>38128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18</cp:revision>
  <cp:lastPrinted>2022-02-04T09:54:00Z</cp:lastPrinted>
  <dcterms:created xsi:type="dcterms:W3CDTF">2022-01-28T09:24:00Z</dcterms:created>
  <dcterms:modified xsi:type="dcterms:W3CDTF">2023-04-24T15:51:00Z</dcterms:modified>
</cp:coreProperties>
</file>